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4"/>
        <w:tabs>
          <w:tab w:val="center" w:pos="5896"/>
        </w:tabs>
        <w:ind w:left="0"/>
      </w:pPr>
      <w:r>
        <w:drawing>
          <wp:anchor distT="0" distB="1905" distL="114300" distR="115570" simplePos="0" relativeHeight="251658240" behindDoc="1" locked="1" layoutInCell="1" allowOverlap="0">
            <wp:simplePos x="0" y="0"/>
            <wp:positionH relativeFrom="column">
              <wp:posOffset>-962025</wp:posOffset>
            </wp:positionH>
            <wp:positionV relativeFrom="page">
              <wp:posOffset>-428625</wp:posOffset>
            </wp:positionV>
            <wp:extent cx="7768590" cy="8829675"/>
            <wp:effectExtent l="0" t="0" r="3810" b="9525"/>
            <wp:wrapNone/>
            <wp:docPr id="30" name="Picture 4" title="Cover Page: Office of Information Secur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title="Cover Page: Office of Information Security"/>
                    <pic:cNvPicPr>
                      <a:picLocks noChangeAspect="1"/>
                    </pic:cNvPicPr>
                  </pic:nvPicPr>
                  <pic:blipFill>
                    <a:blip r:embed="rId11">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768590" cy="8829675"/>
                    </a:xfrm>
                    <a:prstGeom prst="rect">
                      <a:avLst/>
                    </a:prstGeom>
                  </pic:spPr>
                </pic:pic>
              </a:graphicData>
            </a:graphic>
          </wp:anchor>
        </w:drawing>
      </w:r>
    </w:p>
    <w:tbl>
      <w:tblPr>
        <w:tblStyle w:val="54"/>
        <w:tblpPr w:leftFromText="180" w:rightFromText="180" w:vertAnchor="text" w:tblpX="2347" w:tblpY="1"/>
        <w:tblOverlap w:val="never"/>
        <w:tblW w:w="7301" w:type="dxa"/>
        <w:tblInd w:w="0" w:type="dxa"/>
        <w:tblLayout w:type="fixed"/>
        <w:tblCellMar>
          <w:top w:w="0" w:type="dxa"/>
          <w:left w:w="108" w:type="dxa"/>
          <w:bottom w:w="0" w:type="dxa"/>
          <w:right w:w="108" w:type="dxa"/>
        </w:tblCellMar>
      </w:tblPr>
      <w:tblGrid>
        <w:gridCol w:w="7301"/>
      </w:tblGrid>
      <w:tr>
        <w:tblPrEx>
          <w:tblLayout w:type="fixed"/>
          <w:tblCellMar>
            <w:top w:w="0" w:type="dxa"/>
            <w:left w:w="108" w:type="dxa"/>
            <w:bottom w:w="0" w:type="dxa"/>
            <w:right w:w="108" w:type="dxa"/>
          </w:tblCellMar>
        </w:tblPrEx>
        <w:trPr>
          <w:trHeight w:val="2483" w:hRule="atLeast"/>
        </w:trPr>
        <w:tc>
          <w:tcPr>
            <w:tcW w:w="7301" w:type="dxa"/>
            <w:shd w:val="clear" w:color="auto" w:fill="auto"/>
          </w:tcPr>
          <w:p>
            <w:pPr>
              <w:pStyle w:val="167"/>
              <w:rPr>
                <w:rFonts w:ascii="Georgia" w:hAnsi="Georgia"/>
                <w:b w:val="0"/>
              </w:rPr>
            </w:pPr>
            <w:r>
              <w:rPr>
                <w:rFonts w:ascii="Georgia" w:hAnsi="Georgia"/>
                <w:b w:val="0"/>
              </w:rPr>
              <w:t xml:space="preserve">Office of </w:t>
            </w:r>
            <w:r>
              <w:rPr>
                <w:rFonts w:ascii="Georgia" w:hAnsi="Georgia"/>
                <w:b w:val="0"/>
              </w:rPr>
              <w:br w:type="textWrapping"/>
            </w:r>
            <w:r>
              <w:rPr>
                <w:rFonts w:ascii="Georgia" w:hAnsi="Georgia"/>
                <w:b w:val="0"/>
              </w:rPr>
              <w:t xml:space="preserve">information </w:t>
            </w:r>
            <w:r>
              <w:rPr>
                <w:rFonts w:ascii="Georgia" w:hAnsi="Georgia"/>
                <w:b w:val="0"/>
              </w:rPr>
              <w:br w:type="textWrapping"/>
            </w:r>
            <w:r>
              <w:rPr>
                <w:rFonts w:ascii="Georgia" w:hAnsi="Georgia"/>
                <w:b w:val="0"/>
              </w:rPr>
              <w:t>security</w:t>
            </w:r>
          </w:p>
        </w:tc>
      </w:tr>
      <w:tr>
        <w:tblPrEx>
          <w:tblLayout w:type="fixed"/>
          <w:tblCellMar>
            <w:top w:w="0" w:type="dxa"/>
            <w:left w:w="108" w:type="dxa"/>
            <w:bottom w:w="0" w:type="dxa"/>
            <w:right w:w="108" w:type="dxa"/>
          </w:tblCellMar>
        </w:tblPrEx>
        <w:trPr>
          <w:trHeight w:val="3680" w:hRule="atLeast"/>
        </w:trPr>
        <w:tc>
          <w:tcPr>
            <w:tcW w:w="7301" w:type="dxa"/>
            <w:shd w:val="clear" w:color="auto" w:fill="auto"/>
            <w:vAlign w:val="bottom"/>
          </w:tcPr>
          <w:p>
            <w:pPr>
              <w:rPr>
                <w:color w:val="FFFFFF" w:themeColor="background1"/>
                <w14:textFill>
                  <w14:solidFill>
                    <w14:schemeClr w14:val="bg1"/>
                  </w14:solidFill>
                </w14:textFill>
              </w:rPr>
            </w:pPr>
            <w:bookmarkStart w:id="0" w:name="_Toc341790301"/>
            <w:bookmarkStart w:id="1" w:name="_Toc341789976"/>
            <w:r>
              <w:rPr>
                <w:color w:val="FFFFFF" w:themeColor="background1"/>
                <w:sz w:val="44"/>
                <w:szCs w:val="44"/>
                <w14:textFill>
                  <w14:solidFill>
                    <w14:schemeClr w14:val="bg1"/>
                  </w14:solidFill>
                </w14:textFill>
              </w:rPr>
              <w:t>(</w:t>
            </w:r>
            <w:r>
              <w:rPr>
                <w:color w:val="FFFFFF" w:themeColor="background1"/>
                <w:sz w:val="40"/>
                <w:szCs w:val="40"/>
                <w14:textFill>
                  <w14:solidFill>
                    <w14:schemeClr w14:val="bg1"/>
                  </w14:solidFill>
                </w14:textFill>
              </w:rPr>
              <w:t>System Acronym) Information System Contingency Plan</w:t>
            </w:r>
            <w:bookmarkEnd w:id="0"/>
            <w:bookmarkEnd w:id="1"/>
          </w:p>
          <w:p>
            <w:pPr>
              <w:pStyle w:val="164"/>
            </w:pPr>
            <w:r>
              <w:t xml:space="preserve">Security Categorization: </w:t>
            </w:r>
          </w:p>
        </w:tc>
      </w:tr>
      <w:tr>
        <w:tblPrEx>
          <w:tblLayout w:type="fixed"/>
          <w:tblCellMar>
            <w:top w:w="0" w:type="dxa"/>
            <w:left w:w="108" w:type="dxa"/>
            <w:bottom w:w="0" w:type="dxa"/>
            <w:right w:w="108" w:type="dxa"/>
          </w:tblCellMar>
        </w:tblPrEx>
        <w:trPr>
          <w:trHeight w:val="1070" w:hRule="atLeast"/>
        </w:trPr>
        <w:tc>
          <w:tcPr>
            <w:tcW w:w="7301" w:type="dxa"/>
            <w:shd w:val="clear" w:color="auto" w:fill="auto"/>
            <w:vAlign w:val="bottom"/>
          </w:tcPr>
          <w:sdt>
            <w:sdtPr>
              <w:alias w:val="exportDate"/>
              <w:tag w:val="exportDate"/>
              <w:id w:val="102617285"/>
              <w:placeholder>
                <w:docPart w:val="DefaultPlaceholder_1082065158"/>
              </w:placeholder>
              <w:text/>
            </w:sdtPr>
            <w:sdtContent>
              <w:p>
                <w:pPr>
                  <w:pStyle w:val="165"/>
                </w:pPr>
                <w:r>
                  <w:t>{DATE}</w:t>
                </w:r>
              </w:p>
            </w:sdtContent>
          </w:sdt>
        </w:tc>
      </w:tr>
    </w:tbl>
    <w:p>
      <w:pPr>
        <w:pStyle w:val="3"/>
      </w:pPr>
      <w:r>
        <w:rPr/>
        <w:br w:type="textWrapping" w:clear="all"/>
      </w:r>
    </w:p>
    <w:p>
      <w:pPr>
        <w:pStyle w:val="3"/>
        <w:sectPr>
          <w:headerReference r:id="rId3" w:type="first"/>
          <w:footerReference r:id="rId6" w:type="first"/>
          <w:footerReference r:id="rId4" w:type="default"/>
          <w:footerReference r:id="rId5" w:type="even"/>
          <w:pgSz w:w="12240" w:h="15840"/>
          <w:pgMar w:top="1080" w:right="1080" w:bottom="1080" w:left="1080" w:header="720" w:footer="720" w:gutter="0"/>
          <w:pgNumType w:fmt="lowerRoman" w:start="1"/>
          <w:cols w:space="720" w:num="1"/>
          <w:titlePg/>
          <w:docGrid w:linePitch="326" w:charSpace="0"/>
        </w:sectPr>
      </w:pPr>
    </w:p>
    <w:p>
      <w:pPr>
        <w:pStyle w:val="34"/>
      </w:pPr>
      <w:bookmarkStart w:id="2" w:name="_Toc341790302"/>
      <w:bookmarkStart w:id="3" w:name="_Toc341789977"/>
    </w:p>
    <w:bookmarkEnd w:id="2"/>
    <w:bookmarkEnd w:id="3"/>
    <w:p>
      <w:pPr>
        <w:rPr>
          <w:sz w:val="36"/>
          <w:szCs w:val="36"/>
        </w:rPr>
      </w:pPr>
      <w:r>
        <w:rPr>
          <w:sz w:val="36"/>
          <w:szCs w:val="36"/>
        </w:rPr>
        <w:t>DOCUMENT CHANGE CONTROL RECORD</w:t>
      </w:r>
    </w:p>
    <w:p>
      <w:pPr>
        <w:pStyle w:val="185"/>
        <w:spacing w:before="0" w:after="0"/>
        <w:rPr>
          <w:rFonts w:ascii="Arial" w:hAnsi="Arial" w:cs="Arial"/>
        </w:rPr>
      </w:pPr>
    </w:p>
    <w:tbl>
      <w:tblPr>
        <w:tblStyle w:val="54"/>
        <w:tblW w:w="9648" w:type="dxa"/>
        <w:tblInd w:w="0" w:type="dxa"/>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
      <w:tblGrid>
        <w:gridCol w:w="2159"/>
        <w:gridCol w:w="2160"/>
        <w:gridCol w:w="3349"/>
        <w:gridCol w:w="1980"/>
      </w:tblGrid>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trPr>
        <w:tc>
          <w:tcPr>
            <w:tcW w:w="2159" w:type="dxa"/>
            <w:tcBorders>
              <w:top w:val="single" w:color="4F81BD" w:sz="18" w:space="0"/>
              <w:bottom w:val="single" w:color="4F81BD" w:sz="18" w:space="0"/>
            </w:tcBorders>
            <w:shd w:val="clear" w:color="auto" w:fill="DAEEF3" w:themeFill="accent5" w:themeFillTint="33"/>
          </w:tcPr>
          <w:p>
            <w:pPr>
              <w:pStyle w:val="175"/>
              <w:rPr>
                <w:bCs w:val="0"/>
                <w:color w:val="000000" w:themeColor="text1"/>
                <w14:textFill>
                  <w14:solidFill>
                    <w14:schemeClr w14:val="tx1"/>
                  </w14:solidFill>
                </w14:textFill>
              </w:rPr>
            </w:pPr>
            <w:r>
              <w:rPr>
                <w:bCs w:val="0"/>
                <w:color w:val="000000" w:themeColor="text1"/>
                <w14:textFill>
                  <w14:solidFill>
                    <w14:schemeClr w14:val="tx1"/>
                  </w14:solidFill>
                </w14:textFill>
              </w:rPr>
              <w:t>VERSION</w:t>
            </w:r>
          </w:p>
        </w:tc>
        <w:tc>
          <w:tcPr>
            <w:tcW w:w="2160" w:type="dxa"/>
            <w:tcBorders>
              <w:top w:val="single" w:color="4F81BD" w:sz="18" w:space="0"/>
              <w:bottom w:val="single" w:color="4F81BD" w:sz="18" w:space="0"/>
            </w:tcBorders>
            <w:shd w:val="clear" w:color="auto" w:fill="DAEEF3" w:themeFill="accent5" w:themeFillTint="33"/>
          </w:tcPr>
          <w:p>
            <w:pPr>
              <w:pStyle w:val="175"/>
              <w:rPr>
                <w:bCs w:val="0"/>
                <w:color w:val="000000" w:themeColor="text1"/>
                <w14:textFill>
                  <w14:solidFill>
                    <w14:schemeClr w14:val="tx1"/>
                  </w14:solidFill>
                </w14:textFill>
              </w:rPr>
            </w:pPr>
            <w:r>
              <w:rPr>
                <w:bCs w:val="0"/>
                <w:color w:val="000000" w:themeColor="text1"/>
                <w14:textFill>
                  <w14:solidFill>
                    <w14:schemeClr w14:val="tx1"/>
                  </w14:solidFill>
                </w14:textFill>
              </w:rPr>
              <w:t>RELEASE DATE</w:t>
            </w:r>
          </w:p>
        </w:tc>
        <w:tc>
          <w:tcPr>
            <w:tcW w:w="3349" w:type="dxa"/>
            <w:tcBorders>
              <w:top w:val="single" w:color="4F81BD" w:sz="18" w:space="0"/>
              <w:bottom w:val="single" w:color="4F81BD" w:sz="18" w:space="0"/>
            </w:tcBorders>
            <w:shd w:val="clear" w:color="auto" w:fill="DAEEF3" w:themeFill="accent5" w:themeFillTint="33"/>
          </w:tcPr>
          <w:p>
            <w:pPr>
              <w:pStyle w:val="175"/>
              <w:rPr>
                <w:bCs w:val="0"/>
                <w:color w:val="000000" w:themeColor="text1"/>
                <w14:textFill>
                  <w14:solidFill>
                    <w14:schemeClr w14:val="tx1"/>
                  </w14:solidFill>
                </w14:textFill>
              </w:rPr>
            </w:pPr>
            <w:r>
              <w:rPr>
                <w:bCs w:val="0"/>
                <w:color w:val="000000" w:themeColor="text1"/>
                <w14:textFill>
                  <w14:solidFill>
                    <w14:schemeClr w14:val="tx1"/>
                  </w14:solidFill>
                </w14:textFill>
              </w:rPr>
              <w:t>SUMMARY OF CHANGES</w:t>
            </w:r>
          </w:p>
        </w:tc>
        <w:tc>
          <w:tcPr>
            <w:tcW w:w="1980" w:type="dxa"/>
            <w:tcBorders>
              <w:top w:val="single" w:color="4F81BD" w:sz="18" w:space="0"/>
              <w:bottom w:val="single" w:color="4F81BD" w:sz="18" w:space="0"/>
            </w:tcBorders>
            <w:shd w:val="clear" w:color="auto" w:fill="DAEEF3" w:themeFill="accent5" w:themeFillTint="33"/>
          </w:tcPr>
          <w:p>
            <w:pPr>
              <w:pStyle w:val="175"/>
              <w:rPr>
                <w:bCs w:val="0"/>
                <w:color w:val="000000" w:themeColor="text1"/>
                <w14:textFill>
                  <w14:solidFill>
                    <w14:schemeClr w14:val="tx1"/>
                  </w14:solidFill>
                </w14:textFill>
              </w:rPr>
            </w:pPr>
            <w:r>
              <w:rPr>
                <w:bCs w:val="0"/>
                <w:color w:val="000000" w:themeColor="text1"/>
                <w14:textFill>
                  <w14:solidFill>
                    <w14:schemeClr w14:val="tx1"/>
                  </w14:solidFill>
                </w14:textFill>
              </w:rPr>
              <w:t>NAME</w:t>
            </w: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trPr>
        <w:tc>
          <w:tcPr>
            <w:tcW w:w="2159" w:type="dxa"/>
            <w:tcBorders>
              <w:top w:val="single" w:color="4F81BD" w:sz="18" w:space="0"/>
            </w:tcBorders>
            <w:shd w:val="clear" w:color="auto" w:fill="auto"/>
          </w:tcPr>
          <w:sdt>
            <w:sdtPr>
              <w:rPr>
                <w:b/>
                <w:bCs/>
              </w:rPr>
              <w:alias w:val="versionNumber"/>
              <w:tag w:val="versionNumber"/>
              <w:id w:val="-478695924"/>
              <w:placeholder>
                <w:docPart w:val="4083ED5AB94B446380A176871DE55D75"/>
              </w:placeholder>
              <w:showingPlcHdr/>
              <w:text/>
            </w:sdtPr>
            <w:sdtEndPr>
              <w:rPr>
                <w:b/>
                <w:bCs/>
              </w:rPr>
            </w:sdtEndPr>
            <w:sdtContent>
              <w:p>
                <w:pPr>
                  <w:pStyle w:val="176"/>
                  <w:rPr>
                    <w:b/>
                    <w:bCs/>
                  </w:rPr>
                </w:pPr>
                <w:r>
                  <w:rPr>
                    <w:rStyle w:val="195"/>
                    <w:rFonts w:eastAsia="MS ????"/>
                  </w:rPr>
                  <w:t>Click here to enter text.</w:t>
                </w:r>
              </w:p>
            </w:sdtContent>
          </w:sdt>
        </w:tc>
        <w:tc>
          <w:tcPr>
            <w:tcW w:w="2160" w:type="dxa"/>
            <w:tcBorders>
              <w:top w:val="single" w:color="4F81BD" w:sz="18" w:space="0"/>
            </w:tcBorders>
            <w:shd w:val="clear" w:color="auto" w:fill="auto"/>
          </w:tcPr>
          <w:sdt>
            <w:sdtPr>
              <w:alias w:val="revisionDate"/>
              <w:tag w:val="revisionDate"/>
              <w:id w:val="162826070"/>
              <w:placeholder>
                <w:docPart w:val="4083ED5AB94B446380A176871DE55D75"/>
              </w:placeholder>
              <w:showingPlcHdr/>
              <w:text/>
            </w:sdtPr>
            <w:sdtContent>
              <w:p>
                <w:pPr>
                  <w:pStyle w:val="176"/>
                </w:pPr>
                <w:r>
                  <w:rPr>
                    <w:rStyle w:val="195"/>
                    <w:rFonts w:eastAsia="MS ????"/>
                  </w:rPr>
                  <w:t>Click here to enter text.</w:t>
                </w:r>
              </w:p>
            </w:sdtContent>
          </w:sdt>
        </w:tc>
        <w:tc>
          <w:tcPr>
            <w:tcW w:w="3349" w:type="dxa"/>
            <w:tcBorders>
              <w:top w:val="single" w:color="4F81BD" w:sz="18" w:space="0"/>
            </w:tcBorders>
            <w:shd w:val="clear" w:color="auto" w:fill="auto"/>
          </w:tcPr>
          <w:sdt>
            <w:sdtPr>
              <w:alias w:val="revisionSummary"/>
              <w:tag w:val="revisionSummary"/>
              <w:id w:val="990830589"/>
              <w:placeholder>
                <w:docPart w:val="4083ED5AB94B446380A176871DE55D75"/>
              </w:placeholder>
              <w:showingPlcHdr/>
              <w:text/>
            </w:sdtPr>
            <w:sdtContent>
              <w:p>
                <w:pPr>
                  <w:pStyle w:val="176"/>
                </w:pPr>
                <w:r>
                  <w:rPr>
                    <w:rStyle w:val="195"/>
                    <w:rFonts w:eastAsia="MS ????"/>
                  </w:rPr>
                  <w:t>Click here to enter text.</w:t>
                </w:r>
              </w:p>
            </w:sdtContent>
          </w:sdt>
        </w:tc>
        <w:tc>
          <w:tcPr>
            <w:tcW w:w="1980" w:type="dxa"/>
            <w:tcBorders>
              <w:top w:val="single" w:color="4F81BD" w:sz="18" w:space="0"/>
            </w:tcBorders>
            <w:shd w:val="clear" w:color="auto" w:fill="auto"/>
          </w:tcPr>
          <w:sdt>
            <w:sdtPr>
              <w:alias w:val="revisionName"/>
              <w:tag w:val="revisionName"/>
              <w:id w:val="-868213689"/>
              <w:placeholder>
                <w:docPart w:val="4083ED5AB94B446380A176871DE55D75"/>
              </w:placeholder>
              <w:showingPlcHdr/>
              <w:text/>
            </w:sdtPr>
            <w:sdtContent>
              <w:p>
                <w:pPr>
                  <w:pStyle w:val="176"/>
                </w:pPr>
                <w:r>
                  <w:rPr>
                    <w:rStyle w:val="195"/>
                    <w:rFonts w:eastAsia="MS ????"/>
                  </w:rPr>
                  <w:t>Click here to enter text.</w:t>
                </w:r>
              </w:p>
            </w:sdtContent>
          </w:sdt>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trPr>
        <w:tc>
          <w:tcPr>
            <w:tcW w:w="2159" w:type="dxa"/>
            <w:shd w:val="clear" w:color="auto" w:fill="DAEEF3" w:themeFill="accent5" w:themeFillTint="33"/>
          </w:tcPr>
          <w:p>
            <w:pPr>
              <w:rPr>
                <w:b/>
                <w:bCs/>
              </w:rPr>
            </w:pPr>
          </w:p>
        </w:tc>
        <w:tc>
          <w:tcPr>
            <w:tcW w:w="2160" w:type="dxa"/>
            <w:shd w:val="clear" w:color="auto" w:fill="DAEEF3" w:themeFill="accent5" w:themeFillTint="33"/>
          </w:tcPr>
          <w:p/>
        </w:tc>
        <w:tc>
          <w:tcPr>
            <w:tcW w:w="3349" w:type="dxa"/>
            <w:shd w:val="clear" w:color="auto" w:fill="DAEEF3" w:themeFill="accent5" w:themeFillTint="33"/>
          </w:tcPr>
          <w:p/>
        </w:tc>
        <w:tc>
          <w:tcPr>
            <w:tcW w:w="1980" w:type="dxa"/>
            <w:shd w:val="clear" w:color="auto" w:fill="DAEEF3" w:themeFill="accent5" w:themeFillTint="33"/>
          </w:tc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trPr>
        <w:tc>
          <w:tcPr>
            <w:tcW w:w="2159" w:type="dxa"/>
            <w:shd w:val="clear" w:color="auto" w:fill="auto"/>
          </w:tcPr>
          <w:p>
            <w:pPr>
              <w:rPr>
                <w:b/>
                <w:bCs/>
              </w:rPr>
            </w:pPr>
          </w:p>
        </w:tc>
        <w:tc>
          <w:tcPr>
            <w:tcW w:w="2160" w:type="dxa"/>
            <w:shd w:val="clear" w:color="auto" w:fill="auto"/>
          </w:tcPr>
          <w:p/>
        </w:tc>
        <w:tc>
          <w:tcPr>
            <w:tcW w:w="3349" w:type="dxa"/>
            <w:shd w:val="clear" w:color="auto" w:fill="auto"/>
          </w:tcPr>
          <w:p/>
        </w:tc>
        <w:tc>
          <w:tcPr>
            <w:tcW w:w="1980" w:type="dxa"/>
            <w:shd w:val="clear" w:color="auto" w:fill="auto"/>
          </w:tc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trPr>
        <w:tc>
          <w:tcPr>
            <w:tcW w:w="2159" w:type="dxa"/>
            <w:shd w:val="clear" w:color="auto" w:fill="DAEEF3" w:themeFill="accent5" w:themeFillTint="33"/>
          </w:tcPr>
          <w:p>
            <w:pPr>
              <w:rPr>
                <w:b/>
                <w:bCs/>
              </w:rPr>
            </w:pPr>
          </w:p>
        </w:tc>
        <w:tc>
          <w:tcPr>
            <w:tcW w:w="2160" w:type="dxa"/>
            <w:shd w:val="clear" w:color="auto" w:fill="DAEEF3" w:themeFill="accent5" w:themeFillTint="33"/>
          </w:tcPr>
          <w:p/>
        </w:tc>
        <w:tc>
          <w:tcPr>
            <w:tcW w:w="3349" w:type="dxa"/>
            <w:shd w:val="clear" w:color="auto" w:fill="DAEEF3" w:themeFill="accent5" w:themeFillTint="33"/>
          </w:tcPr>
          <w:p/>
        </w:tc>
        <w:tc>
          <w:tcPr>
            <w:tcW w:w="1980" w:type="dxa"/>
            <w:shd w:val="clear" w:color="auto" w:fill="DAEEF3" w:themeFill="accent5" w:themeFillTint="33"/>
          </w:tcPr>
          <w:p/>
        </w:tc>
      </w:tr>
    </w:tbl>
    <w:p/>
    <w:p/>
    <w:p>
      <w:pPr>
        <w:rPr>
          <w:sz w:val="36"/>
          <w:szCs w:val="36"/>
        </w:rPr>
      </w:pPr>
      <w:bookmarkStart w:id="349" w:name="_GoBack"/>
      <w:bookmarkEnd w:id="349"/>
      <w:r>
        <w:br w:type="page"/>
      </w:r>
      <w:bookmarkStart w:id="4" w:name="_Toc341789978"/>
      <w:bookmarkStart w:id="5" w:name="_Toc341790303"/>
      <w:r>
        <w:t xml:space="preserve"> </w:t>
      </w:r>
      <w:r>
        <w:rPr>
          <w:sz w:val="36"/>
          <w:szCs w:val="36"/>
        </w:rPr>
        <w:t>Contingency Plan Approval</w:t>
      </w:r>
      <w:bookmarkEnd w:id="4"/>
      <w:bookmarkEnd w:id="5"/>
      <w:r>
        <w:rPr>
          <w:b/>
          <w:i/>
          <w:color w:val="0070C0"/>
        </w:rPr>
        <w:t xml:space="preserve"> </w:t>
      </w:r>
    </w:p>
    <w:p>
      <w:pPr>
        <w:pStyle w:val="3"/>
      </w:pPr>
      <w:r>
        <w:t xml:space="preserve">As the designated authority for </w:t>
      </w:r>
      <w:sdt>
        <w:sdtPr>
          <w:rPr>
            <w:b/>
            <w:color w:val="0070C0"/>
          </w:rPr>
          <w:alias w:val="systemName"/>
          <w:tag w:val="systemName"/>
          <w:id w:val="-326830652"/>
          <w:placeholder>
            <w:docPart w:val="DefaultPlaceholder_1082065158"/>
          </w:placeholder>
          <w:text/>
        </w:sdtPr>
        <w:sdtEndPr>
          <w:rPr>
            <w:b/>
            <w:color w:val="0070C0"/>
          </w:rPr>
        </w:sdtEndPr>
        <w:sdtContent>
          <w:r>
            <w:rPr>
              <w:b/>
              <w:color w:val="0070C0"/>
            </w:rPr>
            <w:t xml:space="preserve"> system name</w:t>
          </w:r>
        </w:sdtContent>
      </w:sdt>
      <w:r>
        <w:t>, (</w:t>
      </w:r>
      <w:sdt>
        <w:sdtPr>
          <w:rPr>
            <w:b/>
            <w:color w:val="0070C0"/>
          </w:rPr>
          <w:alias w:val="systemAcronym"/>
          <w:tag w:val="systemAcronym"/>
          <w:id w:val="-1857573551"/>
          <w:placeholder>
            <w:docPart w:val="EDDB48FFE2644A4FA314ABC590D51AAA"/>
          </w:placeholder>
          <w:text/>
        </w:sdtPr>
        <w:sdtEndPr>
          <w:rPr>
            <w:b/>
            <w:color w:val="0070C0"/>
          </w:rPr>
        </w:sdtEndPr>
        <w:sdtContent>
          <w:r>
            <w:rPr>
              <w:b/>
              <w:color w:val="0070C0"/>
            </w:rPr>
            <w:t>system acronym</w:t>
          </w:r>
        </w:sdtContent>
      </w:sdt>
      <w:r>
        <w:rPr>
          <w:color w:val="4F81BD"/>
        </w:rPr>
        <w:t xml:space="preserve"> ) </w:t>
      </w:r>
      <w:r>
        <w:t xml:space="preserve">I hereby certify that the information system contingency plan (ISCP) is complete and that the information contained in this ISCP provides an accurate representation of the application, its hardware, software, and telecommunication components. I further certify that this document identifies the criticality of the system as it relates to the mission of the </w:t>
      </w:r>
      <w:sdt>
        <w:sdtPr>
          <w:rPr>
            <w:b/>
            <w:color w:val="0070C0"/>
          </w:rPr>
          <w:alias w:val="organization"/>
          <w:tag w:val="organization"/>
          <w:id w:val="630677752"/>
          <w:placeholder>
            <w:docPart w:val="DefaultPlaceholder_1082065158"/>
          </w:placeholder>
          <w:text/>
        </w:sdtPr>
        <w:sdtEndPr>
          <w:rPr>
            <w:b/>
            <w:color w:val="0070C0"/>
          </w:rPr>
        </w:sdtEndPr>
        <w:sdtContent>
          <w:r>
            <w:rPr>
              <w:b/>
              <w:color w:val="0070C0"/>
            </w:rPr>
            <w:t xml:space="preserve"> organization </w:t>
          </w:r>
        </w:sdtContent>
      </w:sdt>
      <w:r>
        <w:t xml:space="preserve">, and that the recovery strategies identified will provide the ability to recover the system functionality in the most expedient and cost-beneficial method in keeping with its level of criticality. </w:t>
      </w:r>
    </w:p>
    <w:p>
      <w:pPr>
        <w:pStyle w:val="3"/>
      </w:pPr>
      <w:r>
        <w:t>I further attest that this ISCP for</w:t>
      </w:r>
      <w:sdt>
        <w:sdtPr>
          <w:rPr>
            <w:b/>
            <w:color w:val="0070C0"/>
          </w:rPr>
          <w:alias w:val="systemAcronym"/>
          <w:tag w:val="systemAcronym"/>
          <w:id w:val="-872619186"/>
          <w:placeholder>
            <w:docPart w:val="DefaultPlaceholder_1082065158"/>
          </w:placeholder>
          <w:text/>
        </w:sdtPr>
        <w:sdtEndPr>
          <w:rPr>
            <w:b/>
            <w:color w:val="0070C0"/>
          </w:rPr>
        </w:sdtEndPr>
        <w:sdtContent>
          <w:r>
            <w:rPr>
              <w:b/>
              <w:color w:val="0070C0"/>
            </w:rPr>
            <w:t xml:space="preserve"> system acronym</w:t>
          </w:r>
        </w:sdtContent>
      </w:sdt>
      <w:r>
        <w:rPr>
          <w:color w:val="0000FF"/>
        </w:rPr>
        <w:t xml:space="preserve"> </w:t>
      </w:r>
      <w:r>
        <w:t xml:space="preserve">will be tested at least annually. This plan was last tested on </w:t>
      </w:r>
      <w:r>
        <w:rPr>
          <w:b/>
          <w:color w:val="0070C0"/>
        </w:rPr>
        <w:t xml:space="preserve">last date tested. </w:t>
      </w:r>
      <w:r>
        <w:t>The test, training and exercise material associated with this test are found in the VA plan repository.  This document is modified as changes occur and will remain under version control, in accordance with Federal Regulations, and Guidance and VA Handbook 6500.8 Information System Contingency Planning guidance.</w:t>
      </w:r>
    </w:p>
    <w:p>
      <w:pPr>
        <w:pStyle w:val="3"/>
      </w:pPr>
    </w:p>
    <w:p>
      <w:pPr>
        <w:pStyle w:val="3"/>
      </w:pPr>
      <w:r>
        <w:t>/s/</w:t>
      </w:r>
    </w:p>
    <w:p>
      <w:pPr>
        <w:pStyle w:val="3"/>
        <w:spacing w:after="0"/>
      </w:pPr>
      <w:r>
        <w:t>___________________________________</w:t>
      </w:r>
    </w:p>
    <w:p>
      <w:pPr>
        <w:pStyle w:val="3"/>
        <w:spacing w:after="0"/>
      </w:pPr>
      <w:r>
        <w:t>&lt;Name&gt;</w:t>
      </w:r>
    </w:p>
    <w:p>
      <w:pPr>
        <w:pStyle w:val="3"/>
        <w:spacing w:after="0"/>
      </w:pPr>
      <w:r>
        <w:t>&lt;Job Title&gt;</w:t>
      </w:r>
    </w:p>
    <w:p>
      <w:pPr>
        <w:pStyle w:val="3"/>
        <w:spacing w:after="0"/>
      </w:pPr>
    </w:p>
    <w:p>
      <w:pPr>
        <w:pStyle w:val="3"/>
        <w:spacing w:after="0"/>
      </w:pPr>
    </w:p>
    <w:p>
      <w:pPr>
        <w:pStyle w:val="3"/>
        <w:spacing w:after="0"/>
      </w:pPr>
      <w:r>
        <w:t>___________________________________</w:t>
      </w:r>
    </w:p>
    <w:p>
      <w:pPr>
        <w:pStyle w:val="3"/>
        <w:spacing w:after="0"/>
      </w:pPr>
      <w:r>
        <w:t>&lt;Name&gt;</w:t>
      </w:r>
    </w:p>
    <w:p>
      <w:pPr>
        <w:pStyle w:val="3"/>
        <w:spacing w:after="0"/>
      </w:pPr>
      <w:r>
        <w:t>&lt;Job Title&gt;</w:t>
      </w:r>
    </w:p>
    <w:p>
      <w:pPr>
        <w:pStyle w:val="3"/>
        <w:spacing w:after="0"/>
      </w:pPr>
    </w:p>
    <w:p>
      <w:pPr>
        <w:pStyle w:val="3"/>
        <w:spacing w:after="0"/>
      </w:pPr>
      <w:r>
        <w:t>___________________________________</w:t>
      </w:r>
    </w:p>
    <w:p>
      <w:pPr>
        <w:pStyle w:val="3"/>
        <w:spacing w:after="0"/>
      </w:pPr>
      <w:r>
        <w:t>&lt;Name&gt;</w:t>
      </w:r>
    </w:p>
    <w:p>
      <w:pPr>
        <w:pStyle w:val="3"/>
        <w:spacing w:after="0"/>
      </w:pPr>
      <w:r>
        <w:t>&lt;Job Title&gt;</w:t>
      </w:r>
    </w:p>
    <w:p>
      <w:pPr>
        <w:pStyle w:val="3"/>
        <w:spacing w:after="0"/>
      </w:pPr>
    </w:p>
    <w:p>
      <w:pPr>
        <w:pStyle w:val="3"/>
        <w:spacing w:after="0"/>
      </w:pPr>
      <w:r>
        <w:t>___________________________________</w:t>
      </w:r>
    </w:p>
    <w:p>
      <w:pPr>
        <w:pStyle w:val="3"/>
        <w:spacing w:after="0"/>
      </w:pPr>
      <w:r>
        <w:t>&lt;Name&gt;</w:t>
      </w:r>
    </w:p>
    <w:p>
      <w:pPr>
        <w:pStyle w:val="3"/>
        <w:spacing w:after="0"/>
      </w:pPr>
      <w:r>
        <w:t>&lt;Job Title&gt;</w:t>
      </w:r>
    </w:p>
    <w:p>
      <w:pPr>
        <w:pStyle w:val="3"/>
        <w:rPr>
          <w:b/>
          <w:bCs/>
        </w:rPr>
      </w:pPr>
    </w:p>
    <w:p>
      <w:pPr>
        <w:rPr>
          <w:rFonts w:ascii="Arial" w:hAnsi="Arial" w:cs="Arial"/>
        </w:rPr>
      </w:pPr>
    </w:p>
    <w:p>
      <w:pPr>
        <w:rPr>
          <w:sz w:val="36"/>
          <w:szCs w:val="36"/>
        </w:rPr>
      </w:pPr>
      <w:r>
        <w:br w:type="page"/>
      </w:r>
      <w:bookmarkStart w:id="6" w:name="_Toc341789979"/>
      <w:bookmarkStart w:id="7" w:name="_Toc341790304"/>
      <w:r>
        <w:rPr>
          <w:sz w:val="36"/>
          <w:szCs w:val="36"/>
        </w:rPr>
        <w:t>ISCP Plan Distribution</w:t>
      </w:r>
      <w:bookmarkEnd w:id="6"/>
      <w:bookmarkEnd w:id="7"/>
    </w:p>
    <w:p>
      <w:pPr>
        <w:pStyle w:val="3"/>
      </w:pPr>
      <w:r>
        <w:t>Distribution of the ISCP should be restricted to personnel involved in the activities for the continued operations of systems and system owners. Update this table with key personnel required to receive and hold a copy of this plan, as well as plan updates when they are issued.</w:t>
      </w:r>
    </w:p>
    <w:p>
      <w:pPr>
        <w:rPr>
          <w:rFonts w:ascii="Arial" w:hAnsi="Arial" w:cs="Arial"/>
        </w:rPr>
      </w:pPr>
    </w:p>
    <w:tbl>
      <w:tblPr>
        <w:tblStyle w:val="54"/>
        <w:tblW w:w="10080" w:type="dxa"/>
        <w:jc w:val="center"/>
        <w:tblInd w:w="0" w:type="dxa"/>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
      <w:tblGrid>
        <w:gridCol w:w="5040"/>
        <w:gridCol w:w="5040"/>
      </w:tblGrid>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538" w:hRule="atLeast"/>
          <w:jc w:val="center"/>
        </w:trPr>
        <w:tc>
          <w:tcPr>
            <w:tcW w:w="5040" w:type="dxa"/>
            <w:tcBorders>
              <w:top w:val="single" w:color="4F81BD" w:sz="18" w:space="0"/>
              <w:bottom w:val="single" w:color="4F81BD" w:sz="18" w:space="0"/>
            </w:tcBorders>
            <w:shd w:val="clear" w:color="auto" w:fill="DAEEF3" w:themeFill="accent5" w:themeFillTint="33"/>
            <w:vAlign w:val="center"/>
          </w:tcPr>
          <w:p>
            <w:pPr>
              <w:pStyle w:val="175"/>
              <w:rPr>
                <w:bCs w:val="0"/>
              </w:rPr>
            </w:pPr>
            <w:r>
              <w:rPr>
                <w:bCs w:val="0"/>
              </w:rPr>
              <w:t>NAME</w:t>
            </w:r>
          </w:p>
        </w:tc>
        <w:tc>
          <w:tcPr>
            <w:tcW w:w="5040" w:type="dxa"/>
            <w:tcBorders>
              <w:top w:val="single" w:color="4F81BD" w:sz="18" w:space="0"/>
              <w:bottom w:val="single" w:color="4F81BD" w:sz="18" w:space="0"/>
            </w:tcBorders>
            <w:shd w:val="clear" w:color="auto" w:fill="DAEEF3" w:themeFill="accent5" w:themeFillTint="33"/>
            <w:vAlign w:val="center"/>
          </w:tcPr>
          <w:p>
            <w:pPr>
              <w:pStyle w:val="175"/>
              <w:rPr>
                <w:bCs w:val="0"/>
              </w:rPr>
            </w:pPr>
            <w:r>
              <w:rPr>
                <w:bCs w:val="0"/>
              </w:rPr>
              <w:t xml:space="preserve"> TITLE</w:t>
            </w: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tcBorders>
              <w:top w:val="single" w:color="4F81BD" w:sz="18" w:space="0"/>
            </w:tcBorders>
          </w:tcPr>
          <w:p>
            <w:pPr>
              <w:pStyle w:val="176"/>
              <w:rPr>
                <w:b/>
                <w:bCs/>
                <w:color w:val="365F91"/>
              </w:rPr>
            </w:pPr>
          </w:p>
        </w:tc>
        <w:tc>
          <w:tcPr>
            <w:tcW w:w="5040" w:type="dxa"/>
            <w:tcBorders>
              <w:top w:val="single" w:color="4F81BD" w:sz="18" w:space="0"/>
            </w:tcBorders>
            <w:shd w:val="clear" w:color="auto" w:fill="auto"/>
          </w:tcPr>
          <w:p>
            <w:pPr>
              <w:pStyle w:val="176"/>
              <w:rPr>
                <w:b/>
                <w:bCs/>
                <w:color w:val="365F91"/>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shd w:val="clear" w:color="auto" w:fill="DAEEF3" w:themeFill="accent5" w:themeFillTint="33"/>
          </w:tcPr>
          <w:p>
            <w:pPr>
              <w:pStyle w:val="176"/>
              <w:rPr>
                <w:b/>
                <w:bCs/>
                <w:color w:val="365F91"/>
                <w:highlight w:val="cyan"/>
              </w:rPr>
            </w:pPr>
          </w:p>
        </w:tc>
        <w:tc>
          <w:tcPr>
            <w:tcW w:w="5040" w:type="dxa"/>
            <w:shd w:val="clear" w:color="auto" w:fill="DAEEF3" w:themeFill="accent5" w:themeFillTint="33"/>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tcPr>
          <w:p>
            <w:pPr>
              <w:pStyle w:val="176"/>
              <w:rPr>
                <w:b/>
                <w:bCs/>
                <w:color w:val="365F91"/>
                <w:highlight w:val="cyan"/>
              </w:rPr>
            </w:pPr>
          </w:p>
        </w:tc>
        <w:tc>
          <w:tcPr>
            <w:tcW w:w="5040" w:type="dxa"/>
            <w:shd w:val="clear" w:color="auto" w:fill="auto"/>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shd w:val="clear" w:color="auto" w:fill="DAEEF3" w:themeFill="accent5" w:themeFillTint="33"/>
          </w:tcPr>
          <w:p>
            <w:pPr>
              <w:pStyle w:val="176"/>
              <w:rPr>
                <w:b/>
                <w:bCs/>
                <w:color w:val="365F91"/>
                <w:highlight w:val="cyan"/>
              </w:rPr>
            </w:pPr>
          </w:p>
        </w:tc>
        <w:tc>
          <w:tcPr>
            <w:tcW w:w="5040" w:type="dxa"/>
            <w:shd w:val="clear" w:color="auto" w:fill="DAEEF3" w:themeFill="accent5" w:themeFillTint="33"/>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tcPr>
          <w:p>
            <w:pPr>
              <w:pStyle w:val="176"/>
              <w:rPr>
                <w:b/>
                <w:bCs/>
                <w:color w:val="365F91"/>
                <w:highlight w:val="cyan"/>
              </w:rPr>
            </w:pPr>
          </w:p>
        </w:tc>
        <w:tc>
          <w:tcPr>
            <w:tcW w:w="5040" w:type="dxa"/>
            <w:shd w:val="clear" w:color="auto" w:fill="auto"/>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shd w:val="clear" w:color="auto" w:fill="DAEEF3" w:themeFill="accent5" w:themeFillTint="33"/>
          </w:tcPr>
          <w:p>
            <w:pPr>
              <w:pStyle w:val="176"/>
              <w:rPr>
                <w:b/>
                <w:bCs/>
                <w:color w:val="365F91"/>
                <w:highlight w:val="cyan"/>
              </w:rPr>
            </w:pPr>
          </w:p>
        </w:tc>
        <w:tc>
          <w:tcPr>
            <w:tcW w:w="5040" w:type="dxa"/>
            <w:shd w:val="clear" w:color="auto" w:fill="DAEEF3" w:themeFill="accent5" w:themeFillTint="33"/>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tcPr>
          <w:p>
            <w:pPr>
              <w:pStyle w:val="176"/>
              <w:rPr>
                <w:b/>
                <w:bCs/>
                <w:color w:val="365F91"/>
                <w:highlight w:val="cyan"/>
              </w:rPr>
            </w:pPr>
          </w:p>
        </w:tc>
        <w:tc>
          <w:tcPr>
            <w:tcW w:w="5040" w:type="dxa"/>
            <w:shd w:val="clear" w:color="auto" w:fill="auto"/>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shd w:val="clear" w:color="auto" w:fill="DAEEF3" w:themeFill="accent5" w:themeFillTint="33"/>
          </w:tcPr>
          <w:p>
            <w:pPr>
              <w:pStyle w:val="176"/>
              <w:rPr>
                <w:b/>
                <w:bCs/>
                <w:color w:val="365F91"/>
                <w:highlight w:val="cyan"/>
              </w:rPr>
            </w:pPr>
          </w:p>
        </w:tc>
        <w:tc>
          <w:tcPr>
            <w:tcW w:w="5040" w:type="dxa"/>
            <w:shd w:val="clear" w:color="auto" w:fill="DAEEF3" w:themeFill="accent5" w:themeFillTint="33"/>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tcPr>
          <w:p>
            <w:pPr>
              <w:pStyle w:val="176"/>
              <w:rPr>
                <w:b/>
                <w:bCs/>
                <w:color w:val="365F91"/>
                <w:highlight w:val="cyan"/>
              </w:rPr>
            </w:pPr>
          </w:p>
        </w:tc>
        <w:tc>
          <w:tcPr>
            <w:tcW w:w="5040" w:type="dxa"/>
            <w:shd w:val="clear" w:color="auto" w:fill="auto"/>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shd w:val="clear" w:color="auto" w:fill="DAEEF3" w:themeFill="accent5" w:themeFillTint="33"/>
          </w:tcPr>
          <w:p>
            <w:pPr>
              <w:pStyle w:val="176"/>
              <w:rPr>
                <w:b/>
                <w:bCs/>
                <w:color w:val="365F91"/>
                <w:highlight w:val="cyan"/>
              </w:rPr>
            </w:pPr>
          </w:p>
        </w:tc>
        <w:tc>
          <w:tcPr>
            <w:tcW w:w="5040" w:type="dxa"/>
            <w:shd w:val="clear" w:color="auto" w:fill="DAEEF3" w:themeFill="accent5" w:themeFillTint="33"/>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86" w:hRule="atLeast"/>
          <w:jc w:val="center"/>
        </w:trPr>
        <w:tc>
          <w:tcPr>
            <w:tcW w:w="5040" w:type="dxa"/>
          </w:tcPr>
          <w:p>
            <w:pPr>
              <w:pStyle w:val="176"/>
              <w:rPr>
                <w:b/>
                <w:bCs/>
                <w:color w:val="365F91"/>
                <w:highlight w:val="cyan"/>
              </w:rPr>
            </w:pPr>
          </w:p>
        </w:tc>
        <w:tc>
          <w:tcPr>
            <w:tcW w:w="5040" w:type="dxa"/>
            <w:shd w:val="clear" w:color="auto" w:fill="auto"/>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shd w:val="clear" w:color="auto" w:fill="DAEEF3" w:themeFill="accent5" w:themeFillTint="33"/>
          </w:tcPr>
          <w:p>
            <w:pPr>
              <w:pStyle w:val="176"/>
              <w:rPr>
                <w:b/>
                <w:bCs/>
                <w:color w:val="365F91"/>
                <w:highlight w:val="cyan"/>
              </w:rPr>
            </w:pPr>
          </w:p>
        </w:tc>
        <w:tc>
          <w:tcPr>
            <w:tcW w:w="5040" w:type="dxa"/>
            <w:shd w:val="clear" w:color="auto" w:fill="DAEEF3" w:themeFill="accent5" w:themeFillTint="33"/>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tcPr>
          <w:p>
            <w:pPr>
              <w:pStyle w:val="176"/>
              <w:rPr>
                <w:b/>
                <w:bCs/>
                <w:color w:val="365F91"/>
                <w:highlight w:val="cyan"/>
              </w:rPr>
            </w:pPr>
          </w:p>
        </w:tc>
        <w:tc>
          <w:tcPr>
            <w:tcW w:w="5040" w:type="dxa"/>
            <w:shd w:val="clear" w:color="auto" w:fill="auto"/>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shd w:val="clear" w:color="auto" w:fill="DAEEF3" w:themeFill="accent5" w:themeFillTint="33"/>
          </w:tcPr>
          <w:p>
            <w:pPr>
              <w:pStyle w:val="176"/>
              <w:rPr>
                <w:b/>
                <w:bCs/>
                <w:color w:val="365F91"/>
                <w:highlight w:val="cyan"/>
              </w:rPr>
            </w:pPr>
          </w:p>
        </w:tc>
        <w:tc>
          <w:tcPr>
            <w:tcW w:w="5040" w:type="dxa"/>
            <w:shd w:val="clear" w:color="auto" w:fill="DAEEF3" w:themeFill="accent5" w:themeFillTint="33"/>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tcPr>
          <w:p>
            <w:pPr>
              <w:pStyle w:val="176"/>
              <w:rPr>
                <w:b/>
                <w:bCs/>
                <w:color w:val="365F91"/>
                <w:highlight w:val="cyan"/>
              </w:rPr>
            </w:pPr>
          </w:p>
        </w:tc>
        <w:tc>
          <w:tcPr>
            <w:tcW w:w="5040" w:type="dxa"/>
            <w:shd w:val="clear" w:color="auto" w:fill="auto"/>
          </w:tcPr>
          <w:p>
            <w:pPr>
              <w:pStyle w:val="176"/>
              <w:rPr>
                <w:b/>
                <w:bCs/>
                <w:color w:val="365F91"/>
                <w:highlight w:val="cyan"/>
              </w:rPr>
            </w:pPr>
          </w:p>
        </w:tc>
      </w:tr>
      <w:tr>
        <w:tblPrEx>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Layout w:type="fixed"/>
          <w:tblCellMar>
            <w:top w:w="0" w:type="dxa"/>
            <w:left w:w="108" w:type="dxa"/>
            <w:bottom w:w="0" w:type="dxa"/>
            <w:right w:w="108" w:type="dxa"/>
          </w:tblCellMar>
        </w:tblPrEx>
        <w:trPr>
          <w:trHeight w:val="269" w:hRule="atLeast"/>
          <w:jc w:val="center"/>
        </w:trPr>
        <w:tc>
          <w:tcPr>
            <w:tcW w:w="5040" w:type="dxa"/>
            <w:shd w:val="clear" w:color="auto" w:fill="DAEEF3" w:themeFill="accent5" w:themeFillTint="33"/>
          </w:tcPr>
          <w:p>
            <w:pPr>
              <w:pStyle w:val="176"/>
              <w:rPr>
                <w:b/>
                <w:bCs/>
                <w:color w:val="365F91"/>
                <w:highlight w:val="cyan"/>
              </w:rPr>
            </w:pPr>
          </w:p>
        </w:tc>
        <w:tc>
          <w:tcPr>
            <w:tcW w:w="5040" w:type="dxa"/>
            <w:shd w:val="clear" w:color="auto" w:fill="DAEEF3" w:themeFill="accent5" w:themeFillTint="33"/>
          </w:tcPr>
          <w:p>
            <w:pPr>
              <w:pStyle w:val="176"/>
              <w:rPr>
                <w:b/>
                <w:bCs/>
                <w:color w:val="365F91"/>
                <w:highlight w:val="cyan"/>
              </w:rPr>
            </w:pPr>
          </w:p>
        </w:tc>
      </w:tr>
    </w:tbl>
    <w:p>
      <w:pPr>
        <w:pStyle w:val="3"/>
      </w:pPr>
    </w:p>
    <w:p>
      <w:pPr>
        <w:pStyle w:val="3"/>
      </w:pPr>
      <w:r>
        <w:br w:type="page"/>
      </w:r>
    </w:p>
    <w:p>
      <w:pPr>
        <w:ind w:left="2592"/>
        <w:jc w:val="center"/>
        <w:rPr>
          <w:rFonts w:ascii="Georgia" w:hAnsi="Georgia"/>
          <w:sz w:val="35"/>
          <w:szCs w:val="35"/>
        </w:rPr>
      </w:pPr>
      <w:r>
        <w:rPr>
          <w:rFonts w:ascii="Georgia" w:hAnsi="Georgia"/>
          <w:sz w:val="35"/>
          <w:szCs w:val="35"/>
        </w:rPr>
        <w:t>Table of Contents</w:t>
      </w:r>
    </w:p>
    <w:p>
      <w:pPr>
        <w:pStyle w:val="178"/>
        <w:ind w:left="2970"/>
      </w:pPr>
    </w:p>
    <w:sdt>
      <w:sdtPr>
        <w:rPr>
          <w:rFonts w:ascii="Calibri" w:hAnsi="Calibri" w:eastAsia="Times New Roman" w:cs="Calibri"/>
          <w:b w:val="0"/>
          <w:bCs w:val="0"/>
          <w:color w:val="auto"/>
          <w:sz w:val="22"/>
          <w:szCs w:val="22"/>
          <w:lang w:eastAsia="en-US"/>
        </w:rPr>
        <w:id w:val="517122206"/>
        <w:docPartObj>
          <w:docPartGallery w:val="Table of Contents"/>
          <w:docPartUnique/>
        </w:docPartObj>
      </w:sdtPr>
      <w:sdtEndPr>
        <w:rPr>
          <w:rFonts w:ascii="Calibri" w:hAnsi="Calibri" w:eastAsia="Times New Roman" w:cs="Calibri"/>
          <w:b w:val="0"/>
          <w:bCs w:val="0"/>
          <w:color w:val="auto"/>
          <w:sz w:val="22"/>
          <w:szCs w:val="22"/>
          <w:lang w:eastAsia="en-US"/>
        </w:rPr>
      </w:sdtEndPr>
      <w:sdtContent>
        <w:p>
          <w:pPr>
            <w:pStyle w:val="196"/>
          </w:pPr>
        </w:p>
        <w:p>
          <w:pPr>
            <w:pStyle w:val="37"/>
            <w:tabs>
              <w:tab w:val="left" w:pos="2970"/>
            </w:tabs>
            <w:rPr>
              <w:rFonts w:asciiTheme="minorHAnsi" w:hAnsiTheme="minorHAnsi" w:eastAsiaTheme="minorEastAsia" w:cstheme="minorBidi"/>
            </w:rPr>
          </w:pPr>
          <w:r>
            <w:fldChar w:fldCharType="begin"/>
          </w:r>
          <w:r>
            <w:instrText xml:space="preserve"> TOC \o "1-2" \h \z \u \t "Heading 7,1" </w:instrText>
          </w:r>
          <w:r>
            <w:fldChar w:fldCharType="separate"/>
          </w:r>
          <w:r>
            <w:fldChar w:fldCharType="begin"/>
          </w:r>
          <w:r>
            <w:instrText xml:space="preserve"> HYPERLINK \l "_Toc365614739" </w:instrText>
          </w:r>
          <w:r>
            <w:fldChar w:fldCharType="separate"/>
          </w:r>
          <w:r>
            <w:rPr>
              <w:rStyle w:val="51"/>
            </w:rPr>
            <w:t>1</w:t>
          </w:r>
          <w:r>
            <w:rPr>
              <w:rFonts w:asciiTheme="minorHAnsi" w:hAnsiTheme="minorHAnsi" w:eastAsiaTheme="minorEastAsia" w:cstheme="minorBidi"/>
            </w:rPr>
            <w:tab/>
          </w:r>
          <w:r>
            <w:rPr>
              <w:rStyle w:val="51"/>
            </w:rPr>
            <w:t>INTRODUCTION</w:t>
          </w:r>
          <w:r>
            <w:tab/>
          </w:r>
          <w:r>
            <w:fldChar w:fldCharType="begin"/>
          </w:r>
          <w:r>
            <w:instrText xml:space="preserve"> PAGEREF _Toc365614739 \h </w:instrText>
          </w:r>
          <w:r>
            <w:fldChar w:fldCharType="separate"/>
          </w:r>
          <w:r>
            <w:t>1</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"_Toc365614740" </w:instrText>
          </w:r>
          <w:r>
            <w:fldChar w:fldCharType="separate"/>
          </w:r>
          <w:r>
            <w:rPr>
              <w:rStyle w:val="51"/>
            </w:rPr>
            <w:t>1.1</w:t>
          </w:r>
          <w:r>
            <w:rPr>
              <w:rFonts w:asciiTheme="minorHAnsi" w:hAnsiTheme="minorHAnsi" w:eastAsiaTheme="minorEastAsia" w:cstheme="minorBidi"/>
              <w:sz w:val="22"/>
            </w:rPr>
            <w:tab/>
          </w:r>
          <w:r>
            <w:rPr>
              <w:rStyle w:val="51"/>
            </w:rPr>
            <w:t>Background</w:t>
          </w:r>
          <w:r>
            <w:tab/>
          </w:r>
          <w:r>
            <w:fldChar w:fldCharType="begin"/>
          </w:r>
          <w:r>
            <w:instrText xml:space="preserve"> PAGEREF _Toc365614740 \h </w:instrText>
          </w:r>
          <w:r>
            <w:fldChar w:fldCharType="separate"/>
          </w:r>
          <w:r>
            <w:t>2</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"_Toc365614741" </w:instrText>
          </w:r>
          <w:r>
            <w:fldChar w:fldCharType="separate"/>
          </w:r>
          <w:r>
            <w:rPr>
              <w:rStyle w:val="51"/>
            </w:rPr>
            <w:t>1.2</w:t>
          </w:r>
          <w:r>
            <w:rPr>
              <w:rFonts w:asciiTheme="minorHAnsi" w:hAnsiTheme="minorHAnsi" w:eastAsiaTheme="minorEastAsia" w:cstheme="minorBidi"/>
              <w:sz w:val="22"/>
            </w:rPr>
            <w:tab/>
          </w:r>
          <w:r>
            <w:rPr>
              <w:rStyle w:val="51"/>
            </w:rPr>
            <w:t>Critical Exposure Report of IS Services</w:t>
          </w:r>
          <w:r>
            <w:tab/>
          </w:r>
          <w:r>
            <w:fldChar w:fldCharType="begin"/>
          </w:r>
          <w:r>
            <w:instrText xml:space="preserve"> PAGEREF _Toc365614741 \h </w:instrText>
          </w:r>
          <w:r>
            <w:fldChar w:fldCharType="separate"/>
          </w:r>
          <w:r>
            <w:t>3</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"_Toc365614742" </w:instrText>
          </w:r>
          <w:r>
            <w:fldChar w:fldCharType="separate"/>
          </w:r>
          <w:r>
            <w:rPr>
              <w:rStyle w:val="51"/>
            </w:rPr>
            <w:t>1.3</w:t>
          </w:r>
          <w:r>
            <w:rPr>
              <w:rFonts w:asciiTheme="minorHAnsi" w:hAnsiTheme="minorHAnsi" w:eastAsiaTheme="minorEastAsia" w:cstheme="minorBidi"/>
              <w:sz w:val="22"/>
            </w:rPr>
            <w:tab/>
          </w:r>
          <w:r>
            <w:rPr>
              <w:rStyle w:val="51"/>
            </w:rPr>
            <w:t>Scope</w:t>
          </w:r>
          <w:r>
            <w:tab/>
          </w:r>
          <w:r>
            <w:fldChar w:fldCharType="begin"/>
          </w:r>
          <w:r>
            <w:instrText xml:space="preserve"> PAGEREF _Toc365614742 \h </w:instrText>
          </w:r>
          <w:r>
            <w:fldChar w:fldCharType="separate"/>
          </w:r>
          <w:r>
            <w:t>3</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"_Toc365614743" </w:instrText>
          </w:r>
          <w:r>
            <w:fldChar w:fldCharType="separate"/>
          </w:r>
          <w:r>
            <w:rPr>
              <w:rStyle w:val="51"/>
            </w:rPr>
            <w:t>1.4</w:t>
          </w:r>
          <w:r>
            <w:rPr>
              <w:rFonts w:asciiTheme="minorHAnsi" w:hAnsiTheme="minorHAnsi" w:eastAsiaTheme="minorEastAsia" w:cstheme="minorBidi"/>
              <w:sz w:val="22"/>
            </w:rPr>
            <w:tab/>
          </w:r>
          <w:r>
            <w:rPr>
              <w:rStyle w:val="51"/>
            </w:rPr>
            <w:t>Assumptions</w:t>
          </w:r>
          <w:r>
            <w:tab/>
          </w:r>
          <w:r>
            <w:fldChar w:fldCharType="begin"/>
          </w:r>
          <w:r>
            <w:instrText xml:space="preserve"> PAGEREF _Toc365614743 \h </w:instrText>
          </w:r>
          <w:r>
            <w:fldChar w:fldCharType="separate"/>
          </w:r>
          <w:r>
            <w:t>4</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"_Toc365614744" </w:instrText>
          </w:r>
          <w:r>
            <w:fldChar w:fldCharType="separate"/>
          </w:r>
          <w:r>
            <w:rPr>
              <w:rStyle w:val="51"/>
            </w:rPr>
            <w:t>1.5</w:t>
          </w:r>
          <w:r>
            <w:rPr>
              <w:rFonts w:asciiTheme="minorHAnsi" w:hAnsiTheme="minorHAnsi" w:eastAsiaTheme="minorEastAsia" w:cstheme="minorBidi"/>
              <w:sz w:val="22"/>
            </w:rPr>
            <w:tab/>
          </w:r>
          <w:r>
            <w:rPr>
              <w:rStyle w:val="51"/>
            </w:rPr>
            <w:t>Threats and Vulnerabilities</w:t>
          </w:r>
          <w:r>
            <w:tab/>
          </w:r>
          <w:r>
            <w:fldChar w:fldCharType="begin"/>
          </w:r>
          <w:r>
            <w:instrText xml:space="preserve"> PAGEREF _Toc365614744 \h </w:instrText>
          </w:r>
          <w:r>
            <w:fldChar w:fldCharType="separate"/>
          </w:r>
          <w:r>
            <w:t>4</w:t>
          </w:r>
          <w:r>
            <w:fldChar w:fldCharType="end"/>
          </w:r>
          <w:r>
            <w:fldChar w:fldCharType="end"/>
          </w:r>
        </w:p>
        <w:p>
          <w:pPr>
            <w:pStyle w:val="37"/>
            <w:tabs>
              <w:tab w:val="left" w:pos="2970"/>
            </w:tabs>
            <w:rPr>
              <w:rFonts w:asciiTheme="minorHAnsi" w:hAnsiTheme="minorHAnsi" w:eastAsiaTheme="minorEastAsia" w:cstheme="minorBidi"/>
            </w:rPr>
          </w:pPr>
          <w:r>
            <w:fldChar w:fldCharType="begin"/>
          </w:r>
          <w:r>
            <w:instrText xml:space="preserve"> HYPERLINK \l "_Toc365614745" </w:instrText>
          </w:r>
          <w:r>
            <w:fldChar w:fldCharType="separate"/>
          </w:r>
          <w:r>
            <w:rPr>
              <w:rStyle w:val="51"/>
            </w:rPr>
            <w:t>2</w:t>
          </w:r>
          <w:r>
            <w:rPr>
              <w:rFonts w:asciiTheme="minorHAnsi" w:hAnsiTheme="minorHAnsi" w:eastAsiaTheme="minorEastAsia" w:cstheme="minorBidi"/>
            </w:rPr>
            <w:tab/>
          </w:r>
          <w:r>
            <w:rPr>
              <w:rStyle w:val="51"/>
            </w:rPr>
            <w:t>CONCEPT OF OPERATIONS</w:t>
          </w:r>
          <w:r>
            <w:tab/>
          </w:r>
          <w:r>
            <w:fldChar w:fldCharType="begin"/>
          </w:r>
          <w:r>
            <w:instrText xml:space="preserve"> PAGEREF _Toc365614745 \h </w:instrText>
          </w:r>
          <w:r>
            <w:fldChar w:fldCharType="separate"/>
          </w:r>
          <w:r>
            <w:t>1</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"_Toc365614746" </w:instrText>
          </w:r>
          <w:r>
            <w:fldChar w:fldCharType="separate"/>
          </w:r>
          <w:r>
            <w:rPr>
              <w:rStyle w:val="51"/>
            </w:rPr>
            <w:t>2.1</w:t>
          </w:r>
          <w:r>
            <w:rPr>
              <w:rFonts w:asciiTheme="minorHAnsi" w:hAnsiTheme="minorHAnsi" w:eastAsiaTheme="minorEastAsia" w:cstheme="minorBidi"/>
              <w:sz w:val="22"/>
            </w:rPr>
            <w:tab/>
          </w:r>
          <w:r>
            <w:rPr>
              <w:rStyle w:val="51"/>
            </w:rPr>
            <w:t>System Description</w:t>
          </w:r>
          <w:r>
            <w:tab/>
          </w:r>
          <w:r>
            <w:fldChar w:fldCharType="begin"/>
          </w:r>
          <w:r>
            <w:instrText xml:space="preserve"> PAGEREF _Toc365614746 \h </w:instrText>
          </w:r>
          <w:r>
            <w:fldChar w:fldCharType="separate"/>
          </w:r>
          <w:r>
            <w:t>1</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"_Toc365614747" </w:instrText>
          </w:r>
          <w:r>
            <w:fldChar w:fldCharType="separate"/>
          </w:r>
          <w:r>
            <w:rPr>
              <w:rStyle w:val="51"/>
            </w:rPr>
            <w:t>2.2</w:t>
          </w:r>
          <w:r>
            <w:rPr>
              <w:rFonts w:asciiTheme="minorHAnsi" w:hAnsiTheme="minorHAnsi" w:eastAsiaTheme="minorEastAsia" w:cstheme="minorBidi"/>
              <w:sz w:val="22"/>
            </w:rPr>
            <w:tab/>
          </w:r>
          <w:r>
            <w:rPr>
              <w:rStyle w:val="51"/>
            </w:rPr>
            <w:t>Overview of ISCP Phases</w:t>
          </w:r>
          <w:r>
            <w:tab/>
          </w:r>
          <w:r>
            <w:fldChar w:fldCharType="begin"/>
          </w:r>
          <w:r>
            <w:instrText xml:space="preserve"> PAGEREF _Toc365614747 \h </w:instrText>
          </w:r>
          <w:r>
            <w:fldChar w:fldCharType="separate"/>
          </w:r>
          <w:r>
            <w:t>3</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"_Toc365614748" </w:instrText>
          </w:r>
          <w:r>
            <w:fldChar w:fldCharType="separate"/>
          </w:r>
          <w:r>
            <w:rPr>
              <w:rStyle w:val="51"/>
            </w:rPr>
            <w:t>2.4</w:t>
          </w:r>
          <w:r>
            <w:rPr>
              <w:rFonts w:asciiTheme="minorHAnsi" w:hAnsiTheme="minorHAnsi" w:eastAsiaTheme="minorEastAsia" w:cstheme="minorBidi"/>
              <w:sz w:val="22"/>
            </w:rPr>
            <w:tab/>
          </w:r>
          <w:r>
            <w:rPr>
              <w:rStyle w:val="51"/>
            </w:rPr>
            <w:t>Roles and Responsibilities</w:t>
          </w:r>
          <w:r>
            <w:tab/>
          </w:r>
          <w:r>
            <w:fldChar w:fldCharType="begin"/>
          </w:r>
          <w:r>
            <w:instrText xml:space="preserve"> PAGEREF _Toc365614748 \h </w:instrText>
          </w:r>
          <w:r>
            <w:fldChar w:fldCharType="separate"/>
          </w:r>
          <w:r>
            <w:t>4</w:t>
          </w:r>
          <w:r>
            <w:fldChar w:fldCharType="end"/>
          </w:r>
          <w:r>
            <w:fldChar w:fldCharType="end"/>
          </w:r>
        </w:p>
        <w:p>
          <w:pPr>
            <w:pStyle w:val="37"/>
            <w:tabs>
              <w:tab w:val="left" w:pos="2970"/>
            </w:tabs>
            <w:rPr>
              <w:rFonts w:asciiTheme="minorHAnsi" w:hAnsiTheme="minorHAnsi" w:eastAsiaTheme="minorEastAsia" w:cstheme="minorBidi"/>
            </w:rPr>
          </w:pPr>
          <w:r>
            <w:fldChar w:fldCharType="begin"/>
          </w:r>
          <w:r>
            <w:instrText xml:space="preserve"> HYPERLINK \l "_Toc365614749" </w:instrText>
          </w:r>
          <w:r>
            <w:fldChar w:fldCharType="separate"/>
          </w:r>
          <w:r>
            <w:rPr>
              <w:rStyle w:val="51"/>
            </w:rPr>
            <w:t>3</w:t>
          </w:r>
          <w:r>
            <w:rPr>
              <w:rFonts w:asciiTheme="minorHAnsi" w:hAnsiTheme="minorHAnsi" w:eastAsiaTheme="minorEastAsia" w:cstheme="minorBidi"/>
            </w:rPr>
            <w:tab/>
          </w:r>
          <w:r>
            <w:rPr>
              <w:rStyle w:val="51"/>
            </w:rPr>
            <w:t>ACTIVATION AND NOTIFICATION</w:t>
          </w:r>
          <w:r>
            <w:tab/>
          </w:r>
          <w:r>
            <w:fldChar w:fldCharType="begin"/>
          </w:r>
          <w:r>
            <w:instrText xml:space="preserve"> PAGEREF _Toc365614749 \h </w:instrText>
          </w:r>
          <w:r>
            <w:fldChar w:fldCharType="separate"/>
          </w:r>
          <w:r>
            <w:t>6</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"_Toc365614750" </w:instrText>
          </w:r>
          <w:r>
            <w:fldChar w:fldCharType="separate"/>
          </w:r>
          <w:r>
            <w:rPr>
              <w:rStyle w:val="51"/>
            </w:rPr>
            <w:t>3.1</w:t>
          </w:r>
          <w:r>
            <w:rPr>
              <w:rFonts w:asciiTheme="minorHAnsi" w:hAnsiTheme="minorHAnsi" w:eastAsiaTheme="minorEastAsia" w:cstheme="minorBidi"/>
              <w:sz w:val="22"/>
            </w:rPr>
            <w:tab/>
          </w:r>
          <w:r>
            <w:rPr>
              <w:rStyle w:val="51"/>
            </w:rPr>
            <w:t>Activation Criteria and Procedures</w:t>
          </w:r>
          <w:r>
            <w:tab/>
          </w:r>
          <w:r>
            <w:fldChar w:fldCharType="begin"/>
          </w:r>
          <w:r>
            <w:instrText xml:space="preserve"> PAGEREF _Toc365614750 \h </w:instrText>
          </w:r>
          <w:r>
            <w:fldChar w:fldCharType="separate"/>
          </w:r>
          <w:r>
            <w:t>6</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"_Toc365614751" </w:instrText>
          </w:r>
          <w:r>
            <w:fldChar w:fldCharType="separate"/>
          </w:r>
          <w:r>
            <w:rPr>
              <w:rStyle w:val="51"/>
            </w:rPr>
            <w:t>3.2</w:t>
          </w:r>
          <w:r>
            <w:rPr>
              <w:rFonts w:asciiTheme="minorHAnsi" w:hAnsiTheme="minorHAnsi" w:eastAsiaTheme="minorEastAsia" w:cstheme="minorBidi"/>
              <w:sz w:val="22"/>
            </w:rPr>
            <w:tab/>
          </w:r>
          <w:r>
            <w:rPr>
              <w:rStyle w:val="51"/>
            </w:rPr>
            <w:t>Notification Procedures</w:t>
          </w:r>
          <w:r>
            <w:tab/>
          </w:r>
          <w:r>
            <w:fldChar w:fldCharType="begin"/>
          </w:r>
          <w:r>
            <w:instrText xml:space="preserve"> PAGEREF _Toc365614751 \h </w:instrText>
          </w:r>
          <w:r>
            <w:fldChar w:fldCharType="separate"/>
          </w:r>
          <w:r>
            <w:t>6</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"_Toc365614752" </w:instrText>
          </w:r>
          <w:r>
            <w:fldChar w:fldCharType="separate"/>
          </w:r>
          <w:r>
            <w:rPr>
              <w:rStyle w:val="51"/>
            </w:rPr>
            <w:t>3.4</w:t>
          </w:r>
          <w:r>
            <w:rPr>
              <w:rFonts w:asciiTheme="minorHAnsi" w:hAnsiTheme="minorHAnsi" w:eastAsiaTheme="minorEastAsia" w:cstheme="minorBidi"/>
              <w:sz w:val="22"/>
            </w:rPr>
            <w:tab/>
          </w:r>
          <w:r>
            <w:rPr>
              <w:rStyle w:val="51"/>
            </w:rPr>
            <w:t>Outage Assessment</w:t>
          </w:r>
          <w:r>
            <w:tab/>
          </w:r>
          <w:r>
            <w:fldChar w:fldCharType="begin"/>
          </w:r>
          <w:r>
            <w:instrText xml:space="preserve"> PAGEREF _Toc365614752 \h </w:instrText>
          </w:r>
          <w:r>
            <w:fldChar w:fldCharType="separate"/>
          </w:r>
          <w:r>
            <w:t>7</w:t>
          </w:r>
          <w:r>
            <w:fldChar w:fldCharType="end"/>
          </w:r>
          <w:r>
            <w:fldChar w:fldCharType="end"/>
          </w:r>
        </w:p>
        <w:p>
          <w:pPr>
            <w:pStyle w:val="37"/>
            <w:tabs>
              <w:tab w:val="left" w:pos="2970"/>
            </w:tabs>
            <w:rPr>
              <w:rFonts w:asciiTheme="minorHAnsi" w:hAnsiTheme="minorHAnsi" w:eastAsiaTheme="minorEastAsia" w:cstheme="minorBidi"/>
            </w:rPr>
          </w:pPr>
          <w:r>
            <w:fldChar w:fldCharType="begin"/>
          </w:r>
          <w:r>
            <w:instrText xml:space="preserve"> HYPERLINK \l "_Toc365614753" </w:instrText>
          </w:r>
          <w:r>
            <w:fldChar w:fldCharType="separate"/>
          </w:r>
          <w:r>
            <w:rPr>
              <w:rStyle w:val="51"/>
            </w:rPr>
            <w:t>4</w:t>
          </w:r>
          <w:r>
            <w:rPr>
              <w:rFonts w:asciiTheme="minorHAnsi" w:hAnsiTheme="minorHAnsi" w:eastAsiaTheme="minorEastAsia" w:cstheme="minorBidi"/>
            </w:rPr>
            <w:tab/>
          </w:r>
          <w:r>
            <w:rPr>
              <w:rStyle w:val="51"/>
            </w:rPr>
            <w:t>RECOVERY</w:t>
          </w:r>
          <w:r>
            <w:tab/>
          </w:r>
          <w:r>
            <w:fldChar w:fldCharType="begin"/>
          </w:r>
          <w:r>
            <w:instrText xml:space="preserve"> PAGEREF _Toc365614753 \h </w:instrText>
          </w:r>
          <w:r>
            <w:fldChar w:fldCharType="separate"/>
          </w:r>
          <w:r>
            <w:t>8</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"_Toc365614754" </w:instrText>
          </w:r>
          <w:r>
            <w:fldChar w:fldCharType="separate"/>
          </w:r>
          <w:r>
            <w:rPr>
              <w:rStyle w:val="51"/>
            </w:rPr>
            <w:t>4.1</w:t>
          </w:r>
          <w:r>
            <w:rPr>
              <w:rFonts w:asciiTheme="minorHAnsi" w:hAnsiTheme="minorHAnsi" w:eastAsiaTheme="minorEastAsia" w:cstheme="minorBidi"/>
              <w:sz w:val="22"/>
            </w:rPr>
            <w:tab/>
          </w:r>
          <w:r>
            <w:rPr>
              <w:rStyle w:val="51"/>
            </w:rPr>
            <w:t>Sequence of Recovery Activities</w:t>
          </w:r>
          <w:r>
            <w:tab/>
          </w:r>
          <w:r>
            <w:fldChar w:fldCharType="begin"/>
          </w:r>
          <w:r>
            <w:instrText xml:space="preserve"> PAGEREF _Toc365614754 \h </w:instrText>
          </w:r>
          <w:r>
            <w:fldChar w:fldCharType="separate"/>
          </w:r>
          <w:r>
            <w:t>8</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"_Toc365614755" </w:instrText>
          </w:r>
          <w:r>
            <w:fldChar w:fldCharType="separate"/>
          </w:r>
          <w:r>
            <w:rPr>
              <w:rStyle w:val="51"/>
            </w:rPr>
            <w:t>4.2</w:t>
          </w:r>
          <w:r>
            <w:rPr>
              <w:rFonts w:asciiTheme="minorHAnsi" w:hAnsiTheme="minorHAnsi" w:eastAsiaTheme="minorEastAsia" w:cstheme="minorBidi"/>
              <w:sz w:val="22"/>
            </w:rPr>
            <w:tab/>
          </w:r>
          <w:r>
            <w:rPr>
              <w:rStyle w:val="51"/>
            </w:rPr>
            <w:t>Escalation Notices/Awareness</w:t>
          </w:r>
          <w:r>
            <w:tab/>
          </w:r>
          <w:r>
            <w:fldChar w:fldCharType="begin"/>
          </w:r>
          <w:r>
            <w:instrText xml:space="preserve"> PAGEREF _Toc365614755 \h </w:instrText>
          </w:r>
          <w:r>
            <w:fldChar w:fldCharType="separate"/>
          </w:r>
          <w:r>
            <w:t>8</w:t>
          </w:r>
          <w:r>
            <w:fldChar w:fldCharType="end"/>
          </w:r>
          <w:r>
            <w:fldChar w:fldCharType="end"/>
          </w:r>
        </w:p>
        <w:p>
          <w:pPr>
            <w:pStyle w:val="37"/>
            <w:tabs>
              <w:tab w:val="left" w:pos="2970"/>
            </w:tabs>
            <w:rPr>
              <w:rFonts w:asciiTheme="minorHAnsi" w:hAnsiTheme="minorHAnsi" w:eastAsiaTheme="minorEastAsia" w:cstheme="minorBidi"/>
            </w:rPr>
          </w:pPr>
          <w:r>
            <w:fldChar w:fldCharType="begin"/>
          </w:r>
          <w:r>
            <w:instrText xml:space="preserve"> HYPERLINK \l "_Toc365614756" </w:instrText>
          </w:r>
          <w:r>
            <w:fldChar w:fldCharType="separate"/>
          </w:r>
          <w:r>
            <w:rPr>
              <w:rStyle w:val="51"/>
            </w:rPr>
            <w:t>5</w:t>
          </w:r>
          <w:r>
            <w:rPr>
              <w:rFonts w:asciiTheme="minorHAnsi" w:hAnsiTheme="minorHAnsi" w:eastAsiaTheme="minorEastAsia" w:cstheme="minorBidi"/>
            </w:rPr>
            <w:tab/>
          </w:r>
          <w:r>
            <w:rPr>
              <w:rStyle w:val="51"/>
            </w:rPr>
            <w:t>RECONSTITUTION</w:t>
          </w:r>
          <w:r>
            <w:tab/>
          </w:r>
          <w:r>
            <w:fldChar w:fldCharType="begin"/>
          </w:r>
          <w:r>
            <w:instrText xml:space="preserve"> PAGEREF _Toc365614756 \h </w:instrText>
          </w:r>
          <w:r>
            <w:fldChar w:fldCharType="separate"/>
          </w:r>
          <w:r>
            <w:t>9</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"_Toc365614757" </w:instrText>
          </w:r>
          <w:r>
            <w:fldChar w:fldCharType="separate"/>
          </w:r>
          <w:r>
            <w:rPr>
              <w:rStyle w:val="51"/>
            </w:rPr>
            <w:t>5.1</w:t>
          </w:r>
          <w:r>
            <w:rPr>
              <w:rFonts w:asciiTheme="minorHAnsi" w:hAnsiTheme="minorHAnsi" w:eastAsiaTheme="minorEastAsia" w:cstheme="minorBidi"/>
              <w:sz w:val="22"/>
            </w:rPr>
            <w:tab/>
          </w:r>
          <w:r>
            <w:rPr>
              <w:rStyle w:val="51"/>
            </w:rPr>
            <w:t>Concurrent Processing</w:t>
          </w:r>
          <w:r>
            <w:tab/>
          </w:r>
          <w:r>
            <w:fldChar w:fldCharType="begin"/>
          </w:r>
          <w:r>
            <w:instrText xml:space="preserve"> PAGEREF _Toc365614757 \h </w:instrText>
          </w:r>
          <w:r>
            <w:fldChar w:fldCharType="separate"/>
          </w:r>
          <w:r>
            <w:t>9</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"_Toc365614758" </w:instrText>
          </w:r>
          <w:r>
            <w:fldChar w:fldCharType="separate"/>
          </w:r>
          <w:r>
            <w:rPr>
              <w:rStyle w:val="51"/>
            </w:rPr>
            <w:t>5.2</w:t>
          </w:r>
          <w:r>
            <w:rPr>
              <w:rFonts w:asciiTheme="minorHAnsi" w:hAnsiTheme="minorHAnsi" w:eastAsiaTheme="minorEastAsia" w:cstheme="minorBidi"/>
              <w:sz w:val="22"/>
            </w:rPr>
            <w:tab/>
          </w:r>
          <w:r>
            <w:rPr>
              <w:rStyle w:val="51"/>
            </w:rPr>
            <w:t>Data Validation and Functionality Testing</w:t>
          </w:r>
          <w:r>
            <w:tab/>
          </w:r>
          <w:r>
            <w:fldChar w:fldCharType="begin"/>
          </w:r>
          <w:r>
            <w:instrText xml:space="preserve"> PAGEREF _Toc365614758 \h </w:instrText>
          </w:r>
          <w:r>
            <w:fldChar w:fldCharType="separate"/>
          </w:r>
          <w:r>
            <w:t>9</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"_Toc365614759" </w:instrText>
          </w:r>
          <w:r>
            <w:fldChar w:fldCharType="separate"/>
          </w:r>
          <w:r>
            <w:rPr>
              <w:rStyle w:val="51"/>
            </w:rPr>
            <w:t>5.3</w:t>
          </w:r>
          <w:r>
            <w:rPr>
              <w:rFonts w:asciiTheme="minorHAnsi" w:hAnsiTheme="minorHAnsi" w:eastAsiaTheme="minorEastAsia" w:cstheme="minorBidi"/>
              <w:sz w:val="22"/>
            </w:rPr>
            <w:tab/>
          </w:r>
          <w:r>
            <w:rPr>
              <w:rStyle w:val="51"/>
            </w:rPr>
            <w:t>Reconstitution Declaration</w:t>
          </w:r>
          <w:r>
            <w:tab/>
          </w:r>
          <w:r>
            <w:fldChar w:fldCharType="begin"/>
          </w:r>
          <w:r>
            <w:instrText xml:space="preserve"> PAGEREF _Toc365614759 \h </w:instrText>
          </w:r>
          <w:r>
            <w:fldChar w:fldCharType="separate"/>
          </w:r>
          <w:r>
            <w:t>9</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"_Toc365614760" </w:instrText>
          </w:r>
          <w:r>
            <w:fldChar w:fldCharType="separate"/>
          </w:r>
          <w:r>
            <w:rPr>
              <w:rStyle w:val="51"/>
            </w:rPr>
            <w:t>5.4</w:t>
          </w:r>
          <w:r>
            <w:rPr>
              <w:rFonts w:asciiTheme="minorHAnsi" w:hAnsiTheme="minorHAnsi" w:eastAsiaTheme="minorEastAsia" w:cstheme="minorBidi"/>
              <w:sz w:val="22"/>
            </w:rPr>
            <w:tab/>
          </w:r>
          <w:r>
            <w:rPr>
              <w:rStyle w:val="51"/>
            </w:rPr>
            <w:t>Notifications (Users)</w:t>
          </w:r>
          <w:r>
            <w:tab/>
          </w:r>
          <w:r>
            <w:fldChar w:fldCharType="begin"/>
          </w:r>
          <w:r>
            <w:instrText xml:space="preserve"> PAGEREF _Toc365614760 \h </w:instrText>
          </w:r>
          <w:r>
            <w:fldChar w:fldCharType="separate"/>
          </w:r>
          <w:r>
            <w:t>9</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"_Toc365614761" </w:instrText>
          </w:r>
          <w:r>
            <w:fldChar w:fldCharType="separate"/>
          </w:r>
          <w:r>
            <w:rPr>
              <w:rStyle w:val="51"/>
            </w:rPr>
            <w:t>5.5</w:t>
          </w:r>
          <w:r>
            <w:rPr>
              <w:rFonts w:asciiTheme="minorHAnsi" w:hAnsiTheme="minorHAnsi" w:eastAsiaTheme="minorEastAsia" w:cstheme="minorBidi"/>
              <w:sz w:val="22"/>
            </w:rPr>
            <w:tab/>
          </w:r>
          <w:r>
            <w:rPr>
              <w:rStyle w:val="51"/>
            </w:rPr>
            <w:t>Cleanup</w:t>
          </w:r>
          <w:r>
            <w:tab/>
          </w:r>
          <w:r>
            <w:fldChar w:fldCharType="begin"/>
          </w:r>
          <w:r>
            <w:instrText xml:space="preserve"> PAGEREF _Toc365614761 \h </w:instrText>
          </w:r>
          <w:r>
            <w:fldChar w:fldCharType="separate"/>
          </w:r>
          <w:r>
            <w:t>9</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"_Toc365614762" </w:instrText>
          </w:r>
          <w:r>
            <w:fldChar w:fldCharType="separate"/>
          </w:r>
          <w:r>
            <w:rPr>
              <w:rStyle w:val="51"/>
            </w:rPr>
            <w:t>5.6</w:t>
          </w:r>
          <w:r>
            <w:rPr>
              <w:rFonts w:asciiTheme="minorHAnsi" w:hAnsiTheme="minorHAnsi" w:eastAsiaTheme="minorEastAsia" w:cstheme="minorBidi"/>
              <w:sz w:val="22"/>
            </w:rPr>
            <w:tab/>
          </w:r>
          <w:r>
            <w:rPr>
              <w:rStyle w:val="51"/>
            </w:rPr>
            <w:t>Offsite Data Storage</w:t>
          </w:r>
          <w:r>
            <w:tab/>
          </w:r>
          <w:r>
            <w:fldChar w:fldCharType="begin"/>
          </w:r>
          <w:r>
            <w:instrText xml:space="preserve"> PAGEREF _Toc365614762 \h </w:instrText>
          </w:r>
          <w:r>
            <w:fldChar w:fldCharType="separate"/>
          </w:r>
          <w:r>
            <w:t>9</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"_Toc365614763" </w:instrText>
          </w:r>
          <w:r>
            <w:fldChar w:fldCharType="separate"/>
          </w:r>
          <w:r>
            <w:rPr>
              <w:rStyle w:val="51"/>
            </w:rPr>
            <w:t>5.7</w:t>
          </w:r>
          <w:r>
            <w:rPr>
              <w:rFonts w:asciiTheme="minorHAnsi" w:hAnsiTheme="minorHAnsi" w:eastAsiaTheme="minorEastAsia" w:cstheme="minorBidi"/>
              <w:sz w:val="22"/>
            </w:rPr>
            <w:tab/>
          </w:r>
          <w:r>
            <w:rPr>
              <w:rStyle w:val="51"/>
            </w:rPr>
            <w:t>Data Backup</w:t>
          </w:r>
          <w:r>
            <w:tab/>
          </w:r>
          <w:r>
            <w:fldChar w:fldCharType="begin"/>
          </w:r>
          <w:r>
            <w:instrText xml:space="preserve"> PAGEREF _Toc365614763 \h </w:instrText>
          </w:r>
          <w:r>
            <w:fldChar w:fldCharType="separate"/>
          </w:r>
          <w:r>
            <w:t>9</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"_Toc365614764" </w:instrText>
          </w:r>
          <w:r>
            <w:fldChar w:fldCharType="separate"/>
          </w:r>
          <w:r>
            <w:rPr>
              <w:rStyle w:val="51"/>
            </w:rPr>
            <w:t>5.8</w:t>
          </w:r>
          <w:r>
            <w:rPr>
              <w:rFonts w:asciiTheme="minorHAnsi" w:hAnsiTheme="minorHAnsi" w:eastAsiaTheme="minorEastAsia" w:cstheme="minorBidi"/>
              <w:sz w:val="22"/>
            </w:rPr>
            <w:tab/>
          </w:r>
          <w:r>
            <w:rPr>
              <w:rStyle w:val="51"/>
            </w:rPr>
            <w:t>Event Documentation</w:t>
          </w:r>
          <w:r>
            <w:tab/>
          </w:r>
          <w:r>
            <w:fldChar w:fldCharType="begin"/>
          </w:r>
          <w:r>
            <w:instrText xml:space="preserve"> PAGEREF _Toc365614764 \h </w:instrText>
          </w:r>
          <w:r>
            <w:fldChar w:fldCharType="separate"/>
          </w:r>
          <w:r>
            <w:t>10</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"_Toc365614765" </w:instrText>
          </w:r>
          <w:r>
            <w:fldChar w:fldCharType="separate"/>
          </w:r>
          <w:r>
            <w:rPr>
              <w:rStyle w:val="51"/>
            </w:rPr>
            <w:t>5.9</w:t>
          </w:r>
          <w:r>
            <w:rPr>
              <w:rFonts w:asciiTheme="minorHAnsi" w:hAnsiTheme="minorHAnsi" w:eastAsiaTheme="minorEastAsia" w:cstheme="minorBidi"/>
              <w:sz w:val="22"/>
            </w:rPr>
            <w:tab/>
          </w:r>
          <w:r>
            <w:rPr>
              <w:rStyle w:val="51"/>
            </w:rPr>
            <w:t>Deactivation</w:t>
          </w:r>
          <w:r>
            <w:tab/>
          </w:r>
          <w:r>
            <w:fldChar w:fldCharType="begin"/>
          </w:r>
          <w:r>
            <w:instrText xml:space="preserve"> PAGEREF _Toc365614765 \h </w:instrText>
          </w:r>
          <w:r>
            <w:fldChar w:fldCharType="separate"/>
          </w:r>
          <w:r>
            <w:t>10</w:t>
          </w:r>
          <w:r>
            <w:fldChar w:fldCharType="end"/>
          </w:r>
          <w:r>
            <w:fldChar w:fldCharType="end"/>
          </w:r>
        </w:p>
        <w:p>
          <w:pPr>
            <w:pStyle w:val="37"/>
            <w:tabs>
              <w:tab w:val="left" w:pos="2970"/>
            </w:tabs>
            <w:rPr>
              <w:rFonts w:asciiTheme="minorHAnsi" w:hAnsiTheme="minorHAnsi" w:eastAsiaTheme="minorEastAsia" w:cstheme="minorBidi"/>
            </w:rPr>
          </w:pPr>
          <w:r>
            <w:fldChar w:fldCharType="begin"/>
          </w:r>
          <w:r>
            <w:instrText xml:space="preserve"> HYPERLINK \l "_Toc365614766" </w:instrText>
          </w:r>
          <w:r>
            <w:fldChar w:fldCharType="separate"/>
          </w:r>
          <w:r>
            <w:rPr>
              <w:rStyle w:val="51"/>
            </w:rPr>
            <w:t>6</w:t>
          </w:r>
          <w:r>
            <w:rPr>
              <w:rFonts w:asciiTheme="minorHAnsi" w:hAnsiTheme="minorHAnsi" w:eastAsiaTheme="minorEastAsia" w:cstheme="minorBidi"/>
            </w:rPr>
            <w:tab/>
          </w:r>
          <w:r>
            <w:rPr>
              <w:rStyle w:val="51"/>
            </w:rPr>
            <w:t>TEST, TRAINING AND EXERCISE</w:t>
          </w:r>
          <w:r>
            <w:tab/>
          </w:r>
          <w:r>
            <w:fldChar w:fldCharType="begin"/>
          </w:r>
          <w:r>
            <w:instrText xml:space="preserve"> PAGEREF _Toc365614766 \h </w:instrText>
          </w:r>
          <w:r>
            <w:fldChar w:fldCharType="separate"/>
          </w:r>
          <w:r>
            <w:t>11</w:t>
          </w:r>
          <w:r>
            <w:fldChar w:fldCharType="end"/>
          </w:r>
          <w:r>
            <w:fldChar w:fldCharType="end"/>
          </w:r>
        </w:p>
        <w:p>
          <w:pPr>
            <w:pStyle w:val="37"/>
            <w:tabs>
              <w:tab w:val="left" w:pos="2970"/>
            </w:tabs>
            <w:rPr>
              <w:rFonts w:asciiTheme="minorHAnsi" w:hAnsiTheme="minorHAnsi" w:eastAsiaTheme="minorEastAsia" w:cstheme="minorBidi"/>
            </w:rPr>
          </w:pPr>
          <w:r>
            <w:fldChar w:fldCharType="begin"/>
          </w:r>
          <w:r>
            <w:instrText xml:space="preserve"> HYPERLINK \l "_Toc365614767" </w:instrText>
          </w:r>
          <w:r>
            <w:fldChar w:fldCharType="separate"/>
          </w:r>
          <w:r>
            <w:rPr>
              <w:rStyle w:val="51"/>
            </w:rPr>
            <w:t>7</w:t>
          </w:r>
          <w:r>
            <w:rPr>
              <w:rFonts w:asciiTheme="minorHAnsi" w:hAnsiTheme="minorHAnsi" w:eastAsiaTheme="minorEastAsia" w:cstheme="minorBidi"/>
            </w:rPr>
            <w:tab/>
          </w:r>
          <w:r>
            <w:rPr>
              <w:rStyle w:val="51"/>
            </w:rPr>
            <w:t>DOCUMENT MANAGEMENT</w:t>
          </w:r>
          <w:r>
            <w:tab/>
          </w:r>
          <w:r>
            <w:fldChar w:fldCharType="begin"/>
          </w:r>
          <w:r>
            <w:instrText xml:space="preserve"> PAGEREF _Toc365614767 \h </w:instrText>
          </w:r>
          <w:r>
            <w:fldChar w:fldCharType="separate"/>
          </w:r>
          <w:r>
            <w:t>13</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"_Toc365614768" </w:instrText>
          </w:r>
          <w:r>
            <w:fldChar w:fldCharType="separate"/>
          </w:r>
          <w:r>
            <w:rPr>
              <w:rStyle w:val="51"/>
            </w:rPr>
            <w:t>7.1</w:t>
          </w:r>
          <w:r>
            <w:rPr>
              <w:rFonts w:asciiTheme="minorHAnsi" w:hAnsiTheme="minorHAnsi" w:eastAsiaTheme="minorEastAsia" w:cstheme="minorBidi"/>
              <w:sz w:val="22"/>
            </w:rPr>
            <w:tab/>
          </w:r>
          <w:r>
            <w:rPr>
              <w:rStyle w:val="51"/>
            </w:rPr>
            <w:t>Document Ownership</w:t>
          </w:r>
          <w:r>
            <w:tab/>
          </w:r>
          <w:r>
            <w:fldChar w:fldCharType="begin"/>
          </w:r>
          <w:r>
            <w:instrText xml:space="preserve"> PAGEREF _Toc365614768 \h </w:instrText>
          </w:r>
          <w:r>
            <w:fldChar w:fldCharType="separate"/>
          </w:r>
          <w:r>
            <w:t>13</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"_Toc365614769" </w:instrText>
          </w:r>
          <w:r>
            <w:fldChar w:fldCharType="separate"/>
          </w:r>
          <w:r>
            <w:rPr>
              <w:rStyle w:val="51"/>
            </w:rPr>
            <w:t>7.2</w:t>
          </w:r>
          <w:r>
            <w:rPr>
              <w:rFonts w:asciiTheme="minorHAnsi" w:hAnsiTheme="minorHAnsi" w:eastAsiaTheme="minorEastAsia" w:cstheme="minorBidi"/>
              <w:sz w:val="22"/>
            </w:rPr>
            <w:tab/>
          </w:r>
          <w:r>
            <w:rPr>
              <w:rStyle w:val="51"/>
            </w:rPr>
            <w:t>Plan Review and Maintenance</w:t>
          </w:r>
          <w:r>
            <w:tab/>
          </w:r>
          <w:r>
            <w:fldChar w:fldCharType="begin"/>
          </w:r>
          <w:r>
            <w:instrText xml:space="preserve"> PAGEREF _Toc365614769 \h </w:instrText>
          </w:r>
          <w:r>
            <w:fldChar w:fldCharType="separate"/>
          </w:r>
          <w:r>
            <w:t>13</w:t>
          </w:r>
          <w:r>
            <w:fldChar w:fldCharType="end"/>
          </w:r>
          <w:r>
            <w:fldChar w:fldCharType="end"/>
          </w:r>
        </w:p>
        <w:p>
          <w:pPr>
            <w:pStyle w:val="38"/>
            <w:rPr>
              <w:rFonts w:asciiTheme="minorHAnsi" w:hAnsiTheme="minorHAnsi" w:eastAsiaTheme="minorEastAsia" w:cstheme="minorBidi"/>
              <w:sz w:val="22"/>
            </w:rPr>
          </w:pPr>
          <w:r>
            <w:fldChar w:fldCharType="begin"/>
          </w:r>
          <w:r>
            <w:instrText xml:space="preserve"> HYPERLINK \l "_Toc365614770" </w:instrText>
          </w:r>
          <w:r>
            <w:fldChar w:fldCharType="separate"/>
          </w:r>
          <w:r>
            <w:rPr>
              <w:rStyle w:val="51"/>
            </w:rPr>
            <w:t>7.3</w:t>
          </w:r>
          <w:r>
            <w:rPr>
              <w:rFonts w:asciiTheme="minorHAnsi" w:hAnsiTheme="minorHAnsi" w:eastAsiaTheme="minorEastAsia" w:cstheme="minorBidi"/>
              <w:sz w:val="22"/>
            </w:rPr>
            <w:tab/>
          </w:r>
          <w:r>
            <w:rPr>
              <w:rStyle w:val="51"/>
            </w:rPr>
            <w:t>Document Distribution</w:t>
          </w:r>
          <w:r>
            <w:tab/>
          </w:r>
          <w:r>
            <w:fldChar w:fldCharType="begin"/>
          </w:r>
          <w:r>
            <w:instrText xml:space="preserve"> PAGEREF _Toc365614770 \h </w:instrText>
          </w:r>
          <w:r>
            <w:fldChar w:fldCharType="separate"/>
          </w:r>
          <w:r>
            <w:t>13</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"_Toc365614771" </w:instrText>
          </w:r>
          <w:r>
            <w:fldChar w:fldCharType="separate"/>
          </w:r>
          <w:r>
            <w:rPr>
              <w:rStyle w:val="51"/>
            </w:rPr>
            <w:t>Appendix A : Personnel Contact Data - VA</w:t>
          </w:r>
          <w:r>
            <w:tab/>
          </w:r>
          <w:r>
            <w:fldChar w:fldCharType="begin"/>
          </w:r>
          <w:r>
            <w:instrText xml:space="preserve"> PAGEREF _Toc365614771 \h </w:instrText>
          </w:r>
          <w:r>
            <w:fldChar w:fldCharType="separate"/>
          </w:r>
          <w:r>
            <w:t>A-1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"_Toc365614772" </w:instrText>
          </w:r>
          <w:r>
            <w:fldChar w:fldCharType="separate"/>
          </w:r>
          <w:r>
            <w:rPr>
              <w:rStyle w:val="51"/>
            </w:rPr>
            <w:t>Appendix B : Call Tree</w:t>
          </w:r>
          <w:r>
            <w:tab/>
          </w:r>
          <w:r>
            <w:fldChar w:fldCharType="begin"/>
          </w:r>
          <w:r>
            <w:instrText xml:space="preserve"> PAGEREF _Toc365614772 \h </w:instrText>
          </w:r>
          <w:r>
            <w:fldChar w:fldCharType="separate"/>
          </w:r>
          <w:r>
            <w:t>B-1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"_Toc365614773" </w:instrText>
          </w:r>
          <w:r>
            <w:fldChar w:fldCharType="separate"/>
          </w:r>
          <w:r>
            <w:rPr>
              <w:rStyle w:val="51"/>
            </w:rPr>
            <w:t>Appendix C : Personnel Contact Data - Vendors</w:t>
          </w:r>
          <w:r>
            <w:tab/>
          </w:r>
          <w:r>
            <w:fldChar w:fldCharType="begin"/>
          </w:r>
          <w:r>
            <w:instrText xml:space="preserve"> PAGEREF _Toc365614773 \h </w:instrText>
          </w:r>
          <w:r>
            <w:fldChar w:fldCharType="separate"/>
          </w:r>
          <w:r>
            <w:t>C-1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"_Toc365614774" </w:instrText>
          </w:r>
          <w:r>
            <w:fldChar w:fldCharType="separate"/>
          </w:r>
          <w:r>
            <w:rPr>
              <w:rStyle w:val="51"/>
            </w:rPr>
            <w:t>Appendix D : Recovery Site</w:t>
          </w:r>
          <w:r>
            <w:tab/>
          </w:r>
          <w:r>
            <w:fldChar w:fldCharType="begin"/>
          </w:r>
          <w:r>
            <w:instrText xml:space="preserve"> PAGEREF _Toc365614774 \h </w:instrText>
          </w:r>
          <w:r>
            <w:fldChar w:fldCharType="separate"/>
          </w:r>
          <w:r>
            <w:t>D-1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"_Toc365614775" </w:instrText>
          </w:r>
          <w:r>
            <w:fldChar w:fldCharType="separate"/>
          </w:r>
          <w:r>
            <w:rPr>
              <w:rStyle w:val="51"/>
            </w:rPr>
            <w:t>Appendix E : Alternate Storage Facility</w:t>
          </w:r>
          <w:r>
            <w:tab/>
          </w:r>
          <w:r>
            <w:fldChar w:fldCharType="begin"/>
          </w:r>
          <w:r>
            <w:instrText xml:space="preserve"> PAGEREF _Toc365614775 \h </w:instrText>
          </w:r>
          <w:r>
            <w:fldChar w:fldCharType="separate"/>
          </w:r>
          <w:r>
            <w:t>E-1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"_Toc365614776" </w:instrText>
          </w:r>
          <w:r>
            <w:fldChar w:fldCharType="separate"/>
          </w:r>
          <w:r>
            <w:rPr>
              <w:rStyle w:val="51"/>
            </w:rPr>
            <w:t>Appendix F : Alternate Processing Procedures</w:t>
          </w:r>
          <w:r>
            <w:tab/>
          </w:r>
          <w:r>
            <w:fldChar w:fldCharType="begin"/>
          </w:r>
          <w:r>
            <w:instrText xml:space="preserve"> PAGEREF _Toc365614776 \h </w:instrText>
          </w:r>
          <w:r>
            <w:fldChar w:fldCharType="separate"/>
          </w:r>
          <w:r>
            <w:t>F-1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"_Toc365614777" </w:instrText>
          </w:r>
          <w:r>
            <w:fldChar w:fldCharType="separate"/>
          </w:r>
          <w:r>
            <w:rPr>
              <w:rStyle w:val="51"/>
            </w:rPr>
            <w:t>Appendix G : Outage Assessment Checklist</w:t>
          </w:r>
          <w:r>
            <w:tab/>
          </w:r>
          <w:r>
            <w:fldChar w:fldCharType="begin"/>
          </w:r>
          <w:r>
            <w:instrText xml:space="preserve"> PAGEREF _Toc365614777 \h </w:instrText>
          </w:r>
          <w:r>
            <w:fldChar w:fldCharType="separate"/>
          </w:r>
          <w:r>
            <w:t>G-1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"_Toc365614778" </w:instrText>
          </w:r>
          <w:r>
            <w:fldChar w:fldCharType="separate"/>
          </w:r>
          <w:r>
            <w:rPr>
              <w:rStyle w:val="51"/>
            </w:rPr>
            <w:t>Appendix H : Alternate Data/Voice Telecommunications</w:t>
          </w:r>
          <w:r>
            <w:tab/>
          </w:r>
          <w:r>
            <w:fldChar w:fldCharType="begin"/>
          </w:r>
          <w:r>
            <w:instrText xml:space="preserve"> PAGEREF _Toc365614778 \h </w:instrText>
          </w:r>
          <w:r>
            <w:fldChar w:fldCharType="separate"/>
          </w:r>
          <w:r>
            <w:t>H-1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"_Toc365614779" </w:instrText>
          </w:r>
          <w:r>
            <w:fldChar w:fldCharType="separate"/>
          </w:r>
          <w:r>
            <w:rPr>
              <w:rStyle w:val="51"/>
            </w:rPr>
            <w:t>Appendix I : Data Backup</w:t>
          </w:r>
          <w:r>
            <w:tab/>
          </w:r>
          <w:r>
            <w:fldChar w:fldCharType="begin"/>
          </w:r>
          <w:r>
            <w:instrText xml:space="preserve"> PAGEREF _Toc365614779 \h </w:instrText>
          </w:r>
          <w:r>
            <w:fldChar w:fldCharType="separate"/>
          </w:r>
          <w:r>
            <w:t>I-1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"_Toc365614780" </w:instrText>
          </w:r>
          <w:r>
            <w:fldChar w:fldCharType="separate"/>
          </w:r>
          <w:r>
            <w:rPr>
              <w:rStyle w:val="51"/>
            </w:rPr>
            <w:t>Appendix J : Detailed Recovery Procedures</w:t>
          </w:r>
          <w:r>
            <w:tab/>
          </w:r>
          <w:r>
            <w:fldChar w:fldCharType="begin"/>
          </w:r>
          <w:r>
            <w:instrText xml:space="preserve"> PAGEREF _Toc365614780 \h </w:instrText>
          </w:r>
          <w:r>
            <w:fldChar w:fldCharType="separate"/>
          </w:r>
          <w:r>
            <w:t>J-1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"_Toc365614781" </w:instrText>
          </w:r>
          <w:r>
            <w:fldChar w:fldCharType="separate"/>
          </w:r>
          <w:r>
            <w:rPr>
              <w:rStyle w:val="51"/>
            </w:rPr>
            <w:t>Appendix K : Data and Functionality  Validation Testing Procedures</w:t>
          </w:r>
          <w:r>
            <w:tab/>
          </w:r>
          <w:r>
            <w:fldChar w:fldCharType="begin"/>
          </w:r>
          <w:r>
            <w:instrText xml:space="preserve"> PAGEREF _Toc365614781 \h </w:instrText>
          </w:r>
          <w:r>
            <w:fldChar w:fldCharType="separate"/>
          </w:r>
          <w:r>
            <w:t>K-1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"_Toc365614782" </w:instrText>
          </w:r>
          <w:r>
            <w:fldChar w:fldCharType="separate"/>
          </w:r>
          <w:r>
            <w:rPr>
              <w:rStyle w:val="51"/>
            </w:rPr>
            <w:t>Appendix L : Concurrent Processing</w:t>
          </w:r>
          <w:r>
            <w:tab/>
          </w:r>
          <w:r>
            <w:fldChar w:fldCharType="begin"/>
          </w:r>
          <w:r>
            <w:instrText xml:space="preserve"> PAGEREF _Toc365614782 \h </w:instrText>
          </w:r>
          <w:r>
            <w:fldChar w:fldCharType="separate"/>
          </w:r>
          <w:r>
            <w:t>L-1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"_Toc365614783" </w:instrText>
          </w:r>
          <w:r>
            <w:fldChar w:fldCharType="separate"/>
          </w:r>
          <w:r>
            <w:rPr>
              <w:rStyle w:val="51"/>
            </w:rPr>
            <w:t>Appendix M : Cleanup</w:t>
          </w:r>
          <w:r>
            <w:tab/>
          </w:r>
          <w:r>
            <w:fldChar w:fldCharType="begin"/>
          </w:r>
          <w:r>
            <w:instrText xml:space="preserve"> PAGEREF _Toc365614783 \h </w:instrText>
          </w:r>
          <w:r>
            <w:fldChar w:fldCharType="separate"/>
          </w:r>
          <w:r>
            <w:t>M-1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"_Toc365614784" </w:instrText>
          </w:r>
          <w:r>
            <w:fldChar w:fldCharType="separate"/>
          </w:r>
          <w:r>
            <w:rPr>
              <w:rStyle w:val="51"/>
            </w:rPr>
            <w:t>Appendix N : Business Impact Analysis (BIA)</w:t>
          </w:r>
          <w:r>
            <w:tab/>
          </w:r>
          <w:r>
            <w:fldChar w:fldCharType="begin"/>
          </w:r>
          <w:r>
            <w:instrText xml:space="preserve"> PAGEREF _Toc365614784 \h </w:instrText>
          </w:r>
          <w:r>
            <w:fldChar w:fldCharType="separate"/>
          </w:r>
          <w:r>
            <w:t>N-1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"_Toc365614785" </w:instrText>
          </w:r>
          <w:r>
            <w:fldChar w:fldCharType="separate"/>
          </w:r>
          <w:r>
            <w:rPr>
              <w:rStyle w:val="51"/>
            </w:rPr>
            <w:t>Appendix O</w:t>
          </w:r>
          <w:r>
            <w:rPr>
              <w:rStyle w:val="51"/>
              <w:iCs/>
            </w:rPr>
            <w:t xml:space="preserve"> : </w:t>
          </w:r>
          <w:r>
            <w:rPr>
              <w:rStyle w:val="51"/>
            </w:rPr>
            <w:t>ISCP Glossary</w:t>
          </w:r>
          <w:r>
            <w:tab/>
          </w:r>
          <w:r>
            <w:fldChar w:fldCharType="begin"/>
          </w:r>
          <w:r>
            <w:instrText xml:space="preserve"> PAGEREF _Toc365614785 \h </w:instrText>
          </w:r>
          <w:r>
            <w:fldChar w:fldCharType="separate"/>
          </w:r>
          <w:r>
            <w:t>O-1</w:t>
          </w:r>
          <w:r>
            <w:fldChar w:fldCharType="end"/>
          </w:r>
          <w:r>
            <w:fldChar w:fldCharType="end"/>
          </w:r>
        </w:p>
        <w:p>
          <w:pPr>
            <w:pStyle w:val="37"/>
            <w:rPr>
              <w:rFonts w:asciiTheme="minorHAnsi" w:hAnsiTheme="minorHAnsi" w:eastAsiaTheme="minorEastAsia" w:cstheme="minorBidi"/>
            </w:rPr>
          </w:pPr>
          <w:r>
            <w:fldChar w:fldCharType="begin"/>
          </w:r>
          <w:r>
            <w:instrText xml:space="preserve"> HYPERLINK \l "_Toc365614786" </w:instrText>
          </w:r>
          <w:r>
            <w:fldChar w:fldCharType="separate"/>
          </w:r>
          <w:r>
            <w:rPr>
              <w:rStyle w:val="51"/>
            </w:rPr>
            <w:t>Appendix P : ISCP Acronym List</w:t>
          </w:r>
          <w:r>
            <w:tab/>
          </w:r>
          <w:r>
            <w:fldChar w:fldCharType="begin"/>
          </w:r>
          <w:r>
            <w:instrText xml:space="preserve"> PAGEREF _Toc365614786 \h </w:instrText>
          </w:r>
          <w:r>
            <w:fldChar w:fldCharType="separate"/>
          </w:r>
          <w:r>
            <w:t>P-1</w:t>
          </w:r>
          <w:r>
            <w:fldChar w:fldCharType="end"/>
          </w:r>
          <w:r>
            <w:fldChar w:fldCharType="end"/>
          </w:r>
        </w:p>
        <w:p>
          <w:r>
            <w:fldChar w:fldCharType="end"/>
          </w:r>
        </w:p>
      </w:sdtContent>
    </w:sdt>
    <w:p>
      <w:pPr>
        <w:rPr>
          <w:rFonts w:ascii="Georgia" w:hAnsi="Georgia"/>
          <w:color w:val="003F72"/>
          <w:sz w:val="35"/>
          <w:szCs w:val="35"/>
        </w:rPr>
      </w:pPr>
    </w:p>
    <w:p>
      <w:pPr>
        <w:ind w:left="2592"/>
        <w:jc w:val="center"/>
        <w:rPr>
          <w:rFonts w:ascii="Georgia" w:hAnsi="Georgia"/>
          <w:sz w:val="35"/>
          <w:szCs w:val="35"/>
        </w:rPr>
      </w:pPr>
      <w:r>
        <w:rPr>
          <w:rFonts w:ascii="Georgia" w:hAnsi="Georgia"/>
          <w:sz w:val="35"/>
          <w:szCs w:val="35"/>
        </w:rPr>
        <w:br w:type="page"/>
      </w:r>
    </w:p>
    <w:p>
      <w:pPr>
        <w:ind w:left="2592"/>
        <w:jc w:val="center"/>
        <w:rPr>
          <w:rFonts w:ascii="Georgia" w:hAnsi="Georgia"/>
          <w:sz w:val="35"/>
          <w:szCs w:val="35"/>
        </w:rPr>
      </w:pPr>
      <w:r>
        <w:rPr>
          <w:rFonts w:ascii="Georgia" w:hAnsi="Georgia"/>
          <w:sz w:val="35"/>
          <w:szCs w:val="35"/>
        </w:rPr>
        <w:t>Table of Figures</w:t>
      </w:r>
    </w:p>
    <w:p>
      <w:pPr>
        <w:jc w:val="center"/>
        <w:rPr>
          <w:rFonts w:ascii="Georgia" w:hAnsi="Georgia"/>
          <w:sz w:val="35"/>
          <w:szCs w:val="35"/>
        </w:rPr>
      </w:pPr>
    </w:p>
    <w:p>
      <w:pPr>
        <w:pStyle w:val="35"/>
        <w:rPr>
          <w:rFonts w:asciiTheme="minorHAnsi" w:hAnsiTheme="minorHAnsi" w:eastAsiaTheme="minorEastAsia" w:cstheme="minorBidi"/>
        </w:rPr>
      </w:pPr>
      <w:r>
        <w:rPr>
          <w:color w:val="8996A0"/>
        </w:rPr>
        <w:fldChar w:fldCharType="begin"/>
      </w:r>
      <w:r>
        <w:instrText xml:space="preserve"> TOC \t "Figure Caption,1" \c "Figure" </w:instrText>
      </w:r>
      <w:r>
        <w:rPr>
          <w:color w:val="8996A0"/>
        </w:rPr>
        <w:fldChar w:fldCharType="separate"/>
      </w:r>
      <w:r>
        <w:t>Figure 1:  System Diagram</w:t>
      </w:r>
      <w:r>
        <w:tab/>
      </w:r>
      <w:r>
        <w:fldChar w:fldCharType="begin"/>
      </w:r>
      <w:r>
        <w:instrText xml:space="preserve"> PAGEREF _Toc364362506 \h </w:instrText>
      </w:r>
      <w:r>
        <w:fldChar w:fldCharType="separate"/>
      </w:r>
      <w:r>
        <w:t>5</w:t>
      </w:r>
      <w:r>
        <w:fldChar w:fldCharType="end"/>
      </w:r>
    </w:p>
    <w:p>
      <w:pPr>
        <w:pStyle w:val="35"/>
        <w:rPr>
          <w:rFonts w:asciiTheme="minorHAnsi" w:hAnsiTheme="minorHAnsi" w:eastAsiaTheme="minorEastAsia" w:cstheme="minorBidi"/>
        </w:rPr>
      </w:pPr>
      <w:r>
        <w:t>Figure 2: Call Tree</w:t>
      </w:r>
      <w:r>
        <w:tab/>
      </w:r>
      <w:r>
        <w:fldChar w:fldCharType="begin"/>
      </w:r>
      <w:r>
        <w:instrText xml:space="preserve"> PAGEREF _Toc364362507 \h </w:instrText>
      </w:r>
      <w:r>
        <w:fldChar w:fldCharType="separate"/>
      </w:r>
      <w:r>
        <w:t>B-1</w:t>
      </w:r>
      <w:r>
        <w:fldChar w:fldCharType="end"/>
      </w:r>
    </w:p>
    <w:p>
      <w:pPr>
        <w:pStyle w:val="179"/>
        <w:ind w:left="3398" w:hanging="806"/>
        <w:jc w:val="center"/>
      </w:pPr>
      <w:r>
        <w:fldChar w:fldCharType="end"/>
      </w:r>
    </w:p>
    <w:p>
      <w:pPr>
        <w:pStyle w:val="179"/>
        <w:ind w:left="3398" w:hanging="806"/>
        <w:jc w:val="center"/>
        <w:rPr>
          <w:sz w:val="35"/>
          <w:szCs w:val="35"/>
        </w:rPr>
      </w:pPr>
      <w:r>
        <w:rPr>
          <w:sz w:val="35"/>
          <w:szCs w:val="35"/>
        </w:rPr>
        <w:t>List of Tables</w:t>
      </w:r>
    </w:p>
    <w:p>
      <w:pPr>
        <w:pStyle w:val="35"/>
        <w:rPr>
          <w:rFonts w:asciiTheme="minorHAnsi" w:hAnsiTheme="minorHAnsi" w:eastAsiaTheme="minorEastAsia" w:cstheme="minorBidi"/>
        </w:rPr>
      </w:pPr>
      <w:r>
        <w:fldChar w:fldCharType="begin"/>
      </w:r>
      <w:r>
        <w:instrText xml:space="preserve"> TOC \t "Caption,Table Caption" \c </w:instrText>
      </w:r>
      <w:r>
        <w:fldChar w:fldCharType="separate"/>
      </w:r>
      <w:r>
        <w:t>Table 1: Critical Exposure Report for IS SERVICE</w:t>
      </w:r>
      <w:r>
        <w:tab/>
      </w:r>
      <w:r>
        <w:fldChar w:fldCharType="begin"/>
      </w:r>
      <w:r>
        <w:instrText xml:space="preserve"> PAGEREF _Toc392079434 \h </w:instrText>
      </w:r>
      <w:r>
        <w:fldChar w:fldCharType="separate"/>
      </w:r>
      <w:r>
        <w:t>3</w:t>
      </w:r>
      <w:r>
        <w:fldChar w:fldCharType="end"/>
      </w:r>
    </w:p>
    <w:p>
      <w:pPr>
        <w:pStyle w:val="35"/>
        <w:rPr>
          <w:rFonts w:asciiTheme="minorHAnsi" w:hAnsiTheme="minorHAnsi" w:eastAsiaTheme="minorEastAsia" w:cstheme="minorBidi"/>
        </w:rPr>
      </w:pPr>
      <w:r>
        <w:t>Table 2: Contingency Planning Controls Addressed in this ISCP</w:t>
      </w:r>
      <w:r>
        <w:tab/>
      </w:r>
      <w:r>
        <w:fldChar w:fldCharType="begin"/>
      </w:r>
      <w:r>
        <w:instrText xml:space="preserve"> PAGEREF _Toc392079435 \h </w:instrText>
      </w:r>
      <w:r>
        <w:fldChar w:fldCharType="separate"/>
      </w:r>
      <w:r>
        <w:t>4</w:t>
      </w:r>
      <w:r>
        <w:fldChar w:fldCharType="end"/>
      </w:r>
    </w:p>
    <w:p>
      <w:pPr>
        <w:pStyle w:val="35"/>
        <w:rPr>
          <w:rFonts w:asciiTheme="minorHAnsi" w:hAnsiTheme="minorHAnsi" w:eastAsiaTheme="minorEastAsia" w:cstheme="minorBidi"/>
        </w:rPr>
      </w:pPr>
      <w:r>
        <w:t>Table 3: Facility Name IS Threat Assessment</w:t>
      </w:r>
      <w:r>
        <w:tab/>
      </w:r>
      <w:r>
        <w:fldChar w:fldCharType="begin"/>
      </w:r>
      <w:r>
        <w:instrText xml:space="preserve"> PAGEREF _Toc392079436 \h </w:instrText>
      </w:r>
      <w:r>
        <w:fldChar w:fldCharType="separate"/>
      </w:r>
      <w:r>
        <w:t>5</w:t>
      </w:r>
      <w:r>
        <w:fldChar w:fldCharType="end"/>
      </w:r>
    </w:p>
    <w:p>
      <w:pPr>
        <w:pStyle w:val="35"/>
        <w:rPr>
          <w:rFonts w:asciiTheme="minorHAnsi" w:hAnsiTheme="minorHAnsi" w:eastAsiaTheme="minorEastAsia" w:cstheme="minorBidi"/>
        </w:rPr>
      </w:pPr>
      <w:r>
        <w:t>Table 4: Facility Name IS Vulnerability Assessment</w:t>
      </w:r>
      <w:r>
        <w:tab/>
      </w:r>
      <w:r>
        <w:fldChar w:fldCharType="begin"/>
      </w:r>
      <w:r>
        <w:instrText xml:space="preserve"> PAGEREF _Toc392079437 \h </w:instrText>
      </w:r>
      <w:r>
        <w:fldChar w:fldCharType="separate"/>
      </w:r>
      <w:r>
        <w:t>5</w:t>
      </w:r>
      <w:r>
        <w:fldChar w:fldCharType="end"/>
      </w:r>
    </w:p>
    <w:p>
      <w:pPr>
        <w:pStyle w:val="35"/>
        <w:rPr>
          <w:rFonts w:asciiTheme="minorHAnsi" w:hAnsiTheme="minorHAnsi" w:eastAsiaTheme="minorEastAsia" w:cstheme="minorBidi"/>
        </w:rPr>
      </w:pPr>
      <w:r>
        <w:t>Table 5: IS System Components</w:t>
      </w:r>
      <w:r>
        <w:tab/>
      </w:r>
      <w:r>
        <w:fldChar w:fldCharType="begin"/>
      </w:r>
      <w:r>
        <w:instrText xml:space="preserve"> PAGEREF _Toc392079438 \h </w:instrText>
      </w:r>
      <w:r>
        <w:fldChar w:fldCharType="separate"/>
      </w:r>
      <w:r>
        <w:t>2</w:t>
      </w:r>
      <w:r>
        <w:fldChar w:fldCharType="end"/>
      </w:r>
    </w:p>
    <w:p>
      <w:pPr>
        <w:pStyle w:val="35"/>
        <w:rPr>
          <w:rFonts w:asciiTheme="minorHAnsi" w:hAnsiTheme="minorHAnsi" w:eastAsiaTheme="minorEastAsia" w:cstheme="minorBidi"/>
        </w:rPr>
      </w:pPr>
      <w:r>
        <w:t>Table 6: Associated Plans</w:t>
      </w:r>
      <w:r>
        <w:tab/>
      </w:r>
      <w:r>
        <w:fldChar w:fldCharType="begin"/>
      </w:r>
      <w:r>
        <w:instrText xml:space="preserve"> PAGEREF _Toc392079439 \h </w:instrText>
      </w:r>
      <w:r>
        <w:fldChar w:fldCharType="separate"/>
      </w:r>
      <w:r>
        <w:t>2</w:t>
      </w:r>
      <w:r>
        <w:fldChar w:fldCharType="end"/>
      </w:r>
    </w:p>
    <w:p>
      <w:pPr>
        <w:pStyle w:val="35"/>
        <w:rPr>
          <w:rFonts w:asciiTheme="minorHAnsi" w:hAnsiTheme="minorHAnsi" w:eastAsiaTheme="minorEastAsia" w:cstheme="minorBidi"/>
        </w:rPr>
      </w:pPr>
      <w:r>
        <w:t>Table 7: Information Systems That Connect with IS System name</w:t>
      </w:r>
      <w:r>
        <w:tab/>
      </w:r>
      <w:r>
        <w:fldChar w:fldCharType="begin"/>
      </w:r>
      <w:r>
        <w:instrText xml:space="preserve"> PAGEREF _Toc392079440 \h </w:instrText>
      </w:r>
      <w:r>
        <w:fldChar w:fldCharType="separate"/>
      </w:r>
      <w:r>
        <w:t>2</w:t>
      </w:r>
      <w:r>
        <w:fldChar w:fldCharType="end"/>
      </w:r>
    </w:p>
    <w:p>
      <w:pPr>
        <w:pStyle w:val="35"/>
        <w:rPr>
          <w:rFonts w:asciiTheme="minorHAnsi" w:hAnsiTheme="minorHAnsi" w:eastAsiaTheme="minorEastAsia" w:cstheme="minorBidi"/>
        </w:rPr>
      </w:pPr>
      <w:r>
        <w:t>Table 8: Facility Name ISCP Roles and Responsibilities (Primary and Alternate)</w:t>
      </w:r>
      <w:r>
        <w:tab/>
      </w:r>
      <w:r>
        <w:fldChar w:fldCharType="begin"/>
      </w:r>
      <w:r>
        <w:instrText xml:space="preserve"> PAGEREF _Toc392079441 \h </w:instrText>
      </w:r>
      <w:r>
        <w:fldChar w:fldCharType="separate"/>
      </w:r>
      <w:r>
        <w:t>5</w:t>
      </w:r>
      <w:r>
        <w:fldChar w:fldCharType="end"/>
      </w:r>
    </w:p>
    <w:p>
      <w:pPr>
        <w:pStyle w:val="35"/>
        <w:rPr>
          <w:rFonts w:asciiTheme="minorHAnsi" w:hAnsiTheme="minorHAnsi" w:eastAsiaTheme="minorEastAsia" w:cstheme="minorBidi"/>
        </w:rPr>
      </w:pPr>
      <w:r>
        <w:t>Table 9: Facility Name TT&amp;E Calendar</w:t>
      </w:r>
      <w:r>
        <w:tab/>
      </w:r>
      <w:r>
        <w:fldChar w:fldCharType="begin"/>
      </w:r>
      <w:r>
        <w:instrText xml:space="preserve"> PAGEREF _Toc392079442 \h </w:instrText>
      </w:r>
      <w:r>
        <w:fldChar w:fldCharType="separate"/>
      </w:r>
      <w:r>
        <w:t>1</w:t>
      </w:r>
      <w:r>
        <w:fldChar w:fldCharType="end"/>
      </w:r>
    </w:p>
    <w:p>
      <w:pPr>
        <w:pStyle w:val="35"/>
        <w:rPr>
          <w:rFonts w:asciiTheme="minorHAnsi" w:hAnsiTheme="minorHAnsi" w:eastAsiaTheme="minorEastAsia" w:cstheme="minorBidi"/>
        </w:rPr>
      </w:pPr>
      <w:r>
        <w:t>Table 10: ISCP Personnel Contact Data – VA Leadership</w:t>
      </w:r>
      <w:r>
        <w:tab/>
      </w:r>
      <w:r>
        <w:fldChar w:fldCharType="begin"/>
      </w:r>
      <w:r>
        <w:instrText xml:space="preserve"> PAGEREF _Toc392079443 \h </w:instrText>
      </w:r>
      <w:r>
        <w:fldChar w:fldCharType="separate"/>
      </w:r>
      <w:r>
        <w:t>A-1</w:t>
      </w:r>
      <w:r>
        <w:fldChar w:fldCharType="end"/>
      </w:r>
    </w:p>
    <w:p>
      <w:pPr>
        <w:pStyle w:val="35"/>
        <w:rPr>
          <w:rFonts w:asciiTheme="minorHAnsi" w:hAnsiTheme="minorHAnsi" w:eastAsiaTheme="minorEastAsia" w:cstheme="minorBidi"/>
        </w:rPr>
      </w:pPr>
      <w:r>
        <w:t>Table 11: ISCP Personnel Contact Data – Recovery Teams</w:t>
      </w:r>
      <w:r>
        <w:tab/>
      </w:r>
      <w:r>
        <w:fldChar w:fldCharType="begin"/>
      </w:r>
      <w:r>
        <w:instrText xml:space="preserve"> PAGEREF _Toc392079444 \h </w:instrText>
      </w:r>
      <w:r>
        <w:fldChar w:fldCharType="separate"/>
      </w:r>
      <w:r>
        <w:t>A-1</w:t>
      </w:r>
      <w:r>
        <w:fldChar w:fldCharType="end"/>
      </w:r>
    </w:p>
    <w:p>
      <w:pPr>
        <w:pStyle w:val="35"/>
        <w:rPr>
          <w:rFonts w:asciiTheme="minorHAnsi" w:hAnsiTheme="minorHAnsi" w:eastAsiaTheme="minorEastAsia" w:cstheme="minorBidi"/>
        </w:rPr>
      </w:pPr>
      <w:r>
        <w:t>Table 12: ISCP Vendor Contact Data</w:t>
      </w:r>
      <w:r>
        <w:tab/>
      </w:r>
      <w:r>
        <w:fldChar w:fldCharType="begin"/>
      </w:r>
      <w:r>
        <w:instrText xml:space="preserve"> PAGEREF _Toc392079445 \h </w:instrText>
      </w:r>
      <w:r>
        <w:fldChar w:fldCharType="separate"/>
      </w:r>
      <w:r>
        <w:t>C-1</w:t>
      </w:r>
      <w:r>
        <w:fldChar w:fldCharType="end"/>
      </w:r>
    </w:p>
    <w:p>
      <w:pPr>
        <w:pStyle w:val="35"/>
        <w:rPr>
          <w:rFonts w:asciiTheme="minorHAnsi" w:hAnsiTheme="minorHAnsi" w:eastAsiaTheme="minorEastAsia" w:cstheme="minorBidi"/>
        </w:rPr>
      </w:pPr>
      <w:r>
        <w:t>Table 13: Recovery Priority</w:t>
      </w:r>
      <w:r>
        <w:tab/>
      </w:r>
      <w:r>
        <w:fldChar w:fldCharType="begin"/>
      </w:r>
      <w:r>
        <w:instrText xml:space="preserve"> PAGEREF _Toc392079446 \h </w:instrText>
      </w:r>
      <w:r>
        <w:fldChar w:fldCharType="separate"/>
      </w:r>
      <w:r>
        <w:t>J-1</w:t>
      </w:r>
      <w:r>
        <w:fldChar w:fldCharType="end"/>
      </w:r>
    </w:p>
    <w:p>
      <w:pPr>
        <w:pStyle w:val="35"/>
        <w:rPr>
          <w:rFonts w:asciiTheme="minorHAnsi" w:hAnsiTheme="minorHAnsi" w:eastAsiaTheme="minorEastAsia" w:cstheme="minorBidi"/>
        </w:rPr>
      </w:pPr>
      <w:r>
        <w:t>Table 14: Step 1 – Critical Business Process Mapping/IS Services</w:t>
      </w:r>
      <w:r>
        <w:tab/>
      </w:r>
      <w:r>
        <w:fldChar w:fldCharType="begin"/>
      </w:r>
      <w:r>
        <w:instrText xml:space="preserve"> PAGEREF _Toc392079447 \h </w:instrText>
      </w:r>
      <w:r>
        <w:fldChar w:fldCharType="separate"/>
      </w:r>
      <w:r>
        <w:t>N-1</w:t>
      </w:r>
      <w:r>
        <w:fldChar w:fldCharType="end"/>
      </w:r>
    </w:p>
    <w:p>
      <w:pPr>
        <w:pStyle w:val="35"/>
        <w:rPr>
          <w:rFonts w:asciiTheme="minorHAnsi" w:hAnsiTheme="minorHAnsi" w:eastAsiaTheme="minorEastAsia" w:cstheme="minorBidi"/>
        </w:rPr>
      </w:pPr>
      <w:r>
        <w:t>Table 15: Step 1 – Business/Service Line Maximum Tolerable Downtime (MTD)</w:t>
      </w:r>
      <w:r>
        <w:tab/>
      </w:r>
      <w:r>
        <w:fldChar w:fldCharType="begin"/>
      </w:r>
      <w:r>
        <w:instrText xml:space="preserve"> PAGEREF _Toc392079448 \h </w:instrText>
      </w:r>
      <w:r>
        <w:fldChar w:fldCharType="separate"/>
      </w:r>
      <w:r>
        <w:t>N-1</w:t>
      </w:r>
      <w:r>
        <w:fldChar w:fldCharType="end"/>
      </w:r>
    </w:p>
    <w:p>
      <w:pPr>
        <w:pStyle w:val="35"/>
        <w:rPr>
          <w:rFonts w:asciiTheme="minorHAnsi" w:hAnsiTheme="minorHAnsi" w:eastAsiaTheme="minorEastAsia" w:cstheme="minorBidi"/>
        </w:rPr>
      </w:pPr>
      <w:r>
        <w:t>Table 16: Step 2 – IS Service Recovery Time Objective (RTO)</w:t>
      </w:r>
      <w:r>
        <w:tab/>
      </w:r>
      <w:r>
        <w:fldChar w:fldCharType="begin"/>
      </w:r>
      <w:r>
        <w:instrText xml:space="preserve"> PAGEREF _Toc392079449 \h </w:instrText>
      </w:r>
      <w:r>
        <w:fldChar w:fldCharType="separate"/>
      </w:r>
      <w:r>
        <w:t>N-1</w:t>
      </w:r>
      <w:r>
        <w:fldChar w:fldCharType="end"/>
      </w:r>
    </w:p>
    <w:p>
      <w:pPr>
        <w:pStyle w:val="35"/>
        <w:rPr>
          <w:rFonts w:asciiTheme="minorHAnsi" w:hAnsiTheme="minorHAnsi" w:eastAsiaTheme="minorEastAsia" w:cstheme="minorBidi"/>
        </w:rPr>
      </w:pPr>
      <w:r>
        <w:t>Table 17: Step 2 Business/Service Line MTD/RTO Gap Analysis</w:t>
      </w:r>
      <w:r>
        <w:tab/>
      </w:r>
      <w:r>
        <w:fldChar w:fldCharType="begin"/>
      </w:r>
      <w:r>
        <w:instrText xml:space="preserve"> PAGEREF _Toc392079450 \h </w:instrText>
      </w:r>
      <w:r>
        <w:fldChar w:fldCharType="separate"/>
      </w:r>
      <w:r>
        <w:t>N-2</w:t>
      </w:r>
      <w:r>
        <w:fldChar w:fldCharType="end"/>
      </w:r>
    </w:p>
    <w:p>
      <w:pPr>
        <w:pStyle w:val="35"/>
        <w:rPr>
          <w:rFonts w:asciiTheme="minorHAnsi" w:hAnsiTheme="minorHAnsi" w:eastAsiaTheme="minorEastAsia" w:cstheme="minorBidi"/>
        </w:rPr>
      </w:pPr>
      <w:r>
        <w:t>Table 18: Acronym List</w:t>
      </w:r>
      <w:r>
        <w:tab/>
      </w:r>
      <w:r>
        <w:fldChar w:fldCharType="begin"/>
      </w:r>
      <w:r>
        <w:instrText xml:space="preserve"> PAGEREF _Toc392079451 \h </w:instrText>
      </w:r>
      <w:r>
        <w:fldChar w:fldCharType="separate"/>
      </w:r>
      <w:r>
        <w:t>P-1</w:t>
      </w:r>
      <w:r>
        <w:fldChar w:fldCharType="end"/>
      </w:r>
    </w:p>
    <w:p>
      <w:pPr>
        <w:pStyle w:val="35"/>
        <w:pageBreakBefore/>
        <w:ind w:left="0"/>
      </w:pPr>
      <w:r>
        <w:fldChar w:fldCharType="end"/>
      </w:r>
    </w:p>
    <w:p>
      <w:pPr>
        <w:pStyle w:val="35"/>
        <w:ind w:left="0"/>
        <w:rPr>
          <w:rFonts w:ascii="Georgia" w:hAnsi="Georgia" w:eastAsia="MS ????" w:cs="Georgia"/>
          <w:color w:val="0000CC"/>
          <w:sz w:val="28"/>
          <w:szCs w:val="28"/>
        </w:rPr>
      </w:pPr>
      <w:r>
        <mc:AlternateContent>
          <mc:Choice Requires="wps">
            <w:drawing>
              <wp:anchor distT="0" distB="0" distL="114300" distR="114300" simplePos="0" relativeHeight="251659264" behindDoc="0" locked="0" layoutInCell="1" allowOverlap="1">
                <wp:simplePos x="0" y="0"/>
                <wp:positionH relativeFrom="column">
                  <wp:posOffset>1427480</wp:posOffset>
                </wp:positionH>
                <wp:positionV relativeFrom="paragraph">
                  <wp:posOffset>198120</wp:posOffset>
                </wp:positionV>
                <wp:extent cx="3853180" cy="2105025"/>
                <wp:effectExtent l="19050" t="19050" r="13970" b="28575"/>
                <wp:wrapNone/>
                <wp:docPr id="307" name="Text Box 2"/>
                <wp:cNvGraphicFramePr/>
                <a:graphic xmlns:a="http://schemas.openxmlformats.org/drawingml/2006/main">
                  <a:graphicData uri="http://schemas.microsoft.com/office/word/2010/wordprocessingShape">
                    <wps:wsp>
                      <wps:cNvSpPr txBox="1">
                        <a:spLocks noChangeArrowheads="1"/>
                      </wps:cNvSpPr>
                      <wps:spPr bwMode="auto">
                        <a:xfrm>
                          <a:off x="0" y="0"/>
                          <a:ext cx="3853180" cy="2105025"/>
                        </a:xfrm>
                        <a:prstGeom prst="rect">
                          <a:avLst/>
                        </a:prstGeom>
                        <a:ln w="38100"/>
                      </wps:spPr>
                      <wps:style>
                        <a:lnRef idx="2">
                          <a:schemeClr val="dk1"/>
                        </a:lnRef>
                        <a:fillRef idx="1">
                          <a:schemeClr val="lt1"/>
                        </a:fillRef>
                        <a:effectRef idx="0">
                          <a:schemeClr val="dk1"/>
                        </a:effectRef>
                        <a:fontRef idx="minor">
                          <a:schemeClr val="dk1"/>
                        </a:fontRef>
                      </wps:style>
                      <wps:txbx>
                        <w:txbxContent>
                          <w:p>
                            <w:pPr>
                              <w:widowControl w:val="0"/>
                              <w:jc w:val="center"/>
                              <w:rPr>
                                <w:sz w:val="32"/>
                                <w:szCs w:val="32"/>
                              </w:rPr>
                            </w:pPr>
                            <w:r>
                              <w:rPr>
                                <w:sz w:val="32"/>
                                <w:szCs w:val="32"/>
                              </w:rPr>
                              <w:t xml:space="preserve">In the event of an actual emergency, please </w:t>
                            </w:r>
                          </w:p>
                          <w:p>
                            <w:pPr>
                              <w:jc w:val="center"/>
                              <w:rPr>
                                <w:sz w:val="32"/>
                                <w:szCs w:val="32"/>
                              </w:rPr>
                            </w:pPr>
                            <w:r>
                              <w:rPr>
                                <w:sz w:val="32"/>
                                <w:szCs w:val="32"/>
                              </w:rPr>
                              <w:t xml:space="preserve">go directly to: </w:t>
                            </w:r>
                          </w:p>
                          <w:p>
                            <w:pPr>
                              <w:spacing w:before="240"/>
                              <w:jc w:val="center"/>
                              <w:rPr>
                                <w:b/>
                                <w:sz w:val="32"/>
                                <w:szCs w:val="32"/>
                              </w:rPr>
                            </w:pPr>
                            <w:r>
                              <w:rPr>
                                <w:b/>
                                <w:sz w:val="32"/>
                                <w:szCs w:val="32"/>
                              </w:rPr>
                              <w:t>SECTION 3: Activation and Notification</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12.4pt;margin-top:15.6pt;height:165.75pt;width:303.4pt;z-index:251659264;mso-width-relative:page;mso-height-relative:page;" fillcolor="#FFFFFF [3201]" filled="t" stroked="t" coordsize="21600,21600" o:gfxdata="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G&#10;Q+QS2AAAAAoBAAAPAAAAAAAAAAEAIAAAACIAAABkcnMvZG93bnJldi54bWxQSwECFAAUAAAACACH&#10;TuJACkaIPiQCAABTBAAADgAAAAAAAAABACAAAAAnAQAAZHJzL2Uyb0RvYy54bWxQSwUGAAAAAAYA&#10;BgBZAQAAvQUAAAAA&#10;">
                <v:fill on="t" focussize="0,0"/>
                <v:stroke weight="3pt" color="#000000 [3200]" joinstyle="round"/>
                <v:imagedata o:title=""/>
                <o:lock v:ext="edit" aspectratio="f"/>
                <v:textbox>
                  <w:txbxContent>
                    <w:p>
                      <w:pPr>
                        <w:widowControl w:val="0"/>
                        <w:jc w:val="center"/>
                        <w:rPr>
                          <w:sz w:val="32"/>
                          <w:szCs w:val="32"/>
                        </w:rPr>
                      </w:pPr>
                      <w:r>
                        <w:rPr>
                          <w:sz w:val="32"/>
                          <w:szCs w:val="32"/>
                        </w:rPr>
                        <w:t xml:space="preserve">In the event of an actual emergency, please </w:t>
                      </w:r>
                    </w:p>
                    <w:p>
                      <w:pPr>
                        <w:jc w:val="center"/>
                        <w:rPr>
                          <w:sz w:val="32"/>
                          <w:szCs w:val="32"/>
                        </w:rPr>
                      </w:pPr>
                      <w:r>
                        <w:rPr>
                          <w:sz w:val="32"/>
                          <w:szCs w:val="32"/>
                        </w:rPr>
                        <w:t xml:space="preserve">go directly to: </w:t>
                      </w:r>
                    </w:p>
                    <w:p>
                      <w:pPr>
                        <w:spacing w:before="240"/>
                        <w:jc w:val="center"/>
                        <w:rPr>
                          <w:b/>
                          <w:sz w:val="32"/>
                          <w:szCs w:val="32"/>
                        </w:rPr>
                      </w:pPr>
                      <w:r>
                        <w:rPr>
                          <w:b/>
                          <w:sz w:val="32"/>
                          <w:szCs w:val="32"/>
                        </w:rPr>
                        <w:t>SECTION 3: Activation and Notification</w:t>
                      </w:r>
                    </w:p>
                  </w:txbxContent>
                </v:textbox>
              </v:shape>
            </w:pict>
          </mc:Fallback>
        </mc:AlternateContent>
      </w:r>
    </w:p>
    <w:p>
      <w:pPr>
        <w:pStyle w:val="2"/>
        <w:numPr>
          <w:ilvl w:val="0"/>
          <w:numId w:val="0"/>
        </w:numPr>
        <w:rPr>
          <w:color w:val="0000CC"/>
        </w:rPr>
        <w:sectPr>
          <w:headerReference r:id="rId7" w:type="first"/>
          <w:footerReference r:id="rId8" w:type="first"/>
          <w:pgSz w:w="12240" w:h="15840"/>
          <w:pgMar w:top="1080" w:right="1080" w:bottom="1080" w:left="1080" w:header="720" w:footer="720" w:gutter="0"/>
          <w:pgNumType w:fmt="lowerRoman" w:start="1"/>
          <w:cols w:space="720" w:num="1"/>
          <w:docGrid w:linePitch="360" w:charSpace="0"/>
        </w:sectPr>
      </w:pPr>
    </w:p>
    <w:p>
      <w:pPr>
        <w:pStyle w:val="2"/>
      </w:pPr>
      <w:bookmarkStart w:id="8" w:name="_Toc364254284"/>
      <w:bookmarkStart w:id="9" w:name="_Toc365614739"/>
      <w:bookmarkStart w:id="10" w:name="_Toc340652346"/>
      <w:bookmarkStart w:id="11" w:name="_Toc345493071"/>
      <w:r>
        <w:t>INTRODUCTION</w:t>
      </w:r>
      <w:bookmarkEnd w:id="8"/>
      <w:bookmarkEnd w:id="9"/>
      <w:bookmarkEnd w:id="10"/>
      <w:bookmarkEnd w:id="11"/>
    </w:p>
    <w:p>
      <w:pPr>
        <w:pStyle w:val="3"/>
      </w:pPr>
      <w:r>
        <w:t>Information Systems (IS) are vital to the Department of Veterans Affairs (VA) business processes; therefore, it is critical that services provided by</w:t>
      </w:r>
      <w:r>
        <w:rPr>
          <w:b/>
          <w:color w:val="0070C0"/>
        </w:rPr>
        <w:t xml:space="preserve"> </w:t>
      </w:r>
      <w:sdt>
        <w:sdtPr>
          <w:rPr>
            <w:b/>
            <w:color w:val="0070C0"/>
          </w:rPr>
          <w:alias w:val="systemName"/>
          <w:tag w:val="systemName"/>
          <w:id w:val="-1307306122"/>
          <w:placeholder>
            <w:docPart w:val="EF870E16AD6643BE891F02BB046FD02C"/>
          </w:placeholder>
          <w:text/>
        </w:sdtPr>
        <w:sdtEndPr>
          <w:rPr>
            <w:b/>
            <w:color w:val="0070C0"/>
          </w:rPr>
        </w:sdtEndPr>
        <w:sdtContent>
          <w:r>
            <w:rPr>
              <w:b/>
              <w:color w:val="0070C0"/>
            </w:rPr>
            <w:t xml:space="preserve"> system name</w:t>
          </w:r>
        </w:sdtContent>
      </w:sdt>
      <w:r>
        <w:t>, (</w:t>
      </w:r>
      <w:sdt>
        <w:sdtPr>
          <w:rPr>
            <w:b/>
            <w:color w:val="0070C0"/>
          </w:rPr>
          <w:alias w:val="systemAcronym"/>
          <w:tag w:val="systemAcronym"/>
          <w:id w:val="1474555095"/>
          <w:placeholder>
            <w:docPart w:val="386745593AF9480C87B997C9933D51B1"/>
          </w:placeholder>
          <w:text/>
        </w:sdtPr>
        <w:sdtEndPr>
          <w:rPr>
            <w:b/>
            <w:color w:val="0070C0"/>
          </w:rPr>
        </w:sdtEndPr>
        <w:sdtContent>
          <w:r>
            <w:rPr>
              <w:b/>
              <w:color w:val="0070C0"/>
            </w:rPr>
            <w:t>system acronym</w:t>
          </w:r>
        </w:sdtContent>
      </w:sdt>
      <w:r>
        <w:t>)</w:t>
      </w:r>
      <w:r>
        <w:rPr>
          <w:b/>
          <w:i/>
          <w:color w:val="0070C0"/>
        </w:rPr>
        <w:t xml:space="preserve"> </w:t>
      </w:r>
      <w:r>
        <w:t xml:space="preserve">operate effectively without excessive interruption. This Information System Contingency Plan (ISCP) establishes comprehensive procedures to recover </w:t>
      </w:r>
      <w:sdt>
        <w:sdtPr>
          <w:rPr>
            <w:b/>
            <w:i/>
            <w:color w:val="0070C0"/>
          </w:rPr>
          <w:alias w:val="systemAcronym"/>
          <w:tag w:val="systemAcronym"/>
          <w:id w:val="783928104"/>
          <w:placeholder>
            <w:docPart w:val="DefaultPlaceholder_1082065158"/>
          </w:placeholder>
          <w:text/>
        </w:sdtPr>
        <w:sdtEndPr>
          <w:rPr>
            <w:b/>
            <w:i/>
            <w:color w:val="0070C0"/>
          </w:rPr>
        </w:sdtEndPr>
        <w:sdtContent>
          <w:r>
            <w:rPr>
              <w:b/>
              <w:i/>
              <w:color w:val="0070C0"/>
            </w:rPr>
            <w:t xml:space="preserve"> system acronym </w:t>
          </w:r>
        </w:sdtContent>
      </w:sdt>
      <w:r>
        <w:rPr>
          <w:color w:val="0000FF"/>
        </w:rPr>
        <w:t xml:space="preserve"> </w:t>
      </w:r>
      <w:r>
        <w:t>quickly and effectively following a service disruption.</w:t>
      </w:r>
    </w:p>
    <w:p>
      <w:pPr>
        <w:pStyle w:val="3"/>
      </w:pPr>
      <w:r>
        <w:t xml:space="preserve">VA requires a robust IS contingency planning process that includes ISCPs and disaster recovery plans (DRP) that are fully compliant with: </w:t>
      </w:r>
    </w:p>
    <w:p>
      <w:pPr>
        <w:pStyle w:val="169"/>
      </w:pPr>
      <w:r>
        <w:t>Federal Information Security Management Act of 2002</w:t>
      </w:r>
    </w:p>
    <w:p>
      <w:pPr>
        <w:pStyle w:val="169"/>
      </w:pPr>
      <w:r>
        <w:t xml:space="preserve">Office of Management and Budget Circular A-130, Management of Federal Information Resources, Appendix III, November 2000 </w:t>
      </w:r>
    </w:p>
    <w:p>
      <w:pPr>
        <w:pStyle w:val="169"/>
      </w:pPr>
      <w:r>
        <w:t xml:space="preserve">Federal Continuity Directive 1, Federal Executive Branch National Continuity Program and Requirements, February 2008 </w:t>
      </w:r>
    </w:p>
    <w:p>
      <w:pPr>
        <w:pStyle w:val="169"/>
      </w:pPr>
      <w:r>
        <w:t xml:space="preserve">National Security Presidential Directive-51/Homeland Security </w:t>
      </w:r>
    </w:p>
    <w:p>
      <w:pPr>
        <w:pStyle w:val="169"/>
      </w:pPr>
      <w:r>
        <w:t xml:space="preserve">Homeland Security Presidential Directive 20, National Continuity Policy, May 2007 </w:t>
      </w:r>
    </w:p>
    <w:p>
      <w:pPr>
        <w:pStyle w:val="169"/>
      </w:pPr>
      <w:r>
        <w:t xml:space="preserve">National Continuity Policy Implementation Plan, August 2007 </w:t>
      </w:r>
    </w:p>
    <w:p>
      <w:pPr>
        <w:pStyle w:val="169"/>
      </w:pPr>
      <w:r>
        <w:t>National Response Framework, March 22, 2008</w:t>
      </w:r>
    </w:p>
    <w:p>
      <w:pPr>
        <w:pStyle w:val="169"/>
      </w:pPr>
      <w:r>
        <w:t xml:space="preserve">National Institute of Standards and Technology (NIST) Special Publication (SP) 800-34, Revision 1, </w:t>
      </w:r>
      <w:r>
        <w:rPr>
          <w:i/>
          <w:iCs/>
        </w:rPr>
        <w:t>Contingency Planning Guide for Information Technology Systems</w:t>
      </w:r>
      <w:r>
        <w:t>, May 2010</w:t>
      </w:r>
    </w:p>
    <w:p>
      <w:pPr>
        <w:pStyle w:val="169"/>
      </w:pPr>
      <w:r>
        <w:t xml:space="preserve">NIST SP 800-53, Revision 4, </w:t>
      </w:r>
      <w:r>
        <w:rPr>
          <w:i/>
        </w:rPr>
        <w:t>Security and Privacy Controls for Federal Information Systems and Organizations</w:t>
      </w:r>
      <w:r>
        <w:t>, April 2013</w:t>
      </w:r>
    </w:p>
    <w:p>
      <w:pPr>
        <w:pStyle w:val="169"/>
      </w:pPr>
      <w:r>
        <w:t xml:space="preserve">NIST SP 800-84, </w:t>
      </w:r>
      <w:r>
        <w:rPr>
          <w:i/>
          <w:iCs/>
        </w:rPr>
        <w:t>Guide to Test, Training, and Exercise Programs for IT Plans and Capabilities</w:t>
      </w:r>
      <w:r>
        <w:t>, September 2006</w:t>
      </w:r>
    </w:p>
    <w:p>
      <w:pPr>
        <w:pStyle w:val="169"/>
      </w:pPr>
      <w:r>
        <w:t xml:space="preserve">VA Handbook 6500.8, Information Technology Contingency Planning, October 2009 </w:t>
      </w:r>
    </w:p>
    <w:p>
      <w:pPr>
        <w:pStyle w:val="169"/>
      </w:pPr>
      <w:r>
        <w:t>OI&amp;T Comprehensive Emergency Management Homeland Security Test, Training &amp; Exercise Program Strategy (Draft), January 2010</w:t>
      </w:r>
    </w:p>
    <w:p>
      <w:pPr>
        <w:pStyle w:val="4"/>
        <w:pageBreakBefore/>
        <w:ind w:left="547" w:hanging="547"/>
      </w:pPr>
      <w:bookmarkStart w:id="12" w:name="_Toc341789981"/>
      <w:bookmarkStart w:id="13" w:name="_Toc328125876"/>
      <w:bookmarkStart w:id="14" w:name="_Toc364254285"/>
      <w:bookmarkStart w:id="15" w:name="_Toc345493072"/>
      <w:bookmarkStart w:id="16" w:name="_Toc365614740"/>
      <w:r>
        <w:t>Background</w:t>
      </w:r>
      <w:bookmarkEnd w:id="12"/>
      <w:bookmarkEnd w:id="13"/>
      <w:bookmarkEnd w:id="14"/>
      <w:bookmarkEnd w:id="15"/>
      <w:bookmarkEnd w:id="16"/>
    </w:p>
    <w:p>
      <w:pPr>
        <w:pStyle w:val="3"/>
      </w:pPr>
      <w:r>
        <w:t xml:space="preserve">This </w:t>
      </w:r>
      <w:sdt>
        <w:sdtPr>
          <w:rPr>
            <w:b/>
            <w:i/>
            <w:color w:val="0070C0"/>
          </w:rPr>
          <w:alias w:val="systemName"/>
          <w:tag w:val="systemName"/>
          <w:id w:val="-1551768131"/>
          <w:placeholder>
            <w:docPart w:val="00011AEEC16F4733B3DAF11EBF6D7D27"/>
          </w:placeholder>
          <w:text/>
        </w:sdtPr>
        <w:sdtEndPr>
          <w:rPr>
            <w:b/>
            <w:i/>
            <w:color w:val="0070C0"/>
          </w:rPr>
        </w:sdtEndPr>
        <w:sdtContent>
          <w:r>
            <w:rPr>
              <w:b/>
              <w:i/>
              <w:color w:val="0070C0"/>
            </w:rPr>
            <w:t>System name</w:t>
          </w:r>
        </w:sdtContent>
      </w:sdt>
      <w:r>
        <w:t xml:space="preserve">  </w:t>
      </w:r>
      <w:sdt>
        <w:sdtPr>
          <w:rPr>
            <w:b/>
            <w:color w:val="0070C0"/>
          </w:rPr>
          <w:alias w:val="systemAcronym"/>
          <w:tag w:val="systemAcronym"/>
          <w:id w:val="1782920608"/>
          <w:placeholder>
            <w:docPart w:val="557464C1AA0F4C0F8ECACF44A4D1A2CF"/>
          </w:placeholder>
          <w:text/>
        </w:sdtPr>
        <w:sdtEndPr>
          <w:rPr>
            <w:b/>
            <w:color w:val="0070C0"/>
          </w:rPr>
        </w:sdtEndPr>
        <w:sdtContent>
          <w:r>
            <w:rPr>
              <w:b/>
              <w:color w:val="0070C0"/>
            </w:rPr>
            <w:t>system acronym</w:t>
          </w:r>
        </w:sdtContent>
      </w:sdt>
      <w:r>
        <w:rPr>
          <w:b/>
          <w:i/>
          <w:color w:val="0070C0"/>
        </w:rPr>
        <w:t xml:space="preserve"> </w:t>
      </w:r>
      <w:r>
        <w:t xml:space="preserve"> ISCP establishes procedures to recover</w:t>
      </w:r>
      <w:r>
        <w:rPr>
          <w:b/>
          <w:color w:val="0070C0"/>
        </w:rPr>
        <w:t xml:space="preserve"> </w:t>
      </w:r>
      <w:sdt>
        <w:sdtPr>
          <w:rPr>
            <w:b/>
            <w:color w:val="0070C0"/>
          </w:rPr>
          <w:alias w:val="systemAcronym"/>
          <w:tag w:val="systemAcronym"/>
          <w:id w:val="1257645188"/>
          <w:placeholder>
            <w:docPart w:val="CFC266832E314C43A3F115F9242705CB"/>
          </w:placeholder>
          <w:text/>
        </w:sdtPr>
        <w:sdtEndPr>
          <w:rPr>
            <w:b/>
            <w:color w:val="0070C0"/>
          </w:rPr>
        </w:sdtEndPr>
        <w:sdtContent>
          <w:r>
            <w:rPr>
              <w:b/>
              <w:color w:val="0070C0"/>
            </w:rPr>
            <w:t>system acronym</w:t>
          </w:r>
        </w:sdtContent>
      </w:sdt>
      <w:r>
        <w:t xml:space="preserve"> following a disruption. The following recovery plan objectives have been established to: </w:t>
      </w:r>
    </w:p>
    <w:p>
      <w:pPr>
        <w:pStyle w:val="169"/>
      </w:pPr>
      <w:r>
        <w:t xml:space="preserve">Maximize the effectiveness of contingency operations through an established plan that consists of the following phases: </w:t>
      </w:r>
    </w:p>
    <w:p>
      <w:pPr>
        <w:pStyle w:val="170"/>
      </w:pPr>
      <w:r>
        <w:t xml:space="preserve">Activation and notification phase to activate the plan and determine the extent of damage; </w:t>
      </w:r>
    </w:p>
    <w:p>
      <w:pPr>
        <w:pStyle w:val="170"/>
      </w:pPr>
      <w:r>
        <w:t xml:space="preserve">Recovery phase to restore </w:t>
      </w:r>
      <w:sdt>
        <w:sdtPr>
          <w:rPr>
            <w:b/>
            <w:color w:val="0070C0"/>
          </w:rPr>
          <w:alias w:val="systemAcronym"/>
          <w:tag w:val="systemAcronym"/>
          <w:id w:val="1797103008"/>
          <w:placeholder>
            <w:docPart w:val="C35B71380E014317B9829E80065897EF"/>
          </w:placeholder>
          <w:text/>
        </w:sdtPr>
        <w:sdtEndPr>
          <w:rPr>
            <w:b/>
            <w:color w:val="0070C0"/>
          </w:rPr>
        </w:sdtEndPr>
        <w:sdtContent>
          <w:r>
            <w:rPr>
              <w:b/>
              <w:color w:val="0070C0"/>
            </w:rPr>
            <w:t>system acronym</w:t>
          </w:r>
        </w:sdtContent>
      </w:sdt>
      <w:r>
        <w:rPr>
          <w:b/>
          <w:i/>
          <w:color w:val="0070C0"/>
        </w:rPr>
        <w:t xml:space="preserve"> </w:t>
      </w:r>
      <w:r>
        <w:t xml:space="preserve"> operations; and</w:t>
      </w:r>
    </w:p>
    <w:p>
      <w:pPr>
        <w:pStyle w:val="170"/>
      </w:pPr>
      <w:r>
        <w:t xml:space="preserve">Reconstitution phase to ensure that </w:t>
      </w:r>
      <w:sdt>
        <w:sdtPr>
          <w:rPr>
            <w:b/>
            <w:color w:val="0070C0"/>
          </w:rPr>
          <w:alias w:val="systemAcronym"/>
          <w:tag w:val="systemAcronym"/>
          <w:id w:val="-888496717"/>
          <w:placeholder>
            <w:docPart w:val="49105F557A324CF08A2F9C7604AB35DF"/>
          </w:placeholder>
          <w:text/>
        </w:sdtPr>
        <w:sdtEndPr>
          <w:rPr>
            <w:b/>
            <w:color w:val="0070C0"/>
          </w:rPr>
        </w:sdtEndPr>
        <w:sdtContent>
          <w:r>
            <w:rPr>
              <w:b/>
              <w:color w:val="0070C0"/>
            </w:rPr>
            <w:t>system acronym</w:t>
          </w:r>
        </w:sdtContent>
      </w:sdt>
      <w:r>
        <w:rPr>
          <w:b/>
          <w:color w:val="0070C0"/>
        </w:rPr>
        <w:t xml:space="preserve"> </w:t>
      </w:r>
      <w:r>
        <w:t xml:space="preserve"> is validated through testing and that normal operations are resumed. </w:t>
      </w:r>
    </w:p>
    <w:p>
      <w:pPr>
        <w:pStyle w:val="169"/>
      </w:pPr>
      <w:r>
        <w:t>Identify the activities, resources, and procedures to carry out</w:t>
      </w:r>
      <w:r>
        <w:rPr>
          <w:b/>
          <w:color w:val="0070C0"/>
        </w:rPr>
        <w:t xml:space="preserve"> </w:t>
      </w:r>
      <w:sdt>
        <w:sdtPr>
          <w:rPr>
            <w:b/>
            <w:color w:val="0070C0"/>
          </w:rPr>
          <w:alias w:val="systemAcronym"/>
          <w:tag w:val="systemAcronym"/>
          <w:id w:val="-54166707"/>
          <w:placeholder>
            <w:docPart w:val="FCDA43B27384457883903E0A3B467D8F"/>
          </w:placeholder>
          <w:text/>
        </w:sdtPr>
        <w:sdtEndPr>
          <w:rPr>
            <w:b/>
            <w:color w:val="0070C0"/>
          </w:rPr>
        </w:sdtEndPr>
        <w:sdtContent>
          <w:r>
            <w:rPr>
              <w:b/>
              <w:color w:val="0070C0"/>
            </w:rPr>
            <w:t>system acronym</w:t>
          </w:r>
        </w:sdtContent>
      </w:sdt>
      <w:r>
        <w:t xml:space="preserve"> processing requirements during prolonged interruptions to normal operations. </w:t>
      </w:r>
    </w:p>
    <w:p>
      <w:pPr>
        <w:pStyle w:val="169"/>
      </w:pPr>
      <w:r>
        <w:t xml:space="preserve">Assign responsibilities to designated </w:t>
      </w:r>
      <w:sdt>
        <w:sdtPr>
          <w:rPr>
            <w:b/>
            <w:i/>
            <w:color w:val="0070C0"/>
          </w:rPr>
          <w:alias w:val="facilityName"/>
          <w:tag w:val="facilityName"/>
          <w:id w:val="419456278"/>
          <w:placeholder>
            <w:docPart w:val="DefaultPlaceholder_1082065158"/>
          </w:placeholder>
          <w:text/>
        </w:sdtPr>
        <w:sdtEndPr>
          <w:rPr>
            <w:b/>
            <w:i/>
            <w:color w:val="0070C0"/>
          </w:rPr>
        </w:sdtEndPr>
        <w:sdtContent>
          <w:r>
            <w:rPr>
              <w:b/>
              <w:i/>
              <w:color w:val="0070C0"/>
            </w:rPr>
            <w:t>Facility Name</w:t>
          </w:r>
        </w:sdtContent>
      </w:sdt>
      <w:r>
        <w:t xml:space="preserve"> personnel and provide guidance for recovering</w:t>
      </w:r>
      <w:r>
        <w:rPr>
          <w:b/>
          <w:color w:val="0070C0"/>
        </w:rPr>
        <w:t xml:space="preserve"> </w:t>
      </w:r>
      <w:sdt>
        <w:sdtPr>
          <w:rPr>
            <w:b/>
            <w:color w:val="0070C0"/>
          </w:rPr>
          <w:alias w:val="systemAcronym"/>
          <w:tag w:val="systemAcronym"/>
          <w:id w:val="26691040"/>
          <w:text/>
        </w:sdtPr>
        <w:sdtEndPr>
          <w:rPr>
            <w:b/>
            <w:color w:val="0070C0"/>
          </w:rPr>
        </w:sdtEndPr>
        <w:sdtContent>
          <w:r>
            <w:rPr>
              <w:b/>
              <w:color w:val="0070C0"/>
            </w:rPr>
            <w:t>system acronym</w:t>
          </w:r>
        </w:sdtContent>
      </w:sdt>
      <w:r>
        <w:t xml:space="preserve"> during prolonged periods of interruption to normal operations.  For a complete list of personnel, refer to Appendix A: Personnel Contact Data – VA and Appendix B Call Tree.</w:t>
      </w:r>
    </w:p>
    <w:p>
      <w:pPr>
        <w:pStyle w:val="169"/>
      </w:pPr>
      <w:r>
        <w:t xml:space="preserve">Ensure coordination with other personnel responsible for </w:t>
      </w:r>
      <w:sdt>
        <w:sdtPr>
          <w:rPr>
            <w:b/>
            <w:i/>
            <w:color w:val="0070C0"/>
          </w:rPr>
          <w:alias w:val="facilityName"/>
          <w:tag w:val="facilityName"/>
          <w:id w:val="1294177620"/>
          <w:placeholder>
            <w:docPart w:val="DefaultPlaceholder_1082065158"/>
          </w:placeholder>
          <w:text/>
        </w:sdtPr>
        <w:sdtEndPr>
          <w:rPr>
            <w:b/>
            <w:i/>
            <w:color w:val="0070C0"/>
          </w:rPr>
        </w:sdtEndPr>
        <w:sdtContent>
          <w:r>
            <w:rPr>
              <w:b/>
              <w:i/>
              <w:color w:val="0070C0"/>
            </w:rPr>
            <w:t>Facility Name</w:t>
          </w:r>
        </w:sdtContent>
      </w:sdt>
      <w:r>
        <w:t xml:space="preserve"> contingency planning strategies.  Ensure coordination with external points of contact and vendors associated with</w:t>
      </w:r>
      <w:r>
        <w:rPr>
          <w:b/>
          <w:color w:val="0070C0"/>
        </w:rPr>
        <w:t xml:space="preserve"> </w:t>
      </w:r>
      <w:sdt>
        <w:sdtPr>
          <w:rPr>
            <w:b/>
            <w:color w:val="0070C0"/>
          </w:rPr>
          <w:alias w:val="systemAcronym"/>
          <w:tag w:val="systemAcronym"/>
          <w:id w:val="1671677113"/>
          <w:text/>
        </w:sdtPr>
        <w:sdtEndPr>
          <w:rPr>
            <w:b/>
            <w:color w:val="0070C0"/>
          </w:rPr>
        </w:sdtEndPr>
        <w:sdtContent>
          <w:r>
            <w:rPr>
              <w:b/>
              <w:color w:val="0070C0"/>
            </w:rPr>
            <w:t>system acronym</w:t>
          </w:r>
        </w:sdtContent>
      </w:sdt>
      <w:r>
        <w:t xml:space="preserve"> and execution of this plan.  For a list of vendors associated with this ISCP, refer to Appendix C: Personnel Contact Data – Vendors.</w:t>
      </w:r>
    </w:p>
    <w:p>
      <w:pPr>
        <w:pStyle w:val="4"/>
        <w:pageBreakBefore/>
        <w:ind w:left="547" w:hanging="547"/>
      </w:pPr>
      <w:bookmarkStart w:id="17" w:name="_Toc364254286"/>
      <w:bookmarkStart w:id="18" w:name="_Toc272397946"/>
      <w:bookmarkStart w:id="19" w:name="_Toc341789982"/>
      <w:bookmarkStart w:id="20" w:name="_Toc328125877"/>
      <w:bookmarkStart w:id="21" w:name="_Toc365614741"/>
      <w:bookmarkStart w:id="22" w:name="_Toc345493073"/>
      <w:r>
        <w:t>Critical Exposure Report of IS Services</w:t>
      </w:r>
      <w:bookmarkEnd w:id="17"/>
      <w:bookmarkEnd w:id="18"/>
      <w:bookmarkEnd w:id="19"/>
      <w:bookmarkEnd w:id="20"/>
      <w:bookmarkEnd w:id="21"/>
      <w:bookmarkEnd w:id="22"/>
    </w:p>
    <w:p>
      <w:pPr>
        <w:pStyle w:val="3"/>
      </w:pPr>
      <w:r>
        <w:t xml:space="preserve">This ISCP describes contingencies for circumstances, events, or acts that could cause harm to </w:t>
      </w:r>
      <w:sdt>
        <w:sdtPr>
          <w:rPr>
            <w:b/>
            <w:i/>
            <w:color w:val="0070C0"/>
          </w:rPr>
          <w:alias w:val="systemAcronym"/>
          <w:tag w:val="systemAcronym"/>
          <w:id w:val="-1086540200"/>
          <w:placeholder>
            <w:docPart w:val="DefaultPlaceholder_1082065158"/>
          </w:placeholder>
          <w:text/>
        </w:sdtPr>
        <w:sdtEndPr>
          <w:rPr>
            <w:b/>
            <w:i/>
            <w:color w:val="0070C0"/>
          </w:rPr>
        </w:sdtEndPr>
        <w:sdtContent>
          <w:r>
            <w:rPr>
              <w:b/>
              <w:i/>
              <w:color w:val="0070C0"/>
            </w:rPr>
            <w:t xml:space="preserve"> system acronym </w:t>
          </w:r>
        </w:sdtContent>
      </w:sdt>
      <w:r>
        <w:t xml:space="preserve"> by destroying, disclosing, modifying, or denying access to</w:t>
      </w:r>
      <w:r>
        <w:rPr>
          <w:b/>
          <w:i/>
          <w:color w:val="0070C0"/>
        </w:rPr>
        <w:t xml:space="preserve"> </w:t>
      </w:r>
      <w:sdt>
        <w:sdtPr>
          <w:rPr>
            <w:b/>
            <w:i/>
            <w:color w:val="0070C0"/>
          </w:rPr>
          <w:alias w:val="facilityName"/>
          <w:tag w:val="facilityName"/>
          <w:id w:val="1159650574"/>
          <w:text/>
        </w:sdtPr>
        <w:sdtEndPr>
          <w:rPr>
            <w:b/>
            <w:i/>
            <w:color w:val="0070C0"/>
          </w:rPr>
        </w:sdtEndPr>
        <w:sdtContent>
          <w:r>
            <w:rPr>
              <w:b/>
              <w:i/>
              <w:color w:val="0070C0"/>
            </w:rPr>
            <w:t>Facility Name</w:t>
          </w:r>
        </w:sdtContent>
      </w:sdt>
      <w:sdt>
        <w:sdtPr>
          <w:rPr>
            <w:i/>
            <w:color w:val="000000" w:themeColor="text1"/>
            <w14:textFill>
              <w14:solidFill>
                <w14:schemeClr w14:val="tx1"/>
              </w14:solidFill>
            </w14:textFill>
          </w:rPr>
          <w:alias w:val="organization"/>
          <w:tag w:val="organization"/>
          <w:id w:val="2003240094"/>
          <w:placeholder>
            <w:docPart w:val="DefaultPlaceholder_1082065158"/>
          </w:placeholder>
          <w:text/>
        </w:sdtPr>
        <w:sdtEndPr>
          <w:rPr>
            <w:i/>
            <w:color w:val="000000" w:themeColor="text1"/>
            <w14:textFill>
              <w14:solidFill>
                <w14:schemeClr w14:val="tx1"/>
              </w14:solidFill>
            </w14:textFill>
          </w:rPr>
        </w:sdtEndPr>
        <w:sdtContent>
          <w:r>
            <w:rPr>
              <w:i/>
              <w:color w:val="000000" w:themeColor="text1"/>
              <w14:textFill>
                <w14:solidFill>
                  <w14:schemeClr w14:val="tx1"/>
                </w14:solidFill>
              </w14:textFill>
            </w:rPr>
            <w:t xml:space="preserve"> </w:t>
          </w:r>
        </w:sdtContent>
      </w:sdt>
      <w:r>
        <w:t xml:space="preserve">’s information resources.  It provides a flexible and scalable response and recovery strategies to accommodate a variety of disruptions.  </w:t>
      </w:r>
    </w:p>
    <w:p>
      <w:pPr>
        <w:pStyle w:val="3"/>
      </w:pPr>
      <w:r>
        <w:t xml:space="preserve">Office of Information and Technology (OIT) system owners must develop ISCPs for IS services ranked high after the ISCPA.  The Critical Exposure report, as shown in Table 1, is the culmination of the ISCPA process, in that it uses data and values gathered and assigned during the process to produce the IS exposure description for each IS service.  This description is calculated by inserting threat, vulnerability, and business impact values into the following algorithm: </w:t>
      </w:r>
      <w:r>
        <w:rPr>
          <w:b/>
          <w:bCs/>
        </w:rPr>
        <w:t>Threat x Vulnerability x Impact = Critical Exposure</w:t>
      </w:r>
      <w:r>
        <w:t xml:space="preserve">.  Table 1 below, shows a critical exposure report for </w:t>
      </w:r>
      <w:sdt>
        <w:sdtPr>
          <w:alias w:val="systemName"/>
          <w:tag w:val="systemName"/>
          <w:id w:val="1472556407"/>
          <w:placeholder>
            <w:docPart w:val="DefaultPlaceholder_1082065158"/>
          </w:placeholder>
          <w:text/>
        </w:sdtPr>
        <w:sdtContent>
          <w:r>
            <w:t>IS Service</w:t>
          </w:r>
        </w:sdtContent>
      </w:sdt>
      <w:r>
        <w:t>.</w:t>
      </w:r>
    </w:p>
    <w:p>
      <w:pPr>
        <w:pStyle w:val="17"/>
      </w:pPr>
    </w:p>
    <w:sdt>
      <w:sdtPr>
        <w:rPr>
          <w:b w:val="0"/>
          <w:bCs w:val="0"/>
          <w:color w:val="000000"/>
        </w:rPr>
        <w:alias w:val="criticalExposureReportTable"/>
        <w:tag w:val="criticalExposureReportTable"/>
        <w:id w:val="1158423141"/>
      </w:sdtPr>
      <w:sdtEndPr>
        <w:rPr>
          <w:b w:val="0"/>
          <w:bCs/>
          <w:color w:val="0000FF"/>
        </w:rPr>
      </w:sdtEndPr>
      <w:sdtContent>
        <w:tbl>
          <w:tblPr>
            <w:tblStyle w:val="54"/>
            <w:tblW w:w="10200" w:type="dxa"/>
            <w:jc w:val="center"/>
            <w:tblInd w:w="0" w:type="dxa"/>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
          <w:tblGrid>
            <w:gridCol w:w="2580"/>
            <w:gridCol w:w="1260"/>
            <w:gridCol w:w="1800"/>
            <w:gridCol w:w="1800"/>
            <w:gridCol w:w="1440"/>
            <w:gridCol w:w="1320"/>
          </w:tblGrid>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84" w:hRule="atLeast"/>
              <w:tblHeader/>
              <w:jc w:val="center"/>
            </w:trPr>
            <w:tc>
              <w:tcPr>
                <w:tcW w:w="2580" w:type="dxa"/>
                <w:tcBorders>
                  <w:bottom w:val="single" w:color="4BACC6" w:sz="18" w:space="0"/>
                </w:tcBorders>
                <w:shd w:val="clear" w:color="auto" w:fill="DAEEF3" w:themeFill="accent5" w:themeFillTint="33"/>
              </w:tcPr>
              <w:p>
                <w:pPr>
                  <w:pStyle w:val="175"/>
                  <w:rPr>
                    <w:bCs w:val="0"/>
                    <w:color w:val="000000"/>
                  </w:rPr>
                </w:pPr>
                <w:r>
                  <w:rPr>
                    <w:bCs w:val="0"/>
                    <w:color w:val="000000"/>
                  </w:rPr>
                  <w:t>THREAT</w:t>
                </w:r>
              </w:p>
            </w:tc>
            <w:tc>
              <w:tcPr>
                <w:tcW w:w="1260" w:type="dxa"/>
                <w:tcBorders>
                  <w:bottom w:val="single" w:color="4BACC6" w:sz="18" w:space="0"/>
                </w:tcBorders>
                <w:shd w:val="clear" w:color="auto" w:fill="DAEEF3" w:themeFill="accent5" w:themeFillTint="33"/>
              </w:tcPr>
              <w:p>
                <w:pPr>
                  <w:pStyle w:val="175"/>
                  <w:rPr>
                    <w:color w:val="000000"/>
                  </w:rPr>
                </w:pPr>
                <w:r>
                  <w:rPr>
                    <w:color w:val="000000"/>
                  </w:rPr>
                  <w:t>THREAT VALUE</w:t>
                </w:r>
              </w:p>
            </w:tc>
            <w:tc>
              <w:tcPr>
                <w:tcW w:w="1800" w:type="dxa"/>
                <w:tcBorders>
                  <w:bottom w:val="single" w:color="4BACC6" w:sz="18" w:space="0"/>
                </w:tcBorders>
                <w:shd w:val="clear" w:color="auto" w:fill="DAEEF3" w:themeFill="accent5" w:themeFillTint="33"/>
              </w:tcPr>
              <w:p>
                <w:pPr>
                  <w:pStyle w:val="175"/>
                  <w:rPr>
                    <w:color w:val="000000"/>
                  </w:rPr>
                </w:pPr>
                <w:r>
                  <w:rPr>
                    <w:color w:val="000000"/>
                  </w:rPr>
                  <w:t>VULNERABILITY</w:t>
                </w:r>
              </w:p>
            </w:tc>
            <w:tc>
              <w:tcPr>
                <w:tcW w:w="1800" w:type="dxa"/>
                <w:tcBorders>
                  <w:bottom w:val="single" w:color="4BACC6" w:sz="18" w:space="0"/>
                </w:tcBorders>
                <w:shd w:val="clear" w:color="auto" w:fill="DAEEF3" w:themeFill="accent5" w:themeFillTint="33"/>
              </w:tcPr>
              <w:p>
                <w:pPr>
                  <w:pStyle w:val="175"/>
                  <w:rPr>
                    <w:color w:val="000000"/>
                  </w:rPr>
                </w:pPr>
                <w:r>
                  <w:rPr>
                    <w:color w:val="000000"/>
                  </w:rPr>
                  <w:t>VULNERABILITY RATING</w:t>
                </w:r>
              </w:p>
            </w:tc>
            <w:tc>
              <w:tcPr>
                <w:tcW w:w="1440" w:type="dxa"/>
                <w:tcBorders>
                  <w:bottom w:val="single" w:color="4BACC6" w:sz="18" w:space="0"/>
                </w:tcBorders>
                <w:shd w:val="clear" w:color="auto" w:fill="DAEEF3" w:themeFill="accent5" w:themeFillTint="33"/>
              </w:tcPr>
              <w:p>
                <w:pPr>
                  <w:pStyle w:val="175"/>
                  <w:rPr>
                    <w:bCs w:val="0"/>
                    <w:color w:val="000000"/>
                  </w:rPr>
                </w:pPr>
                <w:r>
                  <w:rPr>
                    <w:bCs w:val="0"/>
                    <w:color w:val="000000"/>
                  </w:rPr>
                  <w:t>IMPACT VALUE</w:t>
                </w:r>
              </w:p>
            </w:tc>
            <w:tc>
              <w:tcPr>
                <w:tcW w:w="1320" w:type="dxa"/>
                <w:tcBorders>
                  <w:bottom w:val="single" w:color="4BACC6" w:sz="18" w:space="0"/>
                </w:tcBorders>
                <w:shd w:val="clear" w:color="auto" w:fill="DAEEF3" w:themeFill="accent5" w:themeFillTint="33"/>
              </w:tcPr>
              <w:p>
                <w:pPr>
                  <w:pStyle w:val="175"/>
                  <w:tabs>
                    <w:tab w:val="center" w:pos="705"/>
                  </w:tabs>
                  <w:rPr>
                    <w:bCs w:val="0"/>
                    <w:color w:val="000000"/>
                  </w:rPr>
                </w:pPr>
                <w:r>
                  <w:rPr>
                    <w:bCs w:val="0"/>
                    <w:color w:val="000000"/>
                  </w:rPr>
                  <w:t>EXPOSURE VALUE</w:t>
                </w:r>
              </w:p>
            </w:tc>
          </w:tr>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338" w:hRule="atLeast"/>
              <w:jc w:val="center"/>
            </w:trPr>
            <w:tc>
              <w:tcPr>
                <w:tcW w:w="2580" w:type="dxa"/>
                <w:tcBorders>
                  <w:top w:val="single" w:color="4BACC6" w:sz="18" w:space="0"/>
                </w:tcBorders>
                <w:shd w:val="clear" w:color="auto" w:fill="auto"/>
              </w:tcPr>
              <w:p>
                <w:pPr>
                  <w:pStyle w:val="176"/>
                  <w:rPr>
                    <w:b/>
                    <w:bCs/>
                    <w:color w:val="0000FF"/>
                  </w:rPr>
                </w:pPr>
              </w:p>
            </w:tc>
            <w:tc>
              <w:tcPr>
                <w:tcW w:w="1260" w:type="dxa"/>
                <w:tcBorders>
                  <w:top w:val="single" w:color="4BACC6" w:sz="18" w:space="0"/>
                </w:tcBorders>
                <w:shd w:val="clear" w:color="auto" w:fill="auto"/>
              </w:tcPr>
              <w:p>
                <w:pPr>
                  <w:pStyle w:val="176"/>
                  <w:rPr>
                    <w:color w:val="000000"/>
                  </w:rPr>
                </w:pPr>
              </w:p>
            </w:tc>
            <w:tc>
              <w:tcPr>
                <w:tcW w:w="1800" w:type="dxa"/>
                <w:tcBorders>
                  <w:top w:val="single" w:color="4BACC6" w:sz="18" w:space="0"/>
                </w:tcBorders>
                <w:shd w:val="clear" w:color="auto" w:fill="auto"/>
              </w:tcPr>
              <w:p>
                <w:pPr>
                  <w:pStyle w:val="176"/>
                  <w:rPr>
                    <w:color w:val="0070C0"/>
                  </w:rPr>
                </w:pPr>
              </w:p>
            </w:tc>
            <w:tc>
              <w:tcPr>
                <w:tcW w:w="1800" w:type="dxa"/>
                <w:tcBorders>
                  <w:top w:val="single" w:color="4BACC6" w:sz="18" w:space="0"/>
                </w:tcBorders>
              </w:tcPr>
              <w:p>
                <w:pPr>
                  <w:pStyle w:val="176"/>
                  <w:rPr>
                    <w:color w:val="0070C0"/>
                  </w:rPr>
                </w:pPr>
              </w:p>
            </w:tc>
            <w:tc>
              <w:tcPr>
                <w:tcW w:w="1440" w:type="dxa"/>
                <w:tcBorders>
                  <w:top w:val="single" w:color="4BACC6" w:sz="18" w:space="0"/>
                </w:tcBorders>
              </w:tcPr>
              <w:p>
                <w:pPr>
                  <w:pStyle w:val="176"/>
                  <w:rPr>
                    <w:bCs/>
                    <w:color w:val="0000FF"/>
                  </w:rPr>
                </w:pPr>
              </w:p>
            </w:tc>
            <w:tc>
              <w:tcPr>
                <w:tcW w:w="1320" w:type="dxa"/>
                <w:tcBorders>
                  <w:top w:val="single" w:color="4BACC6" w:sz="18" w:space="0"/>
                </w:tcBorders>
              </w:tcPr>
              <w:p>
                <w:pPr>
                  <w:pStyle w:val="176"/>
                  <w:keepNext/>
                  <w:rPr>
                    <w:b/>
                    <w:bCs/>
                    <w:color w:val="0000FF"/>
                  </w:rPr>
                </w:pPr>
              </w:p>
            </w:tc>
          </w:tr>
        </w:tbl>
      </w:sdtContent>
    </w:sdt>
    <w:p>
      <w:pPr>
        <w:pStyle w:val="17"/>
      </w:pPr>
      <w:bookmarkStart w:id="23" w:name="_Toc392079434"/>
      <w:bookmarkStart w:id="24" w:name="_Toc364254287"/>
      <w:r>
        <w:t xml:space="preserve">Table </w:t>
      </w:r>
      <w:r>
        <w:fldChar w:fldCharType="begin"/>
      </w:r>
      <w:r>
        <w:instrText xml:space="preserve"> SEQ Table \* ARABIC </w:instrText>
      </w:r>
      <w:r>
        <w:fldChar w:fldCharType="separate"/>
      </w:r>
      <w:r>
        <w:t>1</w:t>
      </w:r>
      <w:r>
        <w:fldChar w:fldCharType="end"/>
      </w:r>
      <w:r>
        <w:t>: Critical Exposure Report for IS SERVICE</w:t>
      </w:r>
      <w:bookmarkEnd w:id="23"/>
    </w:p>
    <w:p>
      <w:pPr>
        <w:pStyle w:val="4"/>
      </w:pPr>
      <w:bookmarkStart w:id="25" w:name="_Toc365614742"/>
      <w:r>
        <w:t>Scope</w:t>
      </w:r>
      <w:bookmarkEnd w:id="24"/>
      <w:bookmarkEnd w:id="25"/>
    </w:p>
    <w:p>
      <w:r>
        <w:t xml:space="preserve">This ISCP has been developed for </w:t>
      </w:r>
      <w:sdt>
        <w:sdtPr>
          <w:rPr>
            <w:b/>
            <w:i/>
            <w:color w:val="00B0F0"/>
          </w:rPr>
          <w:alias w:val="systemAcronym"/>
          <w:tag w:val="systemAcronym"/>
          <w:id w:val="2041931878"/>
          <w:placeholder>
            <w:docPart w:val="DefaultPlaceholder_1082065158"/>
          </w:placeholder>
          <w:text/>
        </w:sdtPr>
        <w:sdtEndPr>
          <w:rPr>
            <w:b/>
            <w:i/>
            <w:color w:val="00B0F0"/>
          </w:rPr>
        </w:sdtEndPr>
        <w:sdtContent>
          <w:r>
            <w:rPr>
              <w:b/>
              <w:i/>
              <w:color w:val="00B0F0"/>
            </w:rPr>
            <w:t>system acronym</w:t>
          </w:r>
        </w:sdtContent>
      </w:sdt>
      <w:r>
        <w:rPr>
          <w:b/>
          <w:i/>
          <w:color w:val="00B0F0"/>
        </w:rPr>
        <w:t>,</w:t>
      </w:r>
      <w:r>
        <w:rPr>
          <w:color w:val="00B0F0"/>
        </w:rPr>
        <w:t xml:space="preserve"> </w:t>
      </w:r>
      <w:r>
        <w:t xml:space="preserve">which has produced a ranking of “HIGH” after the ISCPA. Procedures in this ISCP are developed for high exposure systems and designed to assist in the recovery of </w:t>
      </w:r>
      <w:sdt>
        <w:sdtPr>
          <w:alias w:val="systemAcronym"/>
          <w:tag w:val="systemAcronym"/>
          <w:id w:val="-724139131"/>
          <w:text/>
        </w:sdtPr>
        <w:sdtContent>
          <w:r>
            <w:t>System Acronym</w:t>
          </w:r>
        </w:sdtContent>
      </w:sdt>
      <w:r>
        <w:t xml:space="preserve"> within </w:t>
      </w:r>
      <w:sdt>
        <w:sdtPr>
          <w:rPr>
            <w:b/>
            <w:i/>
            <w:color w:val="0070C0"/>
          </w:rPr>
          <w:alias w:val="rtoHours"/>
          <w:tag w:val="rtoHours"/>
          <w:id w:val="1238591039"/>
          <w:placeholder>
            <w:docPart w:val="DefaultPlaceholder_1082065158"/>
          </w:placeholder>
          <w:text/>
        </w:sdtPr>
        <w:sdtEndPr>
          <w:rPr>
            <w:b/>
            <w:i/>
            <w:color w:val="0070C0"/>
          </w:rPr>
        </w:sdtEndPr>
        <w:sdtContent>
          <w:r>
            <w:rPr>
              <w:b/>
              <w:i/>
              <w:color w:val="0070C0"/>
            </w:rPr>
            <w:t xml:space="preserve"> RTO</w:t>
          </w:r>
        </w:sdtContent>
      </w:sdt>
      <w:r>
        <w:rPr>
          <w:b/>
          <w:i/>
          <w:color w:val="0070C0"/>
        </w:rPr>
        <w:t xml:space="preserve"> </w:t>
      </w:r>
      <w:r>
        <w:t xml:space="preserve">hours at the primary site.  IS Component RTOs and IS Service RTOs identified in the ISCPA are documented in this plan to assist in developing recovery strategies for the system. This plan does not address replacement or purchase of new equipment, short-term disruptions, and loss of data at the onsite facility or at the user-desktop levels. </w:t>
      </w:r>
    </w:p>
    <w:p/>
    <w:p>
      <w:r>
        <w:t xml:space="preserve">With respect to facilities that are supported by a parent facility’s single IT Management staff, and located on the same campus or within a reasonable distance from one another, the </w:t>
      </w:r>
      <w:sdt>
        <w:sdtPr>
          <w:rPr>
            <w:b/>
            <w:i/>
            <w:color w:val="0070C0"/>
          </w:rPr>
          <w:alias w:val="facilityName"/>
          <w:tag w:val="facilityName"/>
          <w:id w:val="-246577644"/>
          <w:text/>
        </w:sdtPr>
        <w:sdtEndPr>
          <w:rPr>
            <w:b/>
            <w:i/>
            <w:color w:val="0070C0"/>
          </w:rPr>
        </w:sdtEndPr>
        <w:sdtContent>
          <w:r>
            <w:rPr>
              <w:b/>
              <w:i/>
              <w:color w:val="0070C0"/>
            </w:rPr>
            <w:t>Facility Name</w:t>
          </w:r>
        </w:sdtContent>
      </w:sdt>
      <w:sdt>
        <w:sdtPr>
          <w:rPr>
            <w:i/>
            <w:color w:val="000000" w:themeColor="text1"/>
            <w14:textFill>
              <w14:solidFill>
                <w14:schemeClr w14:val="tx1"/>
              </w14:solidFill>
            </w14:textFill>
          </w:rPr>
          <w:alias w:val="organization"/>
          <w:tag w:val="organization"/>
          <w:id w:val="466548380"/>
          <w:text/>
        </w:sdtPr>
        <w:sdtEndPr>
          <w:rPr>
            <w:i/>
            <w:color w:val="000000" w:themeColor="text1"/>
            <w14:textFill>
              <w14:solidFill>
                <w14:schemeClr w14:val="tx1"/>
              </w14:solidFill>
            </w14:textFill>
          </w:rPr>
        </w:sdtEndPr>
        <w:sdtContent>
          <w:r>
            <w:rPr>
              <w:i/>
              <w:color w:val="000000" w:themeColor="text1"/>
              <w14:textFill>
                <w14:solidFill>
                  <w14:schemeClr w14:val="tx1"/>
                </w14:solidFill>
              </w14:textFill>
            </w:rPr>
            <w:t xml:space="preserve"> </w:t>
          </w:r>
        </w:sdtContent>
      </w:sdt>
      <w:r>
        <w:rPr>
          <w:color w:val="000000" w:themeColor="text1"/>
          <w14:textFill>
            <w14:solidFill>
              <w14:schemeClr w14:val="tx1"/>
            </w14:solidFill>
          </w14:textFill>
        </w:rPr>
        <w:t>ISCP</w:t>
      </w:r>
      <w:r>
        <w:t xml:space="preserve"> may be utilized for all parent / child relationships.  The following table identifies the child facilities associated with the Parent </w:t>
      </w:r>
      <w:sdt>
        <w:sdtPr>
          <w:rPr>
            <w:b/>
            <w:i/>
            <w:color w:val="0070C0"/>
          </w:rPr>
          <w:alias w:val="facilityName"/>
          <w:tag w:val="facilityName"/>
          <w:id w:val="909114601"/>
          <w:text/>
        </w:sdtPr>
        <w:sdtEndPr>
          <w:rPr>
            <w:b/>
            <w:i/>
            <w:color w:val="0070C0"/>
          </w:rPr>
        </w:sdtEndPr>
        <w:sdtContent>
          <w:r>
            <w:rPr>
              <w:b/>
              <w:i/>
              <w:color w:val="0070C0"/>
            </w:rPr>
            <w:t>Facility Name</w:t>
          </w:r>
        </w:sdtContent>
      </w:sdt>
      <w:sdt>
        <w:sdtPr>
          <w:rPr>
            <w:i/>
            <w:color w:val="000000" w:themeColor="text1"/>
            <w14:textFill>
              <w14:solidFill>
                <w14:schemeClr w14:val="tx1"/>
              </w14:solidFill>
            </w14:textFill>
          </w:rPr>
          <w:alias w:val="organization"/>
          <w:tag w:val="organization"/>
          <w:id w:val="-690842391"/>
          <w:text/>
        </w:sdtPr>
        <w:sdtEndPr>
          <w:rPr>
            <w:i/>
            <w:color w:val="000000" w:themeColor="text1"/>
            <w14:textFill>
              <w14:solidFill>
                <w14:schemeClr w14:val="tx1"/>
              </w14:solidFill>
            </w14:textFill>
          </w:rPr>
        </w:sdtEndPr>
        <w:sdtContent>
          <w:r>
            <w:rPr>
              <w:i/>
              <w:color w:val="000000" w:themeColor="text1"/>
              <w14:textFill>
                <w14:solidFill>
                  <w14:schemeClr w14:val="tx1"/>
                </w14:solidFill>
              </w14:textFill>
            </w:rPr>
            <w:t xml:space="preserve"> </w:t>
          </w:r>
        </w:sdtContent>
      </w:sdt>
      <w:r>
        <w:t xml:space="preserve"> facility associated with this ISCP.  The following verifications of the relationship will be required: 1) the existence of an artifact demonstrating that the IT administration groups identified provide support across all parent/child facilities, and 2) an artifact demonstrating all administrators have logged into the facilities machines.</w:t>
      </w:r>
    </w:p>
    <w:p>
      <w:pPr>
        <w:pStyle w:val="169"/>
        <w:numPr>
          <w:ilvl w:val="0"/>
          <w:numId w:val="0"/>
        </w:numPr>
        <w:spacing w:after="0" w:line="360" w:lineRule="auto"/>
      </w:pPr>
    </w:p>
    <w:p>
      <w:pPr>
        <w:pStyle w:val="3"/>
      </w:pPr>
      <w:r>
        <w:t>This ISCP addresses contingency planning (CP) controls contained within the family of contingency planning controls from NIST SP 800-34 Rev 1 and NIST SP 800-53 Rev 4. The controls for NIST 800-53 Rev 4 are matched with the sections of this plan shown in Table 2 and provide a means of reference for documenting required elements within the control for systems with high critical exposures.</w:t>
      </w:r>
    </w:p>
    <w:p/>
    <w:tbl>
      <w:tblPr>
        <w:tblStyle w:val="54"/>
        <w:tblW w:w="10064" w:type="dxa"/>
        <w:jc w:val="center"/>
        <w:tblInd w:w="0" w:type="dxa"/>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Grid>
        <w:gridCol w:w="5130"/>
        <w:gridCol w:w="4934"/>
      </w:tblGrid>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blHeader/>
          <w:jc w:val="center"/>
        </w:trPr>
        <w:tc>
          <w:tcPr>
            <w:tcW w:w="5130" w:type="dxa"/>
            <w:tcBorders>
              <w:top w:val="single" w:color="4BACC6" w:sz="18" w:space="0"/>
              <w:bottom w:val="single" w:color="4BACC6" w:sz="18" w:space="0"/>
            </w:tcBorders>
            <w:shd w:val="clear" w:color="auto" w:fill="DAEEF3" w:themeFill="accent5" w:themeFillTint="33"/>
          </w:tcPr>
          <w:p>
            <w:pPr>
              <w:pStyle w:val="175"/>
              <w:rPr>
                <w:rFonts w:asciiTheme="minorHAnsi" w:hAnsiTheme="minorHAnsi" w:cstheme="minorHAnsi"/>
                <w:bCs w:val="0"/>
              </w:rPr>
            </w:pPr>
            <w:r>
              <w:t xml:space="preserve"> </w:t>
            </w:r>
            <w:r>
              <w:rPr>
                <w:rFonts w:asciiTheme="minorHAnsi" w:hAnsiTheme="minorHAnsi" w:cstheme="minorHAnsi"/>
                <w:bCs w:val="0"/>
              </w:rPr>
              <w:t>CONTINGENCY PLANNING CONTROLS</w:t>
            </w:r>
          </w:p>
        </w:tc>
        <w:tc>
          <w:tcPr>
            <w:tcW w:w="4934" w:type="dxa"/>
            <w:tcBorders>
              <w:top w:val="single" w:color="4BACC6" w:sz="18" w:space="0"/>
              <w:bottom w:val="single" w:color="4BACC6" w:sz="18" w:space="0"/>
            </w:tcBorders>
            <w:shd w:val="clear" w:color="auto" w:fill="DAEEF3" w:themeFill="accent5" w:themeFillTint="33"/>
          </w:tcPr>
          <w:p>
            <w:pPr>
              <w:pStyle w:val="175"/>
              <w:rPr>
                <w:rFonts w:asciiTheme="minorHAnsi" w:hAnsiTheme="minorHAnsi" w:cstheme="minorHAnsi"/>
                <w:bCs w:val="0"/>
              </w:rPr>
            </w:pPr>
            <w:r>
              <w:rPr>
                <w:rFonts w:asciiTheme="minorHAnsi" w:hAnsiTheme="minorHAnsi" w:cstheme="minorHAnsi"/>
                <w:bCs w:val="0"/>
              </w:rPr>
              <w:t>RELEVANT SECTION OF ISCP</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355" w:hRule="atLeast"/>
          <w:jc w:val="center"/>
        </w:trPr>
        <w:tc>
          <w:tcPr>
            <w:tcW w:w="5130" w:type="dxa"/>
            <w:tcBorders>
              <w:top w:val="single" w:color="4BACC6" w:sz="18" w:space="0"/>
            </w:tcBorders>
            <w:shd w:val="clear" w:color="auto" w:fill="auto"/>
            <w:vAlign w:val="center"/>
          </w:tcPr>
          <w:p>
            <w:pPr>
              <w:pStyle w:val="176"/>
              <w:rPr>
                <w:rFonts w:asciiTheme="minorHAnsi" w:hAnsiTheme="minorHAnsi" w:cstheme="minorHAnsi"/>
                <w:bCs/>
                <w:color w:val="FF0000"/>
              </w:rPr>
            </w:pPr>
            <w:r>
              <w:rPr>
                <w:rFonts w:asciiTheme="minorHAnsi" w:hAnsiTheme="minorHAnsi" w:cstheme="minorHAnsi"/>
                <w:bCs/>
                <w:color w:val="FF0000"/>
              </w:rPr>
              <w:t>CP-1 Policy &amp; Procedures</w:t>
            </w:r>
          </w:p>
        </w:tc>
        <w:tc>
          <w:tcPr>
            <w:tcW w:w="4934" w:type="dxa"/>
            <w:tcBorders>
              <w:top w:val="single" w:color="4BACC6" w:sz="18" w:space="0"/>
            </w:tcBorders>
            <w:shd w:val="clear" w:color="auto" w:fill="auto"/>
            <w:vAlign w:val="center"/>
          </w:tcPr>
          <w:p>
            <w:pPr>
              <w:pStyle w:val="176"/>
              <w:rPr>
                <w:rFonts w:asciiTheme="minorHAnsi" w:hAnsiTheme="minorHAnsi" w:cstheme="minorHAnsi"/>
                <w:color w:val="FF0000"/>
              </w:rPr>
            </w:pPr>
            <w:r>
              <w:rPr>
                <w:rFonts w:asciiTheme="minorHAnsi" w:hAnsiTheme="minorHAnsi" w:cstheme="minorHAnsi"/>
                <w:color w:val="FF0000"/>
              </w:rPr>
              <w:t>1.3, 3.1, 3.2.1, 4.2</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vAlign w:val="center"/>
          </w:tcPr>
          <w:p>
            <w:pPr>
              <w:pStyle w:val="176"/>
              <w:rPr>
                <w:rFonts w:asciiTheme="minorHAnsi" w:hAnsiTheme="minorHAnsi" w:cstheme="minorHAnsi"/>
                <w:bCs/>
                <w:color w:val="FF0000"/>
              </w:rPr>
            </w:pPr>
            <w:r>
              <w:rPr>
                <w:rFonts w:asciiTheme="minorHAnsi" w:hAnsiTheme="minorHAnsi" w:cstheme="minorHAnsi"/>
                <w:bCs/>
                <w:color w:val="FF0000"/>
              </w:rPr>
              <w:t>CP-2 Contingency Plan</w:t>
            </w:r>
          </w:p>
        </w:tc>
        <w:tc>
          <w:tcPr>
            <w:tcW w:w="4934" w:type="dxa"/>
            <w:shd w:val="clear" w:color="auto" w:fill="auto"/>
            <w:vAlign w:val="center"/>
          </w:tcPr>
          <w:p>
            <w:pPr>
              <w:pStyle w:val="176"/>
              <w:rPr>
                <w:rFonts w:asciiTheme="minorHAnsi" w:hAnsiTheme="minorHAnsi" w:cstheme="minorHAnsi"/>
                <w:color w:val="FF0000"/>
              </w:rPr>
            </w:pPr>
            <w:r>
              <w:rPr>
                <w:rFonts w:asciiTheme="minorHAnsi" w:hAnsiTheme="minorHAnsi" w:cstheme="minorHAnsi"/>
                <w:color w:val="FF0000"/>
              </w:rPr>
              <w:t>Plan Distribution, Section 7.3</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337" w:hRule="atLeast"/>
          <w:jc w:val="center"/>
        </w:trPr>
        <w:tc>
          <w:tcPr>
            <w:tcW w:w="5130" w:type="dxa"/>
            <w:shd w:val="clear" w:color="auto" w:fill="auto"/>
            <w:vAlign w:val="center"/>
          </w:tcPr>
          <w:p>
            <w:pPr>
              <w:pStyle w:val="176"/>
              <w:rPr>
                <w:rFonts w:asciiTheme="minorHAnsi" w:hAnsiTheme="minorHAnsi" w:cstheme="minorHAnsi"/>
                <w:bCs/>
                <w:color w:val="FF0000"/>
              </w:rPr>
            </w:pPr>
            <w:r>
              <w:rPr>
                <w:rFonts w:asciiTheme="minorHAnsi" w:hAnsiTheme="minorHAnsi" w:cstheme="minorHAnsi"/>
                <w:bCs/>
                <w:color w:val="FF0000"/>
              </w:rPr>
              <w:t>CP-3 Contingency Training</w:t>
            </w:r>
          </w:p>
        </w:tc>
        <w:tc>
          <w:tcPr>
            <w:tcW w:w="4934" w:type="dxa"/>
            <w:shd w:val="clear" w:color="auto" w:fill="auto"/>
            <w:vAlign w:val="center"/>
          </w:tcPr>
          <w:p>
            <w:pPr>
              <w:pStyle w:val="176"/>
              <w:rPr>
                <w:rFonts w:asciiTheme="minorHAnsi" w:hAnsiTheme="minorHAnsi" w:cstheme="minorHAnsi"/>
                <w:color w:val="FF0000"/>
              </w:rPr>
            </w:pPr>
            <w:r>
              <w:rPr>
                <w:rFonts w:asciiTheme="minorHAnsi" w:hAnsiTheme="minorHAnsi" w:cstheme="minorHAnsi"/>
                <w:color w:val="FF0000"/>
              </w:rPr>
              <w:t>Plan Approval, Section 6</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vAlign w:val="center"/>
          </w:tcPr>
          <w:p>
            <w:pPr>
              <w:pStyle w:val="176"/>
              <w:rPr>
                <w:rFonts w:asciiTheme="minorHAnsi" w:hAnsiTheme="minorHAnsi" w:cstheme="minorHAnsi"/>
                <w:bCs/>
                <w:color w:val="FF0000"/>
              </w:rPr>
            </w:pPr>
            <w:r>
              <w:rPr>
                <w:rFonts w:asciiTheme="minorHAnsi" w:hAnsiTheme="minorHAnsi" w:cstheme="minorHAnsi"/>
                <w:bCs/>
                <w:color w:val="FF0000"/>
              </w:rPr>
              <w:t>CP-4 Testing &amp; Exercises</w:t>
            </w:r>
          </w:p>
        </w:tc>
        <w:tc>
          <w:tcPr>
            <w:tcW w:w="4934" w:type="dxa"/>
            <w:shd w:val="clear" w:color="auto" w:fill="auto"/>
            <w:vAlign w:val="center"/>
          </w:tcPr>
          <w:p>
            <w:pPr>
              <w:pStyle w:val="176"/>
              <w:rPr>
                <w:rFonts w:asciiTheme="minorHAnsi" w:hAnsiTheme="minorHAnsi" w:cstheme="minorHAnsi"/>
                <w:color w:val="FF0000"/>
              </w:rPr>
            </w:pPr>
            <w:r>
              <w:rPr>
                <w:rFonts w:asciiTheme="minorHAnsi" w:hAnsiTheme="minorHAnsi" w:cstheme="minorHAnsi"/>
                <w:color w:val="FF0000"/>
              </w:rPr>
              <w:t>Plan Approval, 5.2, 5.3, Section 6</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vAlign w:val="center"/>
          </w:tcPr>
          <w:p>
            <w:pPr>
              <w:pStyle w:val="176"/>
              <w:rPr>
                <w:rFonts w:asciiTheme="minorHAnsi" w:hAnsiTheme="minorHAnsi" w:cstheme="minorHAnsi"/>
                <w:bCs/>
                <w:color w:val="FF0000"/>
              </w:rPr>
            </w:pPr>
            <w:r>
              <w:rPr>
                <w:rFonts w:asciiTheme="minorHAnsi" w:hAnsiTheme="minorHAnsi" w:cstheme="minorHAnsi"/>
                <w:bCs/>
                <w:color w:val="FF0000"/>
              </w:rPr>
              <w:t>CP-6 Alternate Storage Site</w:t>
            </w:r>
          </w:p>
        </w:tc>
        <w:tc>
          <w:tcPr>
            <w:tcW w:w="4934" w:type="dxa"/>
            <w:shd w:val="clear" w:color="auto" w:fill="auto"/>
            <w:vAlign w:val="center"/>
          </w:tcPr>
          <w:p>
            <w:pPr>
              <w:pStyle w:val="176"/>
              <w:rPr>
                <w:rFonts w:asciiTheme="minorHAnsi" w:hAnsiTheme="minorHAnsi" w:cstheme="minorHAnsi"/>
                <w:color w:val="FF0000"/>
              </w:rPr>
            </w:pPr>
            <w:r>
              <w:rPr>
                <w:rFonts w:asciiTheme="minorHAnsi" w:hAnsiTheme="minorHAnsi" w:cstheme="minorHAnsi"/>
                <w:color w:val="FF0000"/>
              </w:rPr>
              <w:t>5.7, Appendix E</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vAlign w:val="center"/>
          </w:tcPr>
          <w:p>
            <w:pPr>
              <w:pStyle w:val="176"/>
              <w:rPr>
                <w:rFonts w:asciiTheme="minorHAnsi" w:hAnsiTheme="minorHAnsi" w:cstheme="minorHAnsi"/>
                <w:bCs/>
                <w:color w:val="FF0000"/>
              </w:rPr>
            </w:pPr>
            <w:r>
              <w:rPr>
                <w:rFonts w:asciiTheme="minorHAnsi" w:hAnsiTheme="minorHAnsi" w:cstheme="minorHAnsi"/>
                <w:bCs/>
                <w:color w:val="FF0000"/>
              </w:rPr>
              <w:t>CP-7 Alternate Processing Site</w:t>
            </w:r>
          </w:p>
        </w:tc>
        <w:tc>
          <w:tcPr>
            <w:tcW w:w="4934" w:type="dxa"/>
            <w:shd w:val="clear" w:color="auto" w:fill="auto"/>
            <w:vAlign w:val="center"/>
          </w:tcPr>
          <w:p>
            <w:pPr>
              <w:pStyle w:val="176"/>
              <w:rPr>
                <w:rFonts w:asciiTheme="minorHAnsi" w:hAnsiTheme="minorHAnsi" w:cstheme="minorHAnsi"/>
                <w:color w:val="FF0000"/>
              </w:rPr>
            </w:pPr>
            <w:r>
              <w:rPr>
                <w:rFonts w:asciiTheme="minorHAnsi" w:hAnsiTheme="minorHAnsi" w:cstheme="minorHAnsi"/>
                <w:color w:val="FF0000"/>
              </w:rPr>
              <w:t>5.7, Appendix D</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vAlign w:val="center"/>
          </w:tcPr>
          <w:p>
            <w:pPr>
              <w:pStyle w:val="176"/>
              <w:rPr>
                <w:rFonts w:asciiTheme="minorHAnsi" w:hAnsiTheme="minorHAnsi" w:cstheme="minorHAnsi"/>
                <w:bCs/>
                <w:color w:val="FF0000"/>
              </w:rPr>
            </w:pPr>
            <w:r>
              <w:rPr>
                <w:rFonts w:asciiTheme="minorHAnsi" w:hAnsiTheme="minorHAnsi" w:cstheme="minorHAnsi"/>
                <w:bCs/>
                <w:color w:val="FF0000"/>
              </w:rPr>
              <w:t>CP-7 DR Testing Site</w:t>
            </w:r>
          </w:p>
        </w:tc>
        <w:tc>
          <w:tcPr>
            <w:tcW w:w="4934" w:type="dxa"/>
            <w:shd w:val="clear" w:color="auto" w:fill="auto"/>
            <w:vAlign w:val="center"/>
          </w:tcPr>
          <w:p>
            <w:pPr>
              <w:pStyle w:val="176"/>
              <w:rPr>
                <w:rFonts w:asciiTheme="minorHAnsi" w:hAnsiTheme="minorHAnsi" w:cstheme="minorHAnsi"/>
                <w:color w:val="FF0000"/>
              </w:rPr>
            </w:pPr>
            <w:r>
              <w:rPr>
                <w:rFonts w:asciiTheme="minorHAnsi" w:hAnsiTheme="minorHAnsi" w:cstheme="minorHAnsi"/>
                <w:color w:val="FF0000"/>
              </w:rPr>
              <w:t>Not Applicable</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vAlign w:val="center"/>
          </w:tcPr>
          <w:p>
            <w:pPr>
              <w:pStyle w:val="176"/>
              <w:rPr>
                <w:rFonts w:asciiTheme="minorHAnsi" w:hAnsiTheme="minorHAnsi" w:cstheme="minorHAnsi"/>
                <w:bCs/>
                <w:color w:val="FF0000"/>
              </w:rPr>
            </w:pPr>
            <w:r>
              <w:rPr>
                <w:rFonts w:asciiTheme="minorHAnsi" w:hAnsiTheme="minorHAnsi" w:cstheme="minorHAnsi"/>
                <w:bCs/>
                <w:color w:val="FF0000"/>
              </w:rPr>
              <w:t>CP-8 Alternate Telecomm Services</w:t>
            </w:r>
          </w:p>
        </w:tc>
        <w:tc>
          <w:tcPr>
            <w:tcW w:w="4934" w:type="dxa"/>
            <w:shd w:val="clear" w:color="auto" w:fill="auto"/>
            <w:vAlign w:val="center"/>
          </w:tcPr>
          <w:p>
            <w:pPr>
              <w:pStyle w:val="176"/>
              <w:rPr>
                <w:rFonts w:asciiTheme="minorHAnsi" w:hAnsiTheme="minorHAnsi" w:cstheme="minorHAnsi"/>
                <w:color w:val="FF0000"/>
              </w:rPr>
            </w:pPr>
            <w:r>
              <w:rPr>
                <w:rFonts w:asciiTheme="minorHAnsi" w:hAnsiTheme="minorHAnsi" w:cstheme="minorHAnsi"/>
                <w:color w:val="FF0000"/>
              </w:rPr>
              <w:t>Appendix H</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vAlign w:val="center"/>
          </w:tcPr>
          <w:p>
            <w:pPr>
              <w:pStyle w:val="176"/>
              <w:rPr>
                <w:rFonts w:asciiTheme="minorHAnsi" w:hAnsiTheme="minorHAnsi" w:cstheme="minorHAnsi"/>
                <w:bCs/>
                <w:color w:val="FF0000"/>
              </w:rPr>
            </w:pPr>
            <w:r>
              <w:rPr>
                <w:rFonts w:asciiTheme="minorHAnsi" w:hAnsiTheme="minorHAnsi" w:cstheme="minorHAnsi"/>
                <w:bCs/>
                <w:color w:val="FF0000"/>
              </w:rPr>
              <w:t>CP-9 System Backup</w:t>
            </w:r>
          </w:p>
        </w:tc>
        <w:tc>
          <w:tcPr>
            <w:tcW w:w="4934" w:type="dxa"/>
            <w:shd w:val="clear" w:color="auto" w:fill="auto"/>
            <w:vAlign w:val="center"/>
          </w:tcPr>
          <w:p>
            <w:pPr>
              <w:pStyle w:val="176"/>
              <w:rPr>
                <w:rFonts w:asciiTheme="minorHAnsi" w:hAnsiTheme="minorHAnsi" w:cstheme="minorHAnsi"/>
                <w:color w:val="FF0000"/>
              </w:rPr>
            </w:pPr>
            <w:r>
              <w:rPr>
                <w:rFonts w:asciiTheme="minorHAnsi" w:hAnsiTheme="minorHAnsi" w:cstheme="minorHAnsi"/>
                <w:color w:val="FF0000"/>
              </w:rPr>
              <w:t>1.4, 2.1.1, 4.1, 5.2, 5.8, Appendix I</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vAlign w:val="center"/>
          </w:tcPr>
          <w:p>
            <w:pPr>
              <w:pStyle w:val="176"/>
              <w:rPr>
                <w:rFonts w:asciiTheme="minorHAnsi" w:hAnsiTheme="minorHAnsi" w:cstheme="minorHAnsi"/>
                <w:bCs/>
                <w:color w:val="FF0000"/>
              </w:rPr>
            </w:pPr>
            <w:r>
              <w:rPr>
                <w:rFonts w:asciiTheme="minorHAnsi" w:hAnsiTheme="minorHAnsi" w:cstheme="minorHAnsi"/>
                <w:bCs/>
                <w:color w:val="FF0000"/>
              </w:rPr>
              <w:t>CP-10 Recovery and Reconstitution</w:t>
            </w:r>
          </w:p>
        </w:tc>
        <w:tc>
          <w:tcPr>
            <w:tcW w:w="4934" w:type="dxa"/>
            <w:shd w:val="clear" w:color="auto" w:fill="auto"/>
            <w:vAlign w:val="center"/>
          </w:tcPr>
          <w:p>
            <w:pPr>
              <w:pStyle w:val="176"/>
              <w:keepNext/>
              <w:rPr>
                <w:rFonts w:asciiTheme="minorHAnsi" w:hAnsiTheme="minorHAnsi" w:cstheme="minorHAnsi"/>
                <w:color w:val="FF0000"/>
              </w:rPr>
            </w:pPr>
            <w:r>
              <w:rPr>
                <w:rFonts w:asciiTheme="minorHAnsi" w:hAnsiTheme="minorHAnsi" w:cstheme="minorHAnsi"/>
                <w:color w:val="FF0000"/>
              </w:rPr>
              <w:t>Section 4, Section 5, Appendix J</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tcPr>
          <w:p>
            <w:pPr>
              <w:pStyle w:val="176"/>
              <w:rPr>
                <w:rFonts w:asciiTheme="minorHAnsi" w:hAnsiTheme="minorHAnsi" w:cstheme="minorHAnsi"/>
                <w:bCs/>
                <w:color w:val="FF0000"/>
              </w:rPr>
            </w:pPr>
            <w:r>
              <w:rPr>
                <w:rFonts w:asciiTheme="minorHAnsi" w:hAnsiTheme="minorHAnsi" w:cstheme="minorHAnsi"/>
                <w:bCs/>
                <w:color w:val="FF0000"/>
              </w:rPr>
              <w:t>CP-11 Alternate Communications Protocols</w:t>
            </w:r>
          </w:p>
        </w:tc>
        <w:tc>
          <w:tcPr>
            <w:tcW w:w="4934" w:type="dxa"/>
            <w:shd w:val="clear" w:color="auto" w:fill="auto"/>
          </w:tcPr>
          <w:p>
            <w:pPr>
              <w:pStyle w:val="176"/>
              <w:keepNext/>
              <w:rPr>
                <w:rFonts w:asciiTheme="minorHAnsi" w:hAnsiTheme="minorHAnsi" w:cstheme="minorHAnsi"/>
                <w:color w:val="FF0000"/>
              </w:rPr>
            </w:pPr>
            <w:r>
              <w:rPr>
                <w:rFonts w:asciiTheme="minorHAnsi" w:hAnsiTheme="minorHAnsi" w:cstheme="minorHAnsi"/>
                <w:color w:val="FF0000"/>
              </w:rPr>
              <w:t>Not Applicable</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tcPr>
          <w:p>
            <w:pPr>
              <w:pStyle w:val="176"/>
              <w:rPr>
                <w:rFonts w:asciiTheme="minorHAnsi" w:hAnsiTheme="minorHAnsi" w:cstheme="minorHAnsi"/>
                <w:bCs/>
                <w:color w:val="FF0000"/>
              </w:rPr>
            </w:pPr>
            <w:r>
              <w:rPr>
                <w:rFonts w:asciiTheme="minorHAnsi" w:hAnsiTheme="minorHAnsi" w:cstheme="minorHAnsi"/>
                <w:bCs/>
                <w:color w:val="FF0000"/>
              </w:rPr>
              <w:t>CP-12 Safe Mode</w:t>
            </w:r>
          </w:p>
        </w:tc>
        <w:tc>
          <w:tcPr>
            <w:tcW w:w="4934" w:type="dxa"/>
            <w:shd w:val="clear" w:color="auto" w:fill="auto"/>
          </w:tcPr>
          <w:p>
            <w:pPr>
              <w:pStyle w:val="176"/>
              <w:keepNext/>
              <w:rPr>
                <w:rFonts w:asciiTheme="minorHAnsi" w:hAnsiTheme="minorHAnsi" w:cstheme="minorHAnsi"/>
                <w:color w:val="FF0000"/>
              </w:rPr>
            </w:pPr>
            <w:r>
              <w:rPr>
                <w:rFonts w:asciiTheme="minorHAnsi" w:hAnsiTheme="minorHAnsi" w:cstheme="minorHAnsi"/>
                <w:color w:val="FF0000"/>
              </w:rPr>
              <w:t>Not Applicable</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5130" w:type="dxa"/>
            <w:shd w:val="clear" w:color="auto" w:fill="auto"/>
          </w:tcPr>
          <w:p>
            <w:pPr>
              <w:pStyle w:val="176"/>
              <w:rPr>
                <w:rFonts w:asciiTheme="minorHAnsi" w:hAnsiTheme="minorHAnsi" w:cstheme="minorHAnsi"/>
                <w:bCs/>
                <w:color w:val="FF0000"/>
              </w:rPr>
            </w:pPr>
            <w:r>
              <w:rPr>
                <w:rFonts w:asciiTheme="minorHAnsi" w:hAnsiTheme="minorHAnsi" w:cstheme="minorHAnsi"/>
                <w:bCs/>
                <w:color w:val="FF0000"/>
              </w:rPr>
              <w:t>CP-13 Alternate Security Mechanisms</w:t>
            </w:r>
          </w:p>
        </w:tc>
        <w:tc>
          <w:tcPr>
            <w:tcW w:w="4934" w:type="dxa"/>
            <w:shd w:val="clear" w:color="auto" w:fill="auto"/>
          </w:tcPr>
          <w:p>
            <w:pPr>
              <w:pStyle w:val="176"/>
              <w:keepNext/>
              <w:rPr>
                <w:rFonts w:asciiTheme="minorHAnsi" w:hAnsiTheme="minorHAnsi" w:cstheme="minorHAnsi"/>
                <w:color w:val="FF0000"/>
              </w:rPr>
            </w:pPr>
            <w:r>
              <w:rPr>
                <w:rFonts w:asciiTheme="minorHAnsi" w:hAnsiTheme="minorHAnsi" w:cstheme="minorHAnsi"/>
                <w:color w:val="FF0000"/>
              </w:rPr>
              <w:t>Not Applicable</w:t>
            </w:r>
          </w:p>
        </w:tc>
      </w:tr>
    </w:tbl>
    <w:p>
      <w:pPr>
        <w:pStyle w:val="17"/>
      </w:pPr>
      <w:bookmarkStart w:id="26" w:name="_Toc392079435"/>
      <w:bookmarkStart w:id="27" w:name="_Toc341789984"/>
      <w:bookmarkStart w:id="28" w:name="_Toc328125879"/>
      <w:bookmarkStart w:id="29" w:name="_Toc345493075"/>
      <w:r>
        <w:t xml:space="preserve">Table </w:t>
      </w:r>
      <w:r>
        <w:fldChar w:fldCharType="begin"/>
      </w:r>
      <w:r>
        <w:instrText xml:space="preserve"> SEQ Table \* ARABIC </w:instrText>
      </w:r>
      <w:r>
        <w:fldChar w:fldCharType="separate"/>
      </w:r>
      <w:r>
        <w:t>2</w:t>
      </w:r>
      <w:r>
        <w:fldChar w:fldCharType="end"/>
      </w:r>
      <w:r>
        <w:t>: Contingency Planning Controls Addressed in this ISCP</w:t>
      </w:r>
      <w:bookmarkEnd w:id="26"/>
    </w:p>
    <w:p/>
    <w:p>
      <w:pPr>
        <w:pStyle w:val="4"/>
      </w:pPr>
      <w:bookmarkStart w:id="30" w:name="_Toc364254288"/>
      <w:bookmarkStart w:id="31" w:name="_Toc365614743"/>
      <w:r>
        <w:t>Assumptions</w:t>
      </w:r>
      <w:bookmarkEnd w:id="27"/>
      <w:bookmarkEnd w:id="28"/>
      <w:bookmarkEnd w:id="29"/>
      <w:bookmarkEnd w:id="30"/>
      <w:bookmarkEnd w:id="31"/>
      <w:r>
        <w:t xml:space="preserve"> </w:t>
      </w:r>
    </w:p>
    <w:p>
      <w:pPr>
        <w:pStyle w:val="3"/>
      </w:pPr>
      <w:r>
        <w:t>The following assumptions were used when developing this ISCP:</w:t>
      </w:r>
    </w:p>
    <w:p>
      <w:pPr>
        <w:pStyle w:val="169"/>
      </w:pPr>
      <w:sdt>
        <w:sdtPr>
          <w:rPr>
            <w:b/>
            <w:i/>
            <w:color w:val="0070C0"/>
          </w:rPr>
          <w:alias w:val="systemAcronym"/>
          <w:tag w:val="systemAcronym"/>
          <w:id w:val="-1931117046"/>
          <w:placeholder>
            <w:docPart w:val="DefaultPlaceholder_1082065158"/>
          </w:placeholder>
          <w:text/>
        </w:sdtPr>
        <w:sdtEndPr>
          <w:rPr>
            <w:b/>
            <w:i/>
            <w:color w:val="0070C0"/>
          </w:rPr>
        </w:sdtEndPr>
        <w:sdtContent>
          <w:r>
            <w:rPr>
              <w:b/>
              <w:i/>
              <w:color w:val="0070C0"/>
            </w:rPr>
            <w:t xml:space="preserve"> System Acronym</w:t>
          </w:r>
        </w:sdtContent>
      </w:sdt>
      <w:r>
        <w:t xml:space="preserve"> has one or more critical rated as “high” exposures identified during the ISCPA process.</w:t>
      </w:r>
    </w:p>
    <w:p>
      <w:pPr>
        <w:pStyle w:val="169"/>
      </w:pPr>
      <w:r>
        <w:t xml:space="preserve">Recovery sites and offsite storage are required for High and Moderate systems, optional for Low systems, and have been established for this system as described in Appendices D and E. </w:t>
      </w:r>
    </w:p>
    <w:p>
      <w:pPr>
        <w:pStyle w:val="169"/>
      </w:pPr>
      <w:r>
        <w:t>Alternate processing procedures have been established by Business/Service lines, as summarized in Appendix F.  Alternate processing procedures are manual procedures that can be initiated in lieu of the application to maintain business operations during an outage.</w:t>
      </w:r>
    </w:p>
    <w:p>
      <w:pPr>
        <w:pStyle w:val="169"/>
      </w:pPr>
      <w:r>
        <w:t>Current backups of the system software and data are intact and available at the offsite storage facility or facilities as described in Appendices XXX, unless a Risk-Based exception has been approved for the facility.</w:t>
      </w:r>
      <w:r>
        <w:rPr>
          <w:color w:val="0000FF"/>
        </w:rPr>
        <w:t xml:space="preserve"> </w:t>
      </w:r>
    </w:p>
    <w:p>
      <w:pPr>
        <w:pStyle w:val="169"/>
        <w:rPr>
          <w:i/>
        </w:rPr>
      </w:pPr>
      <w:r>
        <w:t xml:space="preserve">The </w:t>
      </w:r>
      <w:r>
        <w:rPr>
          <w:b/>
          <w:i/>
          <w:color w:val="0070C0"/>
        </w:rPr>
        <w:t>System Acronym</w:t>
      </w:r>
      <w:r>
        <w:rPr>
          <w:color w:val="0070C0"/>
        </w:rPr>
        <w:t xml:space="preserve"> </w:t>
      </w:r>
      <w:r>
        <w:t xml:space="preserve">at the </w:t>
      </w:r>
      <w:sdt>
        <w:sdtPr>
          <w:rPr>
            <w:b/>
            <w:i/>
            <w:color w:val="0070C0"/>
          </w:rPr>
          <w:alias w:val="facilityName"/>
          <w:tag w:val="facilityName"/>
          <w:id w:val="-1331205187"/>
          <w:text/>
        </w:sdtPr>
        <w:sdtEndPr>
          <w:rPr>
            <w:b/>
            <w:i/>
            <w:color w:val="0070C0"/>
          </w:rPr>
        </w:sdtEndPr>
        <w:sdtContent>
          <w:r>
            <w:rPr>
              <w:b/>
              <w:i/>
              <w:color w:val="0070C0"/>
            </w:rPr>
            <w:t>Facility Name</w:t>
          </w:r>
        </w:sdtContent>
      </w:sdt>
      <w:sdt>
        <w:sdtPr>
          <w:rPr>
            <w:i/>
            <w:color w:val="000000" w:themeColor="text1"/>
            <w14:textFill>
              <w14:solidFill>
                <w14:schemeClr w14:val="tx1"/>
              </w14:solidFill>
            </w14:textFill>
          </w:rPr>
          <w:alias w:val="organization"/>
          <w:tag w:val="organization"/>
          <w:id w:val="-1933343460"/>
          <w:text/>
        </w:sdtPr>
        <w:sdtEndPr>
          <w:rPr>
            <w:i/>
            <w:color w:val="000000" w:themeColor="text1"/>
            <w14:textFill>
              <w14:solidFill>
                <w14:schemeClr w14:val="tx1"/>
              </w14:solidFill>
            </w14:textFill>
          </w:rPr>
        </w:sdtEndPr>
        <w:sdtContent>
          <w:r>
            <w:rPr>
              <w:i/>
              <w:color w:val="000000" w:themeColor="text1"/>
              <w14:textFill>
                <w14:solidFill>
                  <w14:schemeClr w14:val="tx1"/>
                </w14:solidFill>
              </w14:textFill>
            </w:rPr>
            <w:t xml:space="preserve"> </w:t>
          </w:r>
        </w:sdtContent>
      </w:sdt>
      <w:r>
        <w:rPr>
          <w:b/>
          <w:i/>
          <w:color w:val="0070C0"/>
        </w:rPr>
        <w:t xml:space="preserve"> </w:t>
      </w:r>
      <w:r>
        <w:t xml:space="preserve">is inoperable and cannot be recovered within </w:t>
      </w:r>
      <w:r>
        <w:rPr>
          <w:b/>
          <w:i/>
          <w:color w:val="0070C0"/>
        </w:rPr>
        <w:t>RTO</w:t>
      </w:r>
      <w:r>
        <w:rPr>
          <w:i/>
        </w:rPr>
        <w:t xml:space="preserve"> </w:t>
      </w:r>
      <w:r>
        <w:t>hours required to allow the facility to continue to operate normally.</w:t>
      </w:r>
      <w:r>
        <w:rPr>
          <w:i/>
        </w:rPr>
        <w:t xml:space="preserve"> </w:t>
      </w:r>
    </w:p>
    <w:p>
      <w:pPr>
        <w:pStyle w:val="169"/>
      </w:pPr>
      <w:r>
        <w:t>IS Service component restoration priorities have been established.</w:t>
      </w:r>
    </w:p>
    <w:p>
      <w:pPr>
        <w:pStyle w:val="169"/>
        <w:rPr>
          <w:rFonts w:ascii="Arial" w:hAnsi="Arial" w:cs="Arial"/>
        </w:rPr>
      </w:pPr>
      <w:r>
        <w:t xml:space="preserve">Key </w:t>
      </w:r>
      <w:r>
        <w:rPr>
          <w:b/>
          <w:i/>
          <w:color w:val="0070C0"/>
        </w:rPr>
        <w:t>System Name</w:t>
      </w:r>
      <w:r>
        <w:t xml:space="preserve"> personnel have been identified and trained in their emergency response and recovery roles; they are available to activate the </w:t>
      </w:r>
      <w:sdt>
        <w:sdtPr>
          <w:rPr>
            <w:b/>
            <w:i/>
            <w:color w:val="0070C0"/>
          </w:rPr>
          <w:alias w:val="systemAcronym"/>
          <w:tag w:val="systemAcronym"/>
          <w:id w:val="-46066015"/>
          <w:placeholder>
            <w:docPart w:val="DefaultPlaceholder_1082065158"/>
          </w:placeholder>
          <w:text/>
        </w:sdtPr>
        <w:sdtEndPr>
          <w:rPr>
            <w:b/>
            <w:i/>
            <w:color w:val="0070C0"/>
          </w:rPr>
        </w:sdtEndPr>
        <w:sdtContent>
          <w:r>
            <w:rPr>
              <w:b/>
              <w:i/>
              <w:color w:val="0070C0"/>
            </w:rPr>
            <w:t xml:space="preserve">System Acronym </w:t>
          </w:r>
        </w:sdtContent>
      </w:sdt>
      <w:r>
        <w:t xml:space="preserve">ISCP.  </w:t>
      </w:r>
    </w:p>
    <w:p>
      <w:pPr>
        <w:pStyle w:val="3"/>
      </w:pPr>
      <w:r>
        <w:t xml:space="preserve">This plan does not apply to the situations described below: </w:t>
      </w:r>
    </w:p>
    <w:p>
      <w:pPr>
        <w:pStyle w:val="169"/>
      </w:pPr>
      <w:r>
        <w:t xml:space="preserve">Catastrophes rendering primary facilities unavailable for an indeterminate period. </w:t>
      </w:r>
    </w:p>
    <w:p>
      <w:pPr>
        <w:pStyle w:val="169"/>
      </w:pPr>
      <w:r>
        <w:t>Emergency evacuation of personnel addressed by the occupant evacuation plan.</w:t>
      </w:r>
    </w:p>
    <w:p>
      <w:pPr>
        <w:pStyle w:val="169"/>
      </w:pPr>
      <w:r>
        <w:t xml:space="preserve">Overall recovery of business operations.  Business/Service line owners should address recovery of business operations in a separate business recovery plan. </w:t>
      </w:r>
    </w:p>
    <w:p>
      <w:pPr>
        <w:pStyle w:val="4"/>
      </w:pPr>
      <w:bookmarkStart w:id="32" w:name="_Toc345493076"/>
      <w:bookmarkStart w:id="33" w:name="_Toc341789985"/>
      <w:bookmarkStart w:id="34" w:name="_Toc328125880"/>
      <w:bookmarkStart w:id="35" w:name="_Toc364254289"/>
      <w:bookmarkStart w:id="36" w:name="_Toc365614744"/>
      <w:r>
        <w:t>Threats and Vulnerabilities</w:t>
      </w:r>
      <w:bookmarkEnd w:id="32"/>
      <w:bookmarkEnd w:id="33"/>
      <w:bookmarkEnd w:id="34"/>
      <w:bookmarkEnd w:id="35"/>
      <w:bookmarkEnd w:id="36"/>
    </w:p>
    <w:p>
      <w:r>
        <w:t>The current ISCPA process uses a seven-step data gathering method designed to assist in evaluating and calculating information that helps in the determination of critical exposures to a business/service line’s Critical IS Services.  Through the ISCPA, a Business Impact Analysis (BIA) for VA facilities and a summation of each  site’s critical exposures to the critical IS Services are provided for both non-VA and VA sites.  The ISCP planning and development process will leverage the data and analysis (specifically the threat and vulnerability assessments) previously conducted as a result of the ISCPA.</w:t>
      </w:r>
    </w:p>
    <w:p/>
    <w:sdt>
      <w:sdtPr>
        <w:rPr>
          <w:b w:val="0"/>
          <w:bCs w:val="0"/>
          <w:color w:val="000000"/>
        </w:rPr>
        <w:alias w:val="isThreatAssessmentTable"/>
        <w:tag w:val="isThreatAssessmentTable"/>
        <w:id w:val="-821733188"/>
      </w:sdtPr>
      <w:sdtEndPr>
        <w:rPr>
          <w:b w:val="0"/>
          <w:bCs w:val="0"/>
          <w:color w:val="000000"/>
        </w:rPr>
      </w:sdtEndPr>
      <w:sdtContent>
        <w:tbl>
          <w:tblPr>
            <w:tblStyle w:val="54"/>
            <w:tblW w:w="10173" w:type="dxa"/>
            <w:jc w:val="center"/>
            <w:tblInd w:w="0" w:type="dxa"/>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
          <w:tblGrid>
            <w:gridCol w:w="3063"/>
            <w:gridCol w:w="2276"/>
            <w:gridCol w:w="2346"/>
            <w:gridCol w:w="2488"/>
          </w:tblGrid>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153" w:hRule="atLeast"/>
              <w:tblHeader/>
              <w:jc w:val="center"/>
            </w:trPr>
            <w:tc>
              <w:tcPr>
                <w:tcW w:w="3063" w:type="dxa"/>
                <w:tcBorders>
                  <w:bottom w:val="single" w:color="4BACC6" w:sz="18" w:space="0"/>
                </w:tcBorders>
                <w:shd w:val="clear" w:color="auto" w:fill="DAEEF3" w:themeFill="accent5" w:themeFillTint="33"/>
              </w:tcPr>
              <w:p>
                <w:pPr>
                  <w:pStyle w:val="175"/>
                  <w:rPr>
                    <w:bCs w:val="0"/>
                    <w:color w:val="000000"/>
                  </w:rPr>
                </w:pPr>
                <w:r>
                  <w:rPr>
                    <w:bCs w:val="0"/>
                    <w:color w:val="000000"/>
                  </w:rPr>
                  <w:t>IS THREAT</w:t>
                </w:r>
              </w:p>
            </w:tc>
            <w:tc>
              <w:tcPr>
                <w:tcW w:w="2276" w:type="dxa"/>
                <w:tcBorders>
                  <w:bottom w:val="single" w:color="4BACC6" w:sz="18" w:space="0"/>
                </w:tcBorders>
                <w:shd w:val="clear" w:color="auto" w:fill="DAEEF3" w:themeFill="accent5" w:themeFillTint="33"/>
              </w:tcPr>
              <w:p>
                <w:pPr>
                  <w:pStyle w:val="175"/>
                  <w:rPr>
                    <w:bCs w:val="0"/>
                    <w:color w:val="000000"/>
                  </w:rPr>
                </w:pPr>
                <w:r>
                  <w:rPr>
                    <w:bCs w:val="0"/>
                    <w:color w:val="000000"/>
                  </w:rPr>
                  <w:t>LIKELIHOOD</w:t>
                </w:r>
              </w:p>
            </w:tc>
            <w:tc>
              <w:tcPr>
                <w:tcW w:w="2346" w:type="dxa"/>
                <w:tcBorders>
                  <w:bottom w:val="single" w:color="4BACC6" w:sz="18" w:space="0"/>
                </w:tcBorders>
                <w:shd w:val="clear" w:color="auto" w:fill="DAEEF3" w:themeFill="accent5" w:themeFillTint="33"/>
              </w:tcPr>
              <w:p>
                <w:pPr>
                  <w:pStyle w:val="175"/>
                  <w:tabs>
                    <w:tab w:val="center" w:pos="705"/>
                  </w:tabs>
                  <w:rPr>
                    <w:bCs w:val="0"/>
                    <w:color w:val="000000"/>
                  </w:rPr>
                </w:pPr>
                <w:r>
                  <w:rPr>
                    <w:bCs w:val="0"/>
                    <w:color w:val="000000"/>
                  </w:rPr>
                  <w:t>CAPACITY</w:t>
                </w:r>
              </w:p>
            </w:tc>
            <w:tc>
              <w:tcPr>
                <w:tcW w:w="2488" w:type="dxa"/>
                <w:tcBorders>
                  <w:bottom w:val="single" w:color="4BACC6" w:sz="18" w:space="0"/>
                </w:tcBorders>
                <w:shd w:val="clear" w:color="auto" w:fill="DAEEF3" w:themeFill="accent5" w:themeFillTint="33"/>
              </w:tcPr>
              <w:p>
                <w:pPr>
                  <w:pStyle w:val="175"/>
                  <w:rPr>
                    <w:color w:val="000000"/>
                  </w:rPr>
                </w:pPr>
                <w:r>
                  <w:rPr>
                    <w:color w:val="000000"/>
                  </w:rPr>
                  <w:t>THREAT RATING</w:t>
                </w:r>
              </w:p>
            </w:tc>
          </w:tr>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611" w:hRule="atLeast"/>
              <w:jc w:val="center"/>
            </w:trPr>
            <w:tc>
              <w:tcPr>
                <w:tcW w:w="3063" w:type="dxa"/>
                <w:tcBorders>
                  <w:top w:val="single" w:color="4BACC6" w:sz="18" w:space="0"/>
                  <w:bottom w:val="single" w:color="4BACC6" w:sz="18" w:space="0"/>
                </w:tcBorders>
              </w:tcPr>
              <w:p>
                <w:pPr>
                  <w:pStyle w:val="176"/>
                  <w:rPr>
                    <w:b/>
                    <w:bCs/>
                    <w:color w:val="0000FF"/>
                  </w:rPr>
                </w:pPr>
              </w:p>
            </w:tc>
            <w:tc>
              <w:tcPr>
                <w:tcW w:w="2276" w:type="dxa"/>
                <w:tcBorders>
                  <w:top w:val="single" w:color="4BACC6" w:sz="18" w:space="0"/>
                  <w:bottom w:val="single" w:color="4BACC6" w:sz="18" w:space="0"/>
                </w:tcBorders>
              </w:tcPr>
              <w:p>
                <w:pPr>
                  <w:pStyle w:val="176"/>
                  <w:rPr>
                    <w:b/>
                    <w:bCs/>
                    <w:color w:val="0000FF"/>
                  </w:rPr>
                </w:pPr>
              </w:p>
            </w:tc>
            <w:tc>
              <w:tcPr>
                <w:tcW w:w="2346" w:type="dxa"/>
                <w:tcBorders>
                  <w:top w:val="single" w:color="4BACC6" w:sz="18" w:space="0"/>
                  <w:bottom w:val="single" w:color="4BACC6" w:sz="18" w:space="0"/>
                </w:tcBorders>
                <w:shd w:val="clear" w:color="auto" w:fill="auto"/>
              </w:tcPr>
              <w:p>
                <w:pPr>
                  <w:pStyle w:val="176"/>
                  <w:rPr>
                    <w:b/>
                    <w:bCs/>
                    <w:color w:val="0000FF"/>
                  </w:rPr>
                </w:pPr>
              </w:p>
            </w:tc>
            <w:tc>
              <w:tcPr>
                <w:tcW w:w="2488" w:type="dxa"/>
                <w:tcBorders>
                  <w:top w:val="single" w:color="4BACC6" w:sz="18" w:space="0"/>
                  <w:bottom w:val="single" w:color="4BACC6" w:sz="18" w:space="0"/>
                </w:tcBorders>
                <w:shd w:val="clear" w:color="auto" w:fill="auto"/>
              </w:tcPr>
              <w:p>
                <w:pPr>
                  <w:pStyle w:val="176"/>
                  <w:keepNext/>
                  <w:rPr>
                    <w:color w:val="000000"/>
                  </w:rPr>
                </w:pPr>
              </w:p>
            </w:tc>
          </w:tr>
        </w:tbl>
      </w:sdtContent>
    </w:sdt>
    <w:p>
      <w:pPr>
        <w:pStyle w:val="17"/>
      </w:pPr>
      <w:bookmarkStart w:id="37" w:name="_Toc392079436"/>
      <w:r>
        <w:t xml:space="preserve">Table </w:t>
      </w:r>
      <w:r>
        <w:fldChar w:fldCharType="begin"/>
      </w:r>
      <w:r>
        <w:instrText xml:space="preserve"> SEQ Table \* ARABIC </w:instrText>
      </w:r>
      <w:r>
        <w:fldChar w:fldCharType="separate"/>
      </w:r>
      <w:r>
        <w:t>3</w:t>
      </w:r>
      <w:r>
        <w:fldChar w:fldCharType="end"/>
      </w:r>
      <w:r>
        <w:t>: Facility Name IS Threat Assessment</w:t>
      </w:r>
      <w:bookmarkEnd w:id="37"/>
    </w:p>
    <w:p>
      <w:pPr>
        <w:pStyle w:val="3"/>
        <w:jc w:val="center"/>
        <w:rPr>
          <w:color w:val="0000CC"/>
        </w:rPr>
      </w:pPr>
    </w:p>
    <w:sdt>
      <w:sdtPr>
        <w:rPr>
          <w:b w:val="0"/>
          <w:bCs w:val="0"/>
          <w:color w:val="000000"/>
        </w:rPr>
        <w:alias w:val="isVulnerabilityAssessmentTable"/>
        <w:tag w:val="isVulnerabilityAssessmentTable"/>
        <w:id w:val="1572851104"/>
      </w:sdtPr>
      <w:sdtEndPr>
        <w:rPr>
          <w:b/>
          <w:bCs/>
          <w:color w:val="0000FF"/>
        </w:rPr>
      </w:sdtEndPr>
      <w:sdtContent>
        <w:tbl>
          <w:tblPr>
            <w:tblStyle w:val="54"/>
            <w:tblW w:w="10267" w:type="dxa"/>
            <w:jc w:val="center"/>
            <w:tblInd w:w="0" w:type="dxa"/>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
          <w:tblGrid>
            <w:gridCol w:w="1530"/>
            <w:gridCol w:w="1710"/>
            <w:gridCol w:w="1440"/>
            <w:gridCol w:w="1080"/>
            <w:gridCol w:w="1710"/>
            <w:gridCol w:w="2797"/>
          </w:tblGrid>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145" w:hRule="atLeast"/>
              <w:tblHeader/>
              <w:jc w:val="center"/>
            </w:trPr>
            <w:tc>
              <w:tcPr>
                <w:tcW w:w="1530" w:type="dxa"/>
                <w:tcBorders>
                  <w:bottom w:val="single" w:color="4BACC6" w:sz="18" w:space="0"/>
                </w:tcBorders>
                <w:shd w:val="clear" w:color="auto" w:fill="DAEEF3" w:themeFill="accent5" w:themeFillTint="33"/>
              </w:tcPr>
              <w:p>
                <w:pPr>
                  <w:pStyle w:val="175"/>
                  <w:rPr>
                    <w:color w:val="000000"/>
                  </w:rPr>
                </w:pPr>
                <w:r>
                  <w:rPr>
                    <w:color w:val="000000"/>
                  </w:rPr>
                  <w:t>IS THREAT</w:t>
                </w:r>
              </w:p>
            </w:tc>
            <w:tc>
              <w:tcPr>
                <w:tcW w:w="1710" w:type="dxa"/>
                <w:tcBorders>
                  <w:bottom w:val="single" w:color="4BACC6" w:sz="18" w:space="0"/>
                </w:tcBorders>
                <w:shd w:val="clear" w:color="auto" w:fill="DAEEF3" w:themeFill="accent5" w:themeFillTint="33"/>
              </w:tcPr>
              <w:p>
                <w:pPr>
                  <w:pStyle w:val="175"/>
                  <w:rPr>
                    <w:color w:val="000000"/>
                  </w:rPr>
                </w:pPr>
                <w:r>
                  <w:rPr>
                    <w:color w:val="000000"/>
                  </w:rPr>
                  <w:t>VULNERABILITY</w:t>
                </w:r>
              </w:p>
            </w:tc>
            <w:tc>
              <w:tcPr>
                <w:tcW w:w="1440" w:type="dxa"/>
                <w:tcBorders>
                  <w:bottom w:val="single" w:color="4BACC6" w:sz="18" w:space="0"/>
                </w:tcBorders>
                <w:shd w:val="clear" w:color="auto" w:fill="DAEEF3" w:themeFill="accent5" w:themeFillTint="33"/>
              </w:tcPr>
              <w:p>
                <w:pPr>
                  <w:pStyle w:val="175"/>
                  <w:rPr>
                    <w:color w:val="000000"/>
                  </w:rPr>
                </w:pPr>
                <w:r>
                  <w:rPr>
                    <w:color w:val="000000"/>
                  </w:rPr>
                  <w:t>MITIGATION STRATEGY</w:t>
                </w:r>
              </w:p>
            </w:tc>
            <w:tc>
              <w:tcPr>
                <w:tcW w:w="1080" w:type="dxa"/>
                <w:tcBorders>
                  <w:bottom w:val="single" w:color="4BACC6" w:sz="18" w:space="0"/>
                </w:tcBorders>
                <w:shd w:val="clear" w:color="auto" w:fill="DAEEF3" w:themeFill="accent5" w:themeFillTint="33"/>
              </w:tcPr>
              <w:p>
                <w:pPr>
                  <w:pStyle w:val="175"/>
                  <w:tabs>
                    <w:tab w:val="center" w:pos="705"/>
                  </w:tabs>
                  <w:rPr>
                    <w:bCs w:val="0"/>
                    <w:color w:val="000000"/>
                  </w:rPr>
                </w:pPr>
                <w:r>
                  <w:rPr>
                    <w:bCs w:val="0"/>
                    <w:color w:val="000000"/>
                  </w:rPr>
                  <w:t>EXPLOIT VALUE</w:t>
                </w:r>
              </w:p>
            </w:tc>
            <w:tc>
              <w:tcPr>
                <w:tcW w:w="1710" w:type="dxa"/>
                <w:tcBorders>
                  <w:bottom w:val="single" w:color="4BACC6" w:sz="18" w:space="0"/>
                </w:tcBorders>
                <w:shd w:val="clear" w:color="auto" w:fill="DAEEF3" w:themeFill="accent5" w:themeFillTint="33"/>
              </w:tcPr>
              <w:p>
                <w:pPr>
                  <w:pStyle w:val="175"/>
                  <w:rPr>
                    <w:bCs w:val="0"/>
                    <w:color w:val="000000"/>
                  </w:rPr>
                </w:pPr>
                <w:r>
                  <w:rPr>
                    <w:bCs w:val="0"/>
                    <w:color w:val="000000"/>
                  </w:rPr>
                  <w:t>VULNERABILITY VALUE</w:t>
                </w:r>
              </w:p>
            </w:tc>
            <w:tc>
              <w:tcPr>
                <w:tcW w:w="2797" w:type="dxa"/>
                <w:tcBorders>
                  <w:bottom w:val="single" w:color="4BACC6" w:sz="18" w:space="0"/>
                </w:tcBorders>
                <w:shd w:val="clear" w:color="auto" w:fill="DAEEF3" w:themeFill="accent5" w:themeFillTint="33"/>
              </w:tcPr>
              <w:p>
                <w:pPr>
                  <w:pStyle w:val="175"/>
                  <w:rPr>
                    <w:bCs w:val="0"/>
                    <w:color w:val="000000"/>
                  </w:rPr>
                </w:pPr>
                <w:r>
                  <w:rPr>
                    <w:bCs w:val="0"/>
                    <w:color w:val="000000"/>
                  </w:rPr>
                  <w:t>MITIGATIONS</w:t>
                </w:r>
              </w:p>
            </w:tc>
          </w:tr>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580" w:hRule="atLeast"/>
              <w:jc w:val="center"/>
            </w:trPr>
            <w:tc>
              <w:tcPr>
                <w:tcW w:w="1530" w:type="dxa"/>
                <w:tcBorders>
                  <w:top w:val="single" w:color="4BACC6" w:sz="18" w:space="0"/>
                </w:tcBorders>
              </w:tcPr>
              <w:p>
                <w:pPr>
                  <w:pStyle w:val="176"/>
                  <w:rPr>
                    <w:color w:val="000000"/>
                  </w:rPr>
                </w:pPr>
              </w:p>
            </w:tc>
            <w:tc>
              <w:tcPr>
                <w:tcW w:w="1710" w:type="dxa"/>
                <w:tcBorders>
                  <w:top w:val="single" w:color="4BACC6" w:sz="18" w:space="0"/>
                </w:tcBorders>
              </w:tcPr>
              <w:p>
                <w:pPr>
                  <w:pStyle w:val="176"/>
                  <w:rPr>
                    <w:color w:val="000000"/>
                  </w:rPr>
                </w:pPr>
              </w:p>
            </w:tc>
            <w:tc>
              <w:tcPr>
                <w:tcW w:w="1440" w:type="dxa"/>
                <w:tcBorders>
                  <w:top w:val="single" w:color="4BACC6" w:sz="18" w:space="0"/>
                </w:tcBorders>
              </w:tcPr>
              <w:p>
                <w:pPr>
                  <w:pStyle w:val="176"/>
                  <w:rPr>
                    <w:color w:val="000000"/>
                  </w:rPr>
                </w:pPr>
              </w:p>
            </w:tc>
            <w:tc>
              <w:tcPr>
                <w:tcW w:w="1080" w:type="dxa"/>
                <w:tcBorders>
                  <w:top w:val="single" w:color="4BACC6" w:sz="18" w:space="0"/>
                </w:tcBorders>
                <w:shd w:val="clear" w:color="auto" w:fill="auto"/>
              </w:tcPr>
              <w:p>
                <w:pPr>
                  <w:pStyle w:val="176"/>
                  <w:rPr>
                    <w:b/>
                    <w:bCs/>
                    <w:color w:val="0000FF"/>
                  </w:rPr>
                </w:pPr>
              </w:p>
            </w:tc>
            <w:tc>
              <w:tcPr>
                <w:tcW w:w="1710" w:type="dxa"/>
                <w:tcBorders>
                  <w:top w:val="single" w:color="4BACC6" w:sz="18" w:space="0"/>
                </w:tcBorders>
              </w:tcPr>
              <w:p>
                <w:pPr>
                  <w:pStyle w:val="176"/>
                  <w:rPr>
                    <w:b/>
                    <w:bCs/>
                    <w:color w:val="0000FF"/>
                  </w:rPr>
                </w:pPr>
              </w:p>
            </w:tc>
            <w:tc>
              <w:tcPr>
                <w:tcW w:w="2797" w:type="dxa"/>
                <w:tcBorders>
                  <w:top w:val="single" w:color="4BACC6" w:sz="18" w:space="0"/>
                </w:tcBorders>
                <w:shd w:val="clear" w:color="auto" w:fill="auto"/>
              </w:tcPr>
              <w:p>
                <w:pPr>
                  <w:pStyle w:val="176"/>
                  <w:keepNext/>
                  <w:rPr>
                    <w:b/>
                    <w:bCs/>
                    <w:color w:val="0000FF"/>
                  </w:rPr>
                </w:pPr>
              </w:p>
            </w:tc>
          </w:tr>
        </w:tbl>
      </w:sdtContent>
    </w:sdt>
    <w:p>
      <w:pPr>
        <w:pStyle w:val="17"/>
      </w:pPr>
      <w:bookmarkStart w:id="38" w:name="_Toc364255004"/>
      <w:bookmarkEnd w:id="38"/>
      <w:bookmarkStart w:id="39" w:name="_Toc364254290"/>
      <w:bookmarkEnd w:id="39"/>
      <w:bookmarkStart w:id="40" w:name="_Toc364253895"/>
      <w:bookmarkEnd w:id="40"/>
      <w:bookmarkStart w:id="41" w:name="_Toc364254784"/>
      <w:bookmarkEnd w:id="41"/>
      <w:bookmarkStart w:id="42" w:name="_Toc364255003"/>
      <w:bookmarkEnd w:id="42"/>
      <w:bookmarkStart w:id="43" w:name="_Toc364254291"/>
      <w:bookmarkEnd w:id="43"/>
      <w:bookmarkStart w:id="44" w:name="_Toc364253896"/>
      <w:bookmarkEnd w:id="44"/>
      <w:bookmarkStart w:id="45" w:name="_Toc364254783"/>
      <w:bookmarkEnd w:id="45"/>
      <w:bookmarkStart w:id="46" w:name="_Toc392079437"/>
      <w:bookmarkStart w:id="47" w:name="_Toc328125885"/>
      <w:bookmarkStart w:id="48" w:name="_Toc345493077"/>
      <w:bookmarkStart w:id="49" w:name="_Toc364254292"/>
      <w:bookmarkStart w:id="50" w:name="_Toc341789986"/>
      <w:r>
        <w:t xml:space="preserve">Table </w:t>
      </w:r>
      <w:r>
        <w:fldChar w:fldCharType="begin"/>
      </w:r>
      <w:r>
        <w:instrText xml:space="preserve"> SEQ Table \* ARABIC </w:instrText>
      </w:r>
      <w:r>
        <w:fldChar w:fldCharType="separate"/>
      </w:r>
      <w:r>
        <w:t>4</w:t>
      </w:r>
      <w:r>
        <w:fldChar w:fldCharType="end"/>
      </w:r>
      <w:r>
        <w:t>: Facility Name IS Vulnerability Assessment</w:t>
      </w:r>
      <w:bookmarkEnd w:id="46"/>
    </w:p>
    <w:p>
      <w:pPr>
        <w:pStyle w:val="2"/>
        <w:sectPr>
          <w:pgSz w:w="12240" w:h="15840"/>
          <w:pgMar w:top="1080" w:right="1080" w:bottom="1080" w:left="1080" w:header="720" w:footer="720" w:gutter="0"/>
          <w:pgNumType w:start="1"/>
          <w:cols w:space="720" w:num="1"/>
          <w:docGrid w:linePitch="360" w:charSpace="0"/>
        </w:sectPr>
      </w:pPr>
    </w:p>
    <w:p>
      <w:pPr>
        <w:pStyle w:val="2"/>
      </w:pPr>
      <w:bookmarkStart w:id="51" w:name="_Toc365614745"/>
      <w:r>
        <w:t>CONCEPT OF OPERATIONS</w:t>
      </w:r>
      <w:bookmarkEnd w:id="47"/>
      <w:bookmarkEnd w:id="48"/>
      <w:bookmarkEnd w:id="49"/>
      <w:bookmarkEnd w:id="50"/>
      <w:bookmarkEnd w:id="51"/>
    </w:p>
    <w:p>
      <w:pPr>
        <w:pStyle w:val="3"/>
      </w:pPr>
      <w:r>
        <w:t xml:space="preserve">The Concept of Operations section provides details about </w:t>
      </w:r>
      <w:r>
        <w:rPr>
          <w:b/>
          <w:i/>
          <w:color w:val="0070C0"/>
        </w:rPr>
        <w:t>System Acronym</w:t>
      </w:r>
      <w:r>
        <w:t>, an overview of the three phases of the ISCP (Activation and Notification, Recovery, and Reconstitution), and a description of the roles and responsibilities for</w:t>
      </w:r>
      <w:r>
        <w:rPr>
          <w:b/>
          <w:color w:val="0070C0"/>
        </w:rPr>
        <w:t xml:space="preserve"> </w:t>
      </w:r>
      <w:sdt>
        <w:sdtPr>
          <w:rPr>
            <w:b/>
            <w:color w:val="0070C0"/>
          </w:rPr>
          <w:alias w:val="facilityName"/>
          <w:tag w:val="facilityName"/>
          <w:id w:val="38790789"/>
          <w:text/>
        </w:sdtPr>
        <w:sdtEndPr>
          <w:rPr>
            <w:b/>
            <w:color w:val="0070C0"/>
          </w:rPr>
        </w:sdtEndPr>
        <w:sdtContent>
          <w:r>
            <w:rPr>
              <w:b/>
              <w:color w:val="0070C0"/>
            </w:rPr>
            <w:t>Facility Name</w:t>
          </w:r>
        </w:sdtContent>
      </w:sdt>
      <w:r>
        <w:t>’s personnel during a contingency activation.</w:t>
      </w:r>
    </w:p>
    <w:p>
      <w:pPr>
        <w:pStyle w:val="4"/>
      </w:pPr>
      <w:bookmarkStart w:id="52" w:name="_Toc272397954"/>
      <w:bookmarkStart w:id="53" w:name="_Toc328125886"/>
      <w:bookmarkStart w:id="54" w:name="_Toc341789987"/>
      <w:bookmarkStart w:id="55" w:name="_Toc345493078"/>
      <w:bookmarkStart w:id="56" w:name="_Toc364254293"/>
      <w:bookmarkStart w:id="57" w:name="_Toc365614746"/>
      <w:r>
        <w:t>System Description</w:t>
      </w:r>
      <w:bookmarkEnd w:id="52"/>
      <w:bookmarkEnd w:id="53"/>
      <w:bookmarkEnd w:id="54"/>
      <w:bookmarkEnd w:id="55"/>
      <w:bookmarkEnd w:id="56"/>
      <w:bookmarkEnd w:id="57"/>
    </w:p>
    <w:p/>
    <w:p/>
    <w:p>
      <w:pPr>
        <w:pStyle w:val="5"/>
        <w:ind w:hanging="630"/>
      </w:pPr>
      <w:bookmarkStart w:id="58" w:name="_Toc272397955"/>
      <w:bookmarkStart w:id="59" w:name="_Toc328125887"/>
      <w:bookmarkStart w:id="60" w:name="_Toc341789988"/>
      <w:bookmarkStart w:id="61" w:name="_Toc345493079"/>
      <w:bookmarkStart w:id="62" w:name="_Toc364254294"/>
      <w:r>
        <w:t>System Architecture</w:t>
      </w:r>
      <w:bookmarkEnd w:id="58"/>
      <w:bookmarkEnd w:id="59"/>
      <w:bookmarkEnd w:id="60"/>
      <w:bookmarkEnd w:id="61"/>
      <w:bookmarkEnd w:id="62"/>
    </w:p>
    <w:p/>
    <w:sdt>
      <w:sdtPr>
        <w:alias w:val="sspSystemDiagram"/>
        <w:tag w:val="sspSystemDiagram"/>
        <w:id w:val="-426881741"/>
        <w:showingPlcHdr/>
        <w:picture/>
      </w:sdtPr>
      <w:sdtContent>
        <w:p>
          <w:r>
            <w:drawing>
              <wp:inline distT="0" distB="0" distL="0" distR="0">
                <wp:extent cx="1485900" cy="1485900"/>
                <wp:effectExtent l="0" t="0" r="0" b="0"/>
                <wp:docPr id="4" name="Picture 1" title="System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title="System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484909" cy="1484909"/>
                        </a:xfrm>
                        <a:prstGeom prst="rect">
                          <a:avLst/>
                        </a:prstGeom>
                        <a:noFill/>
                        <a:ln>
                          <a:noFill/>
                        </a:ln>
                      </pic:spPr>
                    </pic:pic>
                  </a:graphicData>
                </a:graphic>
              </wp:inline>
            </w:drawing>
          </w:r>
        </w:p>
      </w:sdtContent>
    </w:sdt>
    <w:p>
      <w:pPr>
        <w:pStyle w:val="180"/>
      </w:pPr>
      <w:bookmarkStart w:id="63" w:name="_Toc272397993"/>
      <w:bookmarkStart w:id="64" w:name="_Toc262119622"/>
      <w:bookmarkStart w:id="65" w:name="_Toc328125948"/>
      <w:bookmarkStart w:id="66" w:name="_Toc364362506"/>
      <w:r>
        <w:t>Figure 1:  System Diagram</w:t>
      </w:r>
      <w:bookmarkEnd w:id="63"/>
      <w:bookmarkEnd w:id="64"/>
      <w:bookmarkEnd w:id="65"/>
      <w:bookmarkEnd w:id="66"/>
    </w:p>
    <w:p>
      <w:pPr>
        <w:pStyle w:val="180"/>
      </w:pPr>
    </w:p>
    <w:p>
      <w:pPr>
        <w:pStyle w:val="169"/>
        <w:numPr>
          <w:ilvl w:val="0"/>
          <w:numId w:val="0"/>
        </w:numPr>
        <w:spacing w:after="0" w:line="360" w:lineRule="auto"/>
      </w:pPr>
    </w:p>
    <w:p>
      <w:pPr>
        <w:pStyle w:val="169"/>
        <w:spacing w:after="0" w:line="360" w:lineRule="auto"/>
      </w:pPr>
      <w:r>
        <w:t>The system’s operating environment</w:t>
      </w:r>
    </w:p>
    <w:sdt>
      <w:sdtPr>
        <w:rPr>
          <w:color w:val="000000" w:themeColor="text1"/>
          <w14:textFill>
            <w14:solidFill>
              <w14:schemeClr w14:val="tx1"/>
            </w14:solidFill>
          </w14:textFill>
        </w:rPr>
        <w:alias w:val="operatingEnvironment"/>
        <w:tag w:val="operatingEnvironment"/>
        <w:id w:val="1989664750"/>
        <w:placeholder>
          <w:docPart w:val="DefaultPlaceholder_1082065158"/>
        </w:placeholder>
        <w:showingPlcHdr/>
        <w:text/>
      </w:sdtPr>
      <w:sdtEndPr>
        <w:rPr>
          <w:color w:val="000000" w:themeColor="text1"/>
          <w14:textFill>
            <w14:solidFill>
              <w14:schemeClr w14:val="tx1"/>
            </w14:solidFill>
          </w14:textFill>
        </w:rPr>
      </w:sdtEndPr>
      <w:sdtContent>
        <w:p>
          <w:pPr>
            <w:pStyle w:val="3"/>
            <w:spacing w:after="0" w:line="360" w:lineRule="auto"/>
            <w:ind w:left="274"/>
            <w:rPr>
              <w:color w:val="000000" w:themeColor="text1"/>
              <w14:textFill>
                <w14:solidFill>
                  <w14:schemeClr w14:val="tx1"/>
                </w14:solidFill>
              </w14:textFill>
            </w:rPr>
          </w:pPr>
          <w:r>
            <w:rPr>
              <w:rStyle w:val="195"/>
              <w:rFonts w:eastAsia="MS ????"/>
            </w:rPr>
            <w:t>Click here to enter text.</w:t>
          </w:r>
        </w:p>
      </w:sdtContent>
    </w:sdt>
    <w:p>
      <w:pPr>
        <w:pStyle w:val="169"/>
        <w:spacing w:after="0" w:line="360" w:lineRule="auto"/>
      </w:pPr>
      <w:r>
        <w:t>Physical locations</w:t>
      </w:r>
    </w:p>
    <w:p>
      <w:pPr>
        <w:pStyle w:val="169"/>
        <w:numPr>
          <w:ilvl w:val="0"/>
          <w:numId w:val="0"/>
        </w:numPr>
        <w:spacing w:after="0" w:line="360" w:lineRule="auto"/>
      </w:pPr>
    </w:p>
    <w:p>
      <w:pPr>
        <w:pStyle w:val="169"/>
        <w:spacing w:after="0" w:line="360" w:lineRule="auto"/>
      </w:pPr>
      <w:r>
        <w:t>General location of users</w:t>
      </w:r>
    </w:p>
    <w:sdt>
      <w:sdtPr>
        <w:rPr>
          <w:color w:val="000000" w:themeColor="text1"/>
          <w14:textFill>
            <w14:solidFill>
              <w14:schemeClr w14:val="tx1"/>
            </w14:solidFill>
          </w14:textFill>
        </w:rPr>
        <w:alias w:val="generalUserLocation"/>
        <w:tag w:val="generalUserLocation"/>
        <w:id w:val="-1302615839"/>
        <w:placeholder>
          <w:docPart w:val="DefaultPlaceholder_1082065158"/>
        </w:placeholder>
        <w:showingPlcHdr/>
        <w:text/>
      </w:sdtPr>
      <w:sdtEndPr>
        <w:rPr>
          <w:color w:val="000000" w:themeColor="text1"/>
          <w14:textFill>
            <w14:solidFill>
              <w14:schemeClr w14:val="tx1"/>
            </w14:solidFill>
          </w14:textFill>
        </w:rPr>
      </w:sdtEndPr>
      <w:sdtContent>
        <w:p>
          <w:pPr>
            <w:pStyle w:val="3"/>
            <w:spacing w:after="0" w:line="360" w:lineRule="auto"/>
            <w:ind w:left="274"/>
            <w:rPr>
              <w:color w:val="000000" w:themeColor="text1"/>
              <w14:textFill>
                <w14:solidFill>
                  <w14:schemeClr w14:val="tx1"/>
                </w14:solidFill>
              </w14:textFill>
            </w:rPr>
          </w:pPr>
          <w:r>
            <w:rPr>
              <w:rStyle w:val="195"/>
              <w:rFonts w:eastAsia="MS ????"/>
            </w:rPr>
            <w:t>Click here to enter text.</w:t>
          </w:r>
        </w:p>
      </w:sdtContent>
    </w:sdt>
    <w:p>
      <w:pPr>
        <w:pStyle w:val="169"/>
        <w:spacing w:after="0" w:line="360" w:lineRule="auto"/>
      </w:pPr>
      <w:r>
        <w:t>Partnerships with external organizations/system</w:t>
      </w:r>
    </w:p>
    <w:sdt>
      <w:sdtPr>
        <w:rPr>
          <w:color w:val="000000" w:themeColor="text1"/>
          <w14:textFill>
            <w14:solidFill>
              <w14:schemeClr w14:val="tx1"/>
            </w14:solidFill>
          </w14:textFill>
        </w:rPr>
        <w:alias w:val="externalPartnerships"/>
        <w:tag w:val="externalPartnerships"/>
        <w:id w:val="1785229103"/>
        <w:placeholder>
          <w:docPart w:val="DefaultPlaceholder_1082065158"/>
        </w:placeholder>
        <w:showingPlcHdr/>
        <w:text/>
      </w:sdtPr>
      <w:sdtEndPr>
        <w:rPr>
          <w:color w:val="000000" w:themeColor="text1"/>
          <w14:textFill>
            <w14:solidFill>
              <w14:schemeClr w14:val="tx1"/>
            </w14:solidFill>
          </w14:textFill>
        </w:rPr>
      </w:sdtEndPr>
      <w:sdtContent>
        <w:p>
          <w:pPr>
            <w:pStyle w:val="3"/>
            <w:spacing w:after="0" w:line="360" w:lineRule="auto"/>
            <w:ind w:left="274"/>
            <w:rPr>
              <w:color w:val="000000" w:themeColor="text1"/>
              <w14:textFill>
                <w14:solidFill>
                  <w14:schemeClr w14:val="tx1"/>
                </w14:solidFill>
              </w14:textFill>
            </w:rPr>
          </w:pPr>
          <w:r>
            <w:rPr>
              <w:rStyle w:val="195"/>
              <w:rFonts w:eastAsia="MS ????"/>
            </w:rPr>
            <w:t>Click here to enter text.</w:t>
          </w:r>
        </w:p>
      </w:sdtContent>
    </w:sdt>
    <w:p>
      <w:pPr>
        <w:pStyle w:val="169"/>
        <w:spacing w:after="0" w:line="360" w:lineRule="auto"/>
      </w:pPr>
      <w:r>
        <w:t xml:space="preserve"> Special technical considerations important for recovery purposes, such as unique backup procedures.</w:t>
      </w:r>
      <w:r>
        <w:rPr>
          <w:color w:val="FF6600"/>
        </w:rPr>
        <w:t xml:space="preserve"> </w:t>
      </w:r>
      <w:r>
        <w:t xml:space="preserve"> </w:t>
      </w:r>
    </w:p>
    <w:sdt>
      <w:sdtPr>
        <w:rPr>
          <w:color w:val="000000" w:themeColor="text1"/>
          <w14:textFill>
            <w14:solidFill>
              <w14:schemeClr w14:val="tx1"/>
            </w14:solidFill>
          </w14:textFill>
        </w:rPr>
        <w:alias w:val="technicalConsiderations"/>
        <w:tag w:val="technicalConsiderations"/>
        <w:id w:val="1874263954"/>
        <w:placeholder>
          <w:docPart w:val="DefaultPlaceholder_1082065158"/>
        </w:placeholder>
        <w:showingPlcHdr/>
        <w:text/>
      </w:sdtPr>
      <w:sdtEndPr>
        <w:rPr>
          <w:color w:val="000000" w:themeColor="text1"/>
          <w14:textFill>
            <w14:solidFill>
              <w14:schemeClr w14:val="tx1"/>
            </w14:solidFill>
          </w14:textFill>
        </w:rPr>
      </w:sdtEndPr>
      <w:sdtContent>
        <w:p>
          <w:pPr>
            <w:pStyle w:val="3"/>
            <w:ind w:left="274"/>
            <w:rPr>
              <w:color w:val="000000" w:themeColor="text1"/>
              <w14:textFill>
                <w14:solidFill>
                  <w14:schemeClr w14:val="tx1"/>
                </w14:solidFill>
              </w14:textFill>
            </w:rPr>
          </w:pPr>
          <w:r>
            <w:rPr>
              <w:rStyle w:val="195"/>
              <w:rFonts w:eastAsia="MS ????"/>
            </w:rPr>
            <w:t>Click here to enter text.</w:t>
          </w:r>
        </w:p>
      </w:sdtContent>
    </w:sdt>
    <w:p>
      <w:pPr>
        <w:pStyle w:val="5"/>
        <w:ind w:hanging="630"/>
      </w:pPr>
      <w:bookmarkStart w:id="67" w:name="_Toc345493080"/>
      <w:bookmarkStart w:id="68" w:name="_Toc328125888"/>
      <w:bookmarkStart w:id="69" w:name="_Toc364254295"/>
      <w:bookmarkStart w:id="70" w:name="_Toc341789989"/>
      <w:r>
        <w:t>IS System Inventory of Components</w:t>
      </w:r>
      <w:bookmarkEnd w:id="67"/>
      <w:bookmarkEnd w:id="68"/>
      <w:bookmarkEnd w:id="69"/>
      <w:bookmarkEnd w:id="70"/>
    </w:p>
    <w:tbl>
      <w:tblPr>
        <w:tblStyle w:val="54"/>
        <w:tblW w:w="10391" w:type="dxa"/>
        <w:jc w:val="center"/>
        <w:tblInd w:w="-228" w:type="dxa"/>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
      <w:tblGrid>
        <w:gridCol w:w="1596"/>
        <w:gridCol w:w="1685"/>
        <w:gridCol w:w="1710"/>
        <w:gridCol w:w="1825"/>
        <w:gridCol w:w="1800"/>
        <w:gridCol w:w="1145"/>
        <w:gridCol w:w="630"/>
      </w:tblGrid>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145" w:hRule="atLeast"/>
          <w:tblHeader/>
          <w:jc w:val="center"/>
        </w:trPr>
        <w:tc>
          <w:tcPr>
            <w:tcW w:w="1596" w:type="dxa"/>
            <w:tcBorders>
              <w:bottom w:val="single" w:color="4BACC6" w:sz="18" w:space="0"/>
            </w:tcBorders>
            <w:shd w:val="clear" w:color="auto" w:fill="DAEEF3" w:themeFill="accent5" w:themeFillTint="33"/>
            <w:vAlign w:val="center"/>
          </w:tcPr>
          <w:p>
            <w:pPr>
              <w:pStyle w:val="175"/>
              <w:tabs>
                <w:tab w:val="center" w:pos="705"/>
              </w:tabs>
              <w:jc w:val="center"/>
              <w:rPr>
                <w:bCs w:val="0"/>
                <w:color w:val="000000"/>
              </w:rPr>
            </w:pPr>
            <w:r>
              <w:rPr>
                <w:bCs w:val="0"/>
                <w:color w:val="000000"/>
              </w:rPr>
              <w:t>APPLICATION</w:t>
            </w:r>
          </w:p>
        </w:tc>
        <w:tc>
          <w:tcPr>
            <w:tcW w:w="1685" w:type="dxa"/>
            <w:tcBorders>
              <w:bottom w:val="single" w:color="4BACC6" w:sz="18" w:space="0"/>
            </w:tcBorders>
            <w:shd w:val="clear" w:color="auto" w:fill="DAEEF3" w:themeFill="accent5" w:themeFillTint="33"/>
            <w:vAlign w:val="center"/>
          </w:tcPr>
          <w:p>
            <w:pPr>
              <w:pStyle w:val="175"/>
              <w:jc w:val="center"/>
              <w:rPr>
                <w:bCs w:val="0"/>
                <w:color w:val="000000"/>
              </w:rPr>
            </w:pPr>
            <w:r>
              <w:rPr>
                <w:bCs w:val="0"/>
                <w:color w:val="000000"/>
              </w:rPr>
              <w:t>TYPE</w:t>
            </w:r>
          </w:p>
        </w:tc>
        <w:tc>
          <w:tcPr>
            <w:tcW w:w="1710" w:type="dxa"/>
            <w:tcBorders>
              <w:bottom w:val="single" w:color="4BACC6" w:sz="18" w:space="0"/>
            </w:tcBorders>
            <w:shd w:val="clear" w:color="auto" w:fill="DAEEF3" w:themeFill="accent5" w:themeFillTint="33"/>
            <w:vAlign w:val="center"/>
          </w:tcPr>
          <w:p>
            <w:pPr>
              <w:pStyle w:val="175"/>
              <w:jc w:val="center"/>
              <w:rPr>
                <w:bCs w:val="0"/>
                <w:color w:val="000000"/>
              </w:rPr>
            </w:pPr>
            <w:r>
              <w:rPr>
                <w:bCs w:val="0"/>
                <w:color w:val="000000"/>
              </w:rPr>
              <w:t>DATA STORAGE</w:t>
            </w:r>
          </w:p>
        </w:tc>
        <w:tc>
          <w:tcPr>
            <w:tcW w:w="1825" w:type="dxa"/>
            <w:tcBorders>
              <w:bottom w:val="single" w:color="4BACC6" w:sz="18" w:space="0"/>
            </w:tcBorders>
            <w:shd w:val="clear" w:color="auto" w:fill="DAEEF3" w:themeFill="accent5" w:themeFillTint="33"/>
            <w:vAlign w:val="center"/>
          </w:tcPr>
          <w:p>
            <w:pPr>
              <w:pStyle w:val="175"/>
              <w:jc w:val="center"/>
              <w:rPr>
                <w:color w:val="000000"/>
              </w:rPr>
            </w:pPr>
            <w:r>
              <w:rPr>
                <w:color w:val="000000"/>
              </w:rPr>
              <w:t>NAME</w:t>
            </w:r>
          </w:p>
        </w:tc>
        <w:tc>
          <w:tcPr>
            <w:tcW w:w="1800" w:type="dxa"/>
            <w:tcBorders>
              <w:bottom w:val="single" w:color="4BACC6" w:sz="18" w:space="0"/>
            </w:tcBorders>
            <w:shd w:val="clear" w:color="auto" w:fill="DAEEF3" w:themeFill="accent5" w:themeFillTint="33"/>
            <w:vAlign w:val="center"/>
          </w:tcPr>
          <w:p>
            <w:pPr>
              <w:pStyle w:val="175"/>
              <w:jc w:val="center"/>
              <w:rPr>
                <w:color w:val="000000"/>
              </w:rPr>
            </w:pPr>
            <w:r>
              <w:rPr>
                <w:color w:val="000000"/>
              </w:rPr>
              <w:t>MODEL</w:t>
            </w:r>
          </w:p>
        </w:tc>
        <w:tc>
          <w:tcPr>
            <w:tcW w:w="1145" w:type="dxa"/>
            <w:tcBorders>
              <w:bottom w:val="single" w:color="4BACC6" w:sz="18" w:space="0"/>
            </w:tcBorders>
            <w:shd w:val="clear" w:color="auto" w:fill="DAEEF3" w:themeFill="accent5" w:themeFillTint="33"/>
            <w:vAlign w:val="center"/>
          </w:tcPr>
          <w:p>
            <w:pPr>
              <w:pStyle w:val="175"/>
              <w:jc w:val="center"/>
              <w:rPr>
                <w:color w:val="000000"/>
              </w:rPr>
            </w:pPr>
            <w:r>
              <w:rPr>
                <w:color w:val="000000"/>
              </w:rPr>
              <w:t xml:space="preserve">RPO </w:t>
            </w:r>
            <w:r>
              <w:rPr>
                <w:color w:val="000000"/>
                <w:sz w:val="18"/>
                <w:szCs w:val="18"/>
              </w:rPr>
              <w:t>(where applicable)</w:t>
            </w:r>
          </w:p>
        </w:tc>
        <w:tc>
          <w:tcPr>
            <w:tcW w:w="630" w:type="dxa"/>
            <w:tcBorders>
              <w:bottom w:val="single" w:color="4BACC6" w:sz="18" w:space="0"/>
            </w:tcBorders>
            <w:shd w:val="clear" w:color="auto" w:fill="DAEEF3" w:themeFill="accent5" w:themeFillTint="33"/>
            <w:vAlign w:val="center"/>
          </w:tcPr>
          <w:p>
            <w:pPr>
              <w:pStyle w:val="175"/>
              <w:jc w:val="center"/>
              <w:rPr>
                <w:color w:val="000000"/>
              </w:rPr>
            </w:pPr>
            <w:r>
              <w:rPr>
                <w:color w:val="000000"/>
              </w:rPr>
              <w:t>RTO</w:t>
            </w:r>
          </w:p>
        </w:tc>
      </w:tr>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580" w:hRule="atLeast"/>
          <w:jc w:val="center"/>
        </w:trPr>
        <w:tc>
          <w:tcPr>
            <w:tcW w:w="1596" w:type="dxa"/>
            <w:tcBorders>
              <w:top w:val="single" w:color="4BACC6" w:sz="18" w:space="0"/>
            </w:tcBorders>
            <w:shd w:val="clear" w:color="auto" w:fill="auto"/>
          </w:tcPr>
          <w:p>
            <w:pPr>
              <w:pStyle w:val="176"/>
              <w:rPr>
                <w:b/>
                <w:bCs/>
                <w:color w:val="0000FF"/>
              </w:rPr>
            </w:pPr>
          </w:p>
        </w:tc>
        <w:tc>
          <w:tcPr>
            <w:tcW w:w="1685" w:type="dxa"/>
            <w:tcBorders>
              <w:top w:val="single" w:color="4BACC6" w:sz="18" w:space="0"/>
            </w:tcBorders>
            <w:shd w:val="clear" w:color="auto" w:fill="auto"/>
          </w:tcPr>
          <w:p>
            <w:pPr>
              <w:pStyle w:val="176"/>
              <w:rPr>
                <w:b/>
                <w:bCs/>
                <w:color w:val="0000FF"/>
              </w:rPr>
            </w:pPr>
          </w:p>
        </w:tc>
        <w:tc>
          <w:tcPr>
            <w:tcW w:w="1710" w:type="dxa"/>
            <w:tcBorders>
              <w:top w:val="single" w:color="4BACC6" w:sz="18" w:space="0"/>
            </w:tcBorders>
            <w:shd w:val="clear" w:color="auto" w:fill="auto"/>
          </w:tcPr>
          <w:p>
            <w:pPr>
              <w:pStyle w:val="176"/>
              <w:rPr>
                <w:b/>
                <w:bCs/>
                <w:color w:val="0000FF"/>
              </w:rPr>
            </w:pPr>
          </w:p>
        </w:tc>
        <w:tc>
          <w:tcPr>
            <w:tcW w:w="1825" w:type="dxa"/>
            <w:tcBorders>
              <w:top w:val="single" w:color="4BACC6" w:sz="18" w:space="0"/>
            </w:tcBorders>
            <w:shd w:val="clear" w:color="auto" w:fill="auto"/>
          </w:tcPr>
          <w:p>
            <w:pPr>
              <w:pStyle w:val="176"/>
              <w:rPr>
                <w:color w:val="000000"/>
              </w:rPr>
            </w:pPr>
          </w:p>
        </w:tc>
        <w:tc>
          <w:tcPr>
            <w:tcW w:w="1800" w:type="dxa"/>
            <w:tcBorders>
              <w:top w:val="single" w:color="4BACC6" w:sz="18" w:space="0"/>
            </w:tcBorders>
            <w:shd w:val="clear" w:color="auto" w:fill="auto"/>
          </w:tcPr>
          <w:p>
            <w:pPr>
              <w:pStyle w:val="176"/>
              <w:rPr>
                <w:color w:val="000000"/>
              </w:rPr>
            </w:pPr>
          </w:p>
        </w:tc>
        <w:tc>
          <w:tcPr>
            <w:tcW w:w="1145" w:type="dxa"/>
            <w:tcBorders>
              <w:top w:val="single" w:color="4BACC6" w:sz="18" w:space="0"/>
            </w:tcBorders>
            <w:shd w:val="clear" w:color="auto" w:fill="auto"/>
          </w:tcPr>
          <w:p>
            <w:pPr>
              <w:pStyle w:val="176"/>
              <w:rPr>
                <w:color w:val="000000"/>
              </w:rPr>
            </w:pPr>
          </w:p>
        </w:tc>
        <w:tc>
          <w:tcPr>
            <w:tcW w:w="630" w:type="dxa"/>
            <w:tcBorders>
              <w:top w:val="single" w:color="4BACC6" w:sz="18" w:space="0"/>
            </w:tcBorders>
            <w:shd w:val="clear" w:color="auto" w:fill="auto"/>
          </w:tcPr>
          <w:p>
            <w:pPr>
              <w:pStyle w:val="176"/>
              <w:keepNext/>
              <w:rPr>
                <w:color w:val="000000"/>
              </w:rPr>
            </w:pPr>
          </w:p>
        </w:tc>
      </w:tr>
    </w:tbl>
    <w:p>
      <w:pPr>
        <w:pStyle w:val="17"/>
      </w:pPr>
      <w:bookmarkStart w:id="71" w:name="_Toc392079438"/>
      <w:r>
        <w:t xml:space="preserve">Table </w:t>
      </w:r>
      <w:r>
        <w:fldChar w:fldCharType="begin"/>
      </w:r>
      <w:r>
        <w:instrText xml:space="preserve"> SEQ Table \* ARABIC </w:instrText>
      </w:r>
      <w:r>
        <w:fldChar w:fldCharType="separate"/>
      </w:r>
      <w:r>
        <w:t>5</w:t>
      </w:r>
      <w:r>
        <w:fldChar w:fldCharType="end"/>
      </w:r>
      <w:r>
        <w:t>: IS System Components</w:t>
      </w:r>
      <w:bookmarkEnd w:id="71"/>
    </w:p>
    <w:sdt>
      <w:sdtPr>
        <w:rPr>
          <w:rStyle w:val="48"/>
          <w:rFonts w:ascii="Calibri" w:hAnsi="Calibri" w:cs="Calibri"/>
          <w:i w:val="0"/>
          <w:iCs w:val="0"/>
          <w:color w:val="0000CC"/>
        </w:rPr>
        <w:alias w:val="makeThisBlank"/>
        <w:tag w:val="makeThisBlank"/>
        <w:id w:val="49270440"/>
        <w:placeholder>
          <w:docPart w:val="DefaultPlaceholder_1082065158"/>
        </w:placeholder>
        <w:text/>
      </w:sdtPr>
      <w:sdtEndPr>
        <w:rPr>
          <w:rStyle w:val="48"/>
          <w:rFonts w:ascii="Calibri" w:hAnsi="Calibri" w:cs="Calibri"/>
          <w:i w:val="0"/>
          <w:iCs w:val="0"/>
          <w:color w:val="0000CC"/>
        </w:rPr>
      </w:sdtEndPr>
      <w:sdtContent>
        <w:p>
          <w:pPr>
            <w:pStyle w:val="3"/>
            <w:rPr>
              <w:rStyle w:val="48"/>
              <w:rFonts w:ascii="Calibri" w:hAnsi="Calibri" w:cs="Calibri"/>
              <w:i w:val="0"/>
              <w:iCs w:val="0"/>
              <w:color w:val="0000CC"/>
            </w:rPr>
          </w:pPr>
          <w:r>
            <w:rPr>
              <w:rStyle w:val="48"/>
              <w:rFonts w:ascii="Calibri" w:hAnsi="Calibri" w:cs="Calibri"/>
              <w:i w:val="0"/>
              <w:iCs w:val="0"/>
              <w:color w:val="0000CC"/>
            </w:rPr>
            <w:t xml:space="preserve">  </w:t>
          </w:r>
        </w:p>
      </w:sdtContent>
    </w:sdt>
    <w:p>
      <w:pPr>
        <w:pStyle w:val="5"/>
      </w:pPr>
      <w:bookmarkStart w:id="72" w:name="_Toc328125889"/>
      <w:bookmarkStart w:id="73" w:name="_Toc341789990"/>
      <w:bookmarkStart w:id="74" w:name="_Toc345493081"/>
      <w:bookmarkStart w:id="75" w:name="_Toc364254296"/>
      <w:r>
        <w:t>System Interconnections and Associated Plans</w:t>
      </w:r>
      <w:bookmarkEnd w:id="72"/>
      <w:bookmarkEnd w:id="73"/>
      <w:bookmarkEnd w:id="74"/>
      <w:bookmarkEnd w:id="75"/>
    </w:p>
    <w:p>
      <w:pPr>
        <w:pStyle w:val="172"/>
      </w:pPr>
      <w:r>
        <w:t xml:space="preserve">Associated Plans </w:t>
      </w:r>
    </w:p>
    <w:sdt>
      <w:sdtPr>
        <w:rPr>
          <w:b w:val="0"/>
          <w:bCs w:val="0"/>
        </w:rPr>
        <w:alias w:val="associatedPlansTable"/>
        <w:tag w:val="associatedPlansTable"/>
        <w:id w:val="1793941450"/>
      </w:sdtPr>
      <w:sdtEndPr>
        <w:rPr>
          <w:rFonts w:ascii="Arial" w:hAnsi="Arial" w:cs="Arial"/>
          <w:b w:val="0"/>
          <w:bCs w:val="0"/>
          <w:color w:val="31849B"/>
          <w:sz w:val="20"/>
          <w:szCs w:val="20"/>
        </w:rPr>
      </w:sdtEndPr>
      <w:sdtContent>
        <w:tbl>
          <w:tblPr>
            <w:tblStyle w:val="54"/>
            <w:tblW w:w="10296" w:type="dxa"/>
            <w:tblInd w:w="0" w:type="dxa"/>
            <w:tblBorders>
              <w:top w:val="single" w:color="548DD4" w:themeColor="text2" w:themeTint="99" w:sz="4" w:space="0"/>
              <w:left w:val="single" w:color="548DD4" w:themeColor="text2" w:themeTint="99" w:sz="4" w:space="0"/>
              <w:bottom w:val="single" w:color="548DD4" w:themeColor="text2" w:themeTint="99" w:sz="4" w:space="0"/>
              <w:right w:val="single" w:color="548DD4" w:themeColor="text2" w:themeTint="99" w:sz="4" w:space="0"/>
              <w:insideH w:val="none" w:color="auto" w:sz="0" w:space="0"/>
              <w:insideV w:val="single" w:color="548DD4" w:themeColor="text2" w:themeTint="99" w:sz="4" w:space="0"/>
            </w:tblBorders>
            <w:tblLayout w:type="fixed"/>
            <w:tblCellMar>
              <w:top w:w="0" w:type="dxa"/>
              <w:left w:w="108" w:type="dxa"/>
              <w:bottom w:w="0" w:type="dxa"/>
              <w:right w:w="108" w:type="dxa"/>
            </w:tblCellMar>
          </w:tblPr>
          <w:tblGrid>
            <w:gridCol w:w="2574"/>
            <w:gridCol w:w="2574"/>
            <w:gridCol w:w="2574"/>
            <w:gridCol w:w="2574"/>
          </w:tblGrid>
          <w:tr>
            <w:tblPrEx>
              <w:tblBorders>
                <w:top w:val="single" w:color="548DD4" w:themeColor="text2" w:themeTint="99" w:sz="4" w:space="0"/>
                <w:left w:val="single" w:color="548DD4" w:themeColor="text2" w:themeTint="99" w:sz="4" w:space="0"/>
                <w:bottom w:val="single" w:color="548DD4" w:themeColor="text2" w:themeTint="99" w:sz="4" w:space="0"/>
                <w:right w:val="single" w:color="548DD4" w:themeColor="text2" w:themeTint="99" w:sz="4" w:space="0"/>
                <w:insideH w:val="none" w:color="auto" w:sz="0" w:space="0"/>
                <w:insideV w:val="single" w:color="548DD4" w:themeColor="text2" w:themeTint="99" w:sz="4" w:space="0"/>
              </w:tblBorders>
              <w:tblLayout w:type="fixed"/>
              <w:tblCellMar>
                <w:top w:w="0" w:type="dxa"/>
                <w:left w:w="108" w:type="dxa"/>
                <w:bottom w:w="0" w:type="dxa"/>
                <w:right w:w="108" w:type="dxa"/>
              </w:tblCellMar>
            </w:tblPrEx>
            <w:trPr>
              <w:cantSplit/>
              <w:trHeight w:val="537" w:hRule="atLeast"/>
              <w:tblHeader/>
            </w:trPr>
            <w:tc>
              <w:tcPr>
                <w:tcW w:w="2574" w:type="dxa"/>
                <w:tcBorders>
                  <w:top w:val="single" w:color="548DD4" w:themeColor="text2" w:themeTint="99" w:sz="18" w:space="0"/>
                  <w:bottom w:val="single" w:color="548DD4" w:themeColor="text2" w:themeTint="99" w:sz="18" w:space="0"/>
                </w:tcBorders>
                <w:shd w:val="clear" w:color="auto" w:fill="DAEEF3" w:themeFill="accent5" w:themeFillTint="33"/>
              </w:tcPr>
              <w:p>
                <w:pPr>
                  <w:pStyle w:val="175"/>
                  <w:rPr>
                    <w:bCs w:val="0"/>
                  </w:rPr>
                </w:pPr>
                <w:r>
                  <w:rPr>
                    <w:bCs w:val="0"/>
                  </w:rPr>
                  <w:t xml:space="preserve">ISCP OR OTHER </w:t>
                </w:r>
              </w:p>
              <w:p>
                <w:pPr>
                  <w:pStyle w:val="175"/>
                  <w:rPr>
                    <w:b w:val="0"/>
                    <w:bCs w:val="0"/>
                  </w:rPr>
                </w:pPr>
                <w:r>
                  <w:rPr>
                    <w:bCs w:val="0"/>
                  </w:rPr>
                  <w:t>(Full Name)</w:t>
                </w:r>
              </w:p>
            </w:tc>
            <w:tc>
              <w:tcPr>
                <w:tcW w:w="2574" w:type="dxa"/>
                <w:tcBorders>
                  <w:top w:val="single" w:color="548DD4" w:themeColor="text2" w:themeTint="99" w:sz="18" w:space="0"/>
                  <w:bottom w:val="single" w:color="548DD4" w:themeColor="text2" w:themeTint="99" w:sz="18" w:space="0"/>
                </w:tcBorders>
                <w:shd w:val="clear" w:color="auto" w:fill="DAEEF3" w:themeFill="accent5" w:themeFillTint="33"/>
              </w:tcPr>
              <w:p>
                <w:pPr>
                  <w:pStyle w:val="175"/>
                  <w:rPr>
                    <w:bCs w:val="0"/>
                  </w:rPr>
                </w:pPr>
                <w:r>
                  <w:rPr>
                    <w:bCs w:val="0"/>
                  </w:rPr>
                  <w:t>VERSION #</w:t>
                </w:r>
              </w:p>
            </w:tc>
            <w:tc>
              <w:tcPr>
                <w:tcW w:w="2574" w:type="dxa"/>
                <w:tcBorders>
                  <w:top w:val="single" w:color="548DD4" w:themeColor="text2" w:themeTint="99" w:sz="18" w:space="0"/>
                  <w:bottom w:val="single" w:color="548DD4" w:themeColor="text2" w:themeTint="99" w:sz="18" w:space="0"/>
                </w:tcBorders>
                <w:shd w:val="clear" w:color="auto" w:fill="DAEEF3" w:themeFill="accent5" w:themeFillTint="33"/>
              </w:tcPr>
              <w:p>
                <w:pPr>
                  <w:pStyle w:val="175"/>
                  <w:rPr>
                    <w:bCs w:val="0"/>
                  </w:rPr>
                </w:pPr>
                <w:r>
                  <w:rPr>
                    <w:bCs w:val="0"/>
                  </w:rPr>
                  <w:t>LOCATION</w:t>
                </w:r>
              </w:p>
              <w:p>
                <w:pPr>
                  <w:pStyle w:val="175"/>
                  <w:rPr>
                    <w:bCs w:val="0"/>
                  </w:rPr>
                </w:pPr>
                <w:r>
                  <w:rPr>
                    <w:bCs w:val="0"/>
                  </w:rPr>
                  <w:t>(URL if Web-Based)</w:t>
                </w:r>
              </w:p>
            </w:tc>
            <w:tc>
              <w:tcPr>
                <w:tcW w:w="2574" w:type="dxa"/>
                <w:tcBorders>
                  <w:top w:val="single" w:color="548DD4" w:themeColor="text2" w:themeTint="99" w:sz="18" w:space="0"/>
                  <w:bottom w:val="single" w:color="548DD4" w:themeColor="text2" w:themeTint="99" w:sz="18" w:space="0"/>
                </w:tcBorders>
                <w:shd w:val="clear" w:color="auto" w:fill="DAEEF3" w:themeFill="accent5" w:themeFillTint="33"/>
              </w:tcPr>
              <w:p>
                <w:pPr>
                  <w:pStyle w:val="175"/>
                  <w:rPr>
                    <w:bCs w:val="0"/>
                  </w:rPr>
                </w:pPr>
                <w:r>
                  <w:rPr>
                    <w:bCs w:val="0"/>
                  </w:rPr>
                  <w:t>POC Title</w:t>
                </w:r>
              </w:p>
            </w:tc>
          </w:tr>
          <w:tr>
            <w:tblPrEx>
              <w:tblBorders>
                <w:top w:val="single" w:color="548DD4" w:themeColor="text2" w:themeTint="99" w:sz="4" w:space="0"/>
                <w:left w:val="single" w:color="548DD4" w:themeColor="text2" w:themeTint="99" w:sz="4" w:space="0"/>
                <w:bottom w:val="single" w:color="548DD4" w:themeColor="text2" w:themeTint="99" w:sz="4" w:space="0"/>
                <w:right w:val="single" w:color="548DD4" w:themeColor="text2" w:themeTint="99" w:sz="4" w:space="0"/>
                <w:insideH w:val="none" w:color="auto" w:sz="0" w:space="0"/>
                <w:insideV w:val="single" w:color="548DD4" w:themeColor="text2" w:themeTint="99" w:sz="4" w:space="0"/>
              </w:tblBorders>
              <w:tblLayout w:type="fixed"/>
              <w:tblCellMar>
                <w:top w:w="0" w:type="dxa"/>
                <w:left w:w="108" w:type="dxa"/>
                <w:bottom w:w="0" w:type="dxa"/>
                <w:right w:w="108" w:type="dxa"/>
              </w:tblCellMar>
            </w:tblPrEx>
            <w:trPr>
              <w:cantSplit/>
              <w:trHeight w:val="537" w:hRule="atLeast"/>
            </w:trPr>
            <w:tc>
              <w:tcPr>
                <w:tcW w:w="2574" w:type="dxa"/>
                <w:tcBorders>
                  <w:top w:val="single" w:color="548DD4" w:themeColor="text2" w:themeTint="99" w:sz="18" w:space="0"/>
                  <w:left w:val="single" w:color="548DD4" w:themeColor="text2" w:themeTint="99" w:sz="8" w:space="0"/>
                  <w:bottom w:val="single" w:color="548DD4" w:themeColor="text2" w:themeTint="99" w:sz="8" w:space="0"/>
                  <w:right w:val="single" w:color="548DD4" w:themeColor="text2" w:themeTint="99" w:sz="8" w:space="0"/>
                </w:tcBorders>
                <w:shd w:val="clear" w:color="auto" w:fill="auto"/>
              </w:tcPr>
              <w:p>
                <w:pPr>
                  <w:pStyle w:val="74"/>
                  <w:spacing w:before="96" w:beforeLines="40" w:after="96" w:afterLines="40"/>
                  <w:rPr>
                    <w:rFonts w:ascii="Arial" w:hAnsi="Arial" w:cs="Arial"/>
                    <w:b/>
                    <w:bCs/>
                    <w:color w:val="31849B"/>
                  </w:rPr>
                </w:pPr>
              </w:p>
            </w:tc>
            <w:tc>
              <w:tcPr>
                <w:tcW w:w="2574" w:type="dxa"/>
                <w:tcBorders>
                  <w:top w:val="single" w:color="548DD4" w:themeColor="text2" w:themeTint="99" w:sz="18" w:space="0"/>
                  <w:left w:val="single" w:color="548DD4" w:themeColor="text2" w:themeTint="99" w:sz="8" w:space="0"/>
                  <w:bottom w:val="single" w:color="548DD4" w:themeColor="text2" w:themeTint="99" w:sz="8" w:space="0"/>
                  <w:right w:val="single" w:color="548DD4" w:themeColor="text2" w:themeTint="99" w:sz="8" w:space="0"/>
                </w:tcBorders>
                <w:shd w:val="clear" w:color="auto" w:fill="auto"/>
              </w:tcPr>
              <w:p>
                <w:pPr>
                  <w:pStyle w:val="74"/>
                  <w:spacing w:before="96" w:beforeLines="40" w:after="96" w:afterLines="40"/>
                  <w:rPr>
                    <w:rFonts w:ascii="Arial" w:hAnsi="Arial" w:cs="Arial"/>
                    <w:color w:val="31849B"/>
                  </w:rPr>
                </w:pPr>
              </w:p>
            </w:tc>
            <w:tc>
              <w:tcPr>
                <w:tcW w:w="2574" w:type="dxa"/>
                <w:tcBorders>
                  <w:top w:val="single" w:color="548DD4" w:themeColor="text2" w:themeTint="99" w:sz="18" w:space="0"/>
                  <w:left w:val="single" w:color="548DD4" w:themeColor="text2" w:themeTint="99" w:sz="8" w:space="0"/>
                  <w:bottom w:val="single" w:color="548DD4" w:themeColor="text2" w:themeTint="99" w:sz="8" w:space="0"/>
                  <w:right w:val="single" w:color="548DD4" w:themeColor="text2" w:themeTint="99" w:sz="8" w:space="0"/>
                </w:tcBorders>
                <w:shd w:val="clear" w:color="auto" w:fill="auto"/>
              </w:tcPr>
              <w:p>
                <w:pPr>
                  <w:spacing w:before="100" w:beforeAutospacing="1" w:after="100" w:afterAutospacing="1"/>
                  <w:rPr>
                    <w:rFonts w:ascii="Arial" w:hAnsi="Arial" w:cs="Arial"/>
                    <w:color w:val="31849B"/>
                    <w:sz w:val="20"/>
                    <w:szCs w:val="20"/>
                  </w:rPr>
                </w:pPr>
              </w:p>
            </w:tc>
            <w:tc>
              <w:tcPr>
                <w:tcW w:w="2574" w:type="dxa"/>
                <w:tcBorders>
                  <w:top w:val="single" w:color="548DD4" w:themeColor="text2" w:themeTint="99" w:sz="18" w:space="0"/>
                  <w:left w:val="single" w:color="548DD4" w:themeColor="text2" w:themeTint="99" w:sz="8" w:space="0"/>
                  <w:bottom w:val="single" w:color="548DD4" w:themeColor="text2" w:themeTint="99" w:sz="8" w:space="0"/>
                  <w:right w:val="single" w:color="548DD4" w:themeColor="text2" w:themeTint="99" w:sz="8" w:space="0"/>
                </w:tcBorders>
                <w:shd w:val="clear" w:color="auto" w:fill="auto"/>
              </w:tcPr>
              <w:p>
                <w:pPr>
                  <w:keepNext/>
                  <w:spacing w:before="100" w:beforeAutospacing="1" w:after="100" w:afterAutospacing="1"/>
                  <w:rPr>
                    <w:rFonts w:ascii="Arial" w:hAnsi="Arial" w:cs="Arial"/>
                    <w:color w:val="31849B"/>
                    <w:sz w:val="20"/>
                    <w:szCs w:val="20"/>
                  </w:rPr>
                </w:pPr>
              </w:p>
            </w:tc>
          </w:tr>
        </w:tbl>
      </w:sdtContent>
    </w:sdt>
    <w:p>
      <w:pPr>
        <w:pStyle w:val="17"/>
      </w:pPr>
      <w:bookmarkStart w:id="76" w:name="_Toc392079439"/>
      <w:r>
        <w:t xml:space="preserve">Table </w:t>
      </w:r>
      <w:r>
        <w:fldChar w:fldCharType="begin"/>
      </w:r>
      <w:r>
        <w:instrText xml:space="preserve"> SEQ Table \* ARABIC </w:instrText>
      </w:r>
      <w:r>
        <w:fldChar w:fldCharType="separate"/>
      </w:r>
      <w:r>
        <w:t>6</w:t>
      </w:r>
      <w:r>
        <w:fldChar w:fldCharType="end"/>
      </w:r>
      <w:r>
        <w:t>: Associated Plans</w:t>
      </w:r>
      <w:bookmarkEnd w:id="76"/>
    </w:p>
    <w:p>
      <w:r>
        <w:t>*Refer to Appendix A for POC contact information</w:t>
      </w:r>
    </w:p>
    <w:p/>
    <w:p>
      <w:pPr>
        <w:pStyle w:val="172"/>
      </w:pPr>
      <w:r>
        <w:t>Interconnected Systems (ISA and MOU/A)</w:t>
      </w:r>
    </w:p>
    <w:sdt>
      <w:sdtPr>
        <w:rPr>
          <w:b w:val="0"/>
          <w:bCs w:val="0"/>
        </w:rPr>
        <w:alias w:val="connectedSystemTable"/>
        <w:tag w:val="connectedSystemTable"/>
        <w:id w:val="385840254"/>
      </w:sdtPr>
      <w:sdtEndPr>
        <w:rPr>
          <w:rFonts w:ascii="Arial" w:hAnsi="Arial" w:cs="Arial"/>
          <w:b w:val="0"/>
          <w:bCs w:val="0"/>
          <w:sz w:val="20"/>
          <w:szCs w:val="20"/>
        </w:rPr>
      </w:sdtEndPr>
      <w:sdtContent>
        <w:tbl>
          <w:tblPr>
            <w:tblStyle w:val="54"/>
            <w:tblW w:w="10296" w:type="dxa"/>
            <w:tblInd w:w="0" w:type="dxa"/>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Grid>
            <w:gridCol w:w="2471"/>
            <w:gridCol w:w="2545"/>
            <w:gridCol w:w="2640"/>
            <w:gridCol w:w="2640"/>
          </w:tblGrid>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blHeader/>
            </w:trPr>
            <w:tc>
              <w:tcPr>
                <w:tcW w:w="2471" w:type="dxa"/>
                <w:tcBorders>
                  <w:top w:val="single" w:color="4BACC6" w:sz="18" w:space="0"/>
                  <w:left w:val="single" w:color="4BACC6" w:sz="8" w:space="0"/>
                  <w:bottom w:val="single" w:color="4BACC6" w:sz="18" w:space="0"/>
                  <w:right w:val="single" w:color="4BACC6" w:sz="8" w:space="0"/>
                </w:tcBorders>
                <w:shd w:val="clear" w:color="auto" w:fill="DAEEF3" w:themeFill="accent5" w:themeFillTint="33"/>
              </w:tcPr>
              <w:p>
                <w:pPr>
                  <w:pStyle w:val="175"/>
                  <w:rPr>
                    <w:bCs w:val="0"/>
                  </w:rPr>
                </w:pPr>
                <w:r>
                  <w:rPr>
                    <w:bCs w:val="0"/>
                  </w:rPr>
                  <w:t>INFORMATION SYSTEM</w:t>
                </w:r>
              </w:p>
            </w:tc>
            <w:tc>
              <w:tcPr>
                <w:tcW w:w="2545" w:type="dxa"/>
                <w:tcBorders>
                  <w:top w:val="single" w:color="4BACC6" w:sz="18" w:space="0"/>
                  <w:left w:val="single" w:color="4BACC6" w:sz="8" w:space="0"/>
                  <w:bottom w:val="single" w:color="4BACC6" w:sz="18" w:space="0"/>
                  <w:right w:val="single" w:color="4BACC6" w:sz="8" w:space="0"/>
                </w:tcBorders>
                <w:shd w:val="clear" w:color="auto" w:fill="DAEEF3" w:themeFill="accent5" w:themeFillTint="33"/>
              </w:tcPr>
              <w:p>
                <w:pPr>
                  <w:pStyle w:val="175"/>
                  <w:rPr>
                    <w:bCs w:val="0"/>
                  </w:rPr>
                </w:pPr>
                <w:r>
                  <w:rPr>
                    <w:bCs w:val="0"/>
                  </w:rPr>
                  <w:t>INFORMATION TRANSFERRED OR SUPPORT PROVIDED</w:t>
                </w:r>
              </w:p>
            </w:tc>
            <w:tc>
              <w:tcPr>
                <w:tcW w:w="2640" w:type="dxa"/>
                <w:tcBorders>
                  <w:top w:val="single" w:color="4BACC6" w:sz="18" w:space="0"/>
                  <w:left w:val="single" w:color="4BACC6" w:sz="8" w:space="0"/>
                  <w:bottom w:val="single" w:color="4BACC6" w:sz="18" w:space="0"/>
                  <w:right w:val="single" w:color="4BACC6" w:sz="8" w:space="0"/>
                </w:tcBorders>
                <w:shd w:val="clear" w:color="auto" w:fill="DAEEF3" w:themeFill="accent5" w:themeFillTint="33"/>
              </w:tcPr>
              <w:p>
                <w:pPr>
                  <w:pStyle w:val="175"/>
                  <w:rPr>
                    <w:bCs w:val="0"/>
                  </w:rPr>
                </w:pPr>
                <w:r>
                  <w:rPr>
                    <w:bCs w:val="0"/>
                  </w:rPr>
                  <w:t>POC Title</w:t>
                </w:r>
              </w:p>
            </w:tc>
            <w:tc>
              <w:tcPr>
                <w:tcW w:w="2640" w:type="dxa"/>
                <w:tcBorders>
                  <w:top w:val="single" w:color="4BACC6" w:sz="18" w:space="0"/>
                  <w:left w:val="single" w:color="4BACC6" w:sz="8" w:space="0"/>
                  <w:bottom w:val="single" w:color="4BACC6" w:sz="18" w:space="0"/>
                  <w:right w:val="single" w:color="4BACC6" w:sz="8" w:space="0"/>
                </w:tcBorders>
                <w:shd w:val="clear" w:color="auto" w:fill="DAEEF3" w:themeFill="accent5" w:themeFillTint="33"/>
              </w:tcPr>
              <w:p>
                <w:pPr>
                  <w:pStyle w:val="175"/>
                  <w:rPr>
                    <w:bCs w:val="0"/>
                  </w:rPr>
                </w:pPr>
                <w:r>
                  <w:rPr>
                    <w:bCs w:val="0"/>
                  </w:rPr>
                  <w:t>POC’s Organization</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405" w:hRule="atLeast"/>
            </w:trPr>
            <w:tc>
              <w:tcPr>
                <w:tcW w:w="2471" w:type="dxa"/>
                <w:tcBorders>
                  <w:top w:val="single" w:color="4BACC6" w:sz="18" w:space="0"/>
                  <w:left w:val="single" w:color="4BACC6" w:sz="8" w:space="0"/>
                  <w:bottom w:val="single" w:color="4BACC6" w:sz="8" w:space="0"/>
                  <w:right w:val="single" w:color="4BACC6" w:sz="8" w:space="0"/>
                </w:tcBorders>
                <w:shd w:val="clear" w:color="auto" w:fill="auto"/>
              </w:tcPr>
              <w:p>
                <w:pPr>
                  <w:pStyle w:val="74"/>
                  <w:spacing w:before="96" w:beforeLines="40" w:after="96" w:afterLines="40"/>
                  <w:rPr>
                    <w:rFonts w:ascii="Arial" w:hAnsi="Arial" w:cs="Arial"/>
                  </w:rPr>
                </w:pPr>
              </w:p>
            </w:tc>
            <w:tc>
              <w:tcPr>
                <w:tcW w:w="2545" w:type="dxa"/>
                <w:tcBorders>
                  <w:top w:val="single" w:color="4BACC6" w:sz="18" w:space="0"/>
                  <w:left w:val="single" w:color="4BACC6" w:sz="8" w:space="0"/>
                  <w:bottom w:val="single" w:color="4BACC6" w:sz="8" w:space="0"/>
                  <w:right w:val="single" w:color="4BACC6" w:sz="8" w:space="0"/>
                </w:tcBorders>
                <w:shd w:val="clear" w:color="auto" w:fill="auto"/>
              </w:tcPr>
              <w:p>
                <w:pPr>
                  <w:spacing w:before="100" w:beforeAutospacing="1" w:after="100" w:afterAutospacing="1"/>
                  <w:rPr>
                    <w:rFonts w:ascii="Arial" w:hAnsi="Arial" w:cs="Arial"/>
                    <w:sz w:val="20"/>
                    <w:szCs w:val="20"/>
                  </w:rPr>
                </w:pPr>
              </w:p>
            </w:tc>
            <w:tc>
              <w:tcPr>
                <w:tcW w:w="2640" w:type="dxa"/>
                <w:tcBorders>
                  <w:top w:val="single" w:color="4BACC6" w:sz="18" w:space="0"/>
                  <w:left w:val="single" w:color="4BACC6" w:sz="8" w:space="0"/>
                  <w:bottom w:val="single" w:color="4BACC6" w:sz="8" w:space="0"/>
                  <w:right w:val="single" w:color="4BACC6" w:sz="8" w:space="0"/>
                </w:tcBorders>
                <w:shd w:val="clear" w:color="auto" w:fill="auto"/>
              </w:tcPr>
              <w:p>
                <w:pPr>
                  <w:spacing w:before="100" w:beforeAutospacing="1" w:after="100" w:afterAutospacing="1"/>
                  <w:rPr>
                    <w:rFonts w:ascii="Arial" w:hAnsi="Arial" w:cs="Arial"/>
                    <w:sz w:val="20"/>
                    <w:szCs w:val="20"/>
                  </w:rPr>
                </w:pPr>
              </w:p>
            </w:tc>
            <w:tc>
              <w:tcPr>
                <w:tcW w:w="2640" w:type="dxa"/>
                <w:tcBorders>
                  <w:top w:val="single" w:color="4BACC6" w:sz="18" w:space="0"/>
                  <w:left w:val="single" w:color="4BACC6" w:sz="8" w:space="0"/>
                  <w:bottom w:val="single" w:color="4BACC6" w:sz="8" w:space="0"/>
                  <w:right w:val="single" w:color="4BACC6" w:sz="8" w:space="0"/>
                </w:tcBorders>
              </w:tcPr>
              <w:p>
                <w:pPr>
                  <w:keepNext/>
                  <w:spacing w:before="100" w:beforeAutospacing="1" w:after="100" w:afterAutospacing="1"/>
                  <w:rPr>
                    <w:rFonts w:ascii="Arial" w:hAnsi="Arial" w:cs="Arial"/>
                    <w:sz w:val="20"/>
                    <w:szCs w:val="20"/>
                  </w:rPr>
                </w:pPr>
              </w:p>
            </w:tc>
          </w:tr>
        </w:tbl>
      </w:sdtContent>
    </w:sdt>
    <w:p>
      <w:pPr>
        <w:pStyle w:val="17"/>
      </w:pPr>
      <w:bookmarkStart w:id="77" w:name="_Toc392079440"/>
      <w:r>
        <w:t xml:space="preserve">Table </w:t>
      </w:r>
      <w:r>
        <w:fldChar w:fldCharType="begin"/>
      </w:r>
      <w:r>
        <w:instrText xml:space="preserve"> SEQ Table \* ARABIC </w:instrText>
      </w:r>
      <w:r>
        <w:fldChar w:fldCharType="separate"/>
      </w:r>
      <w:r>
        <w:t>7</w:t>
      </w:r>
      <w:r>
        <w:fldChar w:fldCharType="end"/>
      </w:r>
      <w:r>
        <w:t>: Information Systems That Connect with IS System name</w:t>
      </w:r>
      <w:bookmarkEnd w:id="77"/>
    </w:p>
    <w:p>
      <w:r>
        <w:t>*Refer to Appendix A for POC contact information</w:t>
      </w:r>
    </w:p>
    <w:p>
      <w:bookmarkStart w:id="78" w:name="_Toc328125890"/>
      <w:r>
        <w:br w:type="page"/>
      </w:r>
    </w:p>
    <w:p/>
    <w:p>
      <w:pPr>
        <w:pStyle w:val="4"/>
      </w:pPr>
      <w:bookmarkStart w:id="79" w:name="_Toc341789991"/>
      <w:bookmarkStart w:id="80" w:name="_Toc345493082"/>
      <w:bookmarkStart w:id="81" w:name="_Toc365614747"/>
      <w:bookmarkStart w:id="82" w:name="_Toc364254297"/>
      <w:r>
        <w:t>Overview of ISCP Phases</w:t>
      </w:r>
      <w:bookmarkEnd w:id="78"/>
      <w:bookmarkEnd w:id="79"/>
      <w:bookmarkEnd w:id="80"/>
      <w:bookmarkEnd w:id="81"/>
      <w:bookmarkEnd w:id="82"/>
    </w:p>
    <w:p>
      <w:pPr>
        <w:pStyle w:val="3"/>
      </w:pPr>
      <w:r>
        <w:t xml:space="preserve">This ISCP has been developed to recover the </w:t>
      </w:r>
      <w:sdt>
        <w:sdtPr>
          <w:rPr>
            <w:b/>
            <w:i/>
            <w:color w:val="0070C0"/>
          </w:rPr>
          <w:alias w:val="systemName"/>
          <w:tag w:val="systemName"/>
          <w:id w:val="32316159"/>
          <w:placeholder>
            <w:docPart w:val="DefaultPlaceholder_1082065158"/>
          </w:placeholder>
          <w:text/>
        </w:sdtPr>
        <w:sdtEndPr>
          <w:rPr>
            <w:b/>
            <w:i/>
            <w:color w:val="0070C0"/>
          </w:rPr>
        </w:sdtEndPr>
        <w:sdtContent>
          <w:r>
            <w:rPr>
              <w:b/>
              <w:i/>
              <w:color w:val="0070C0"/>
            </w:rPr>
            <w:t>system name</w:t>
          </w:r>
        </w:sdtContent>
      </w:sdt>
      <w:r>
        <w:t xml:space="preserve"> using a three-phased approach. This approach ensures that system recovery efforts are performed in a methodical sequence to maximize the effectiveness of the recovery effort and minimize system outage time due to errors and omissions. </w:t>
      </w:r>
    </w:p>
    <w:p>
      <w:pPr>
        <w:pStyle w:val="3"/>
      </w:pPr>
      <w:r>
        <w:t xml:space="preserve">The three ISCP phases are: </w:t>
      </w:r>
    </w:p>
    <w:p>
      <w:pPr>
        <w:pStyle w:val="3"/>
        <w:numPr>
          <w:ilvl w:val="0"/>
          <w:numId w:val="23"/>
        </w:numPr>
      </w:pPr>
      <w:r>
        <w:rPr>
          <w:b/>
          <w:bCs/>
        </w:rPr>
        <w:t xml:space="preserve">Activation and Notification Phase – </w:t>
      </w:r>
      <w:r>
        <w:t xml:space="preserve">Activation of the ISCP occurs after a disruption or outage that may reasonably extend beyond the RTO established for a system. </w:t>
      </w:r>
    </w:p>
    <w:p>
      <w:pPr>
        <w:pStyle w:val="3"/>
        <w:ind w:left="360"/>
      </w:pPr>
      <w:r>
        <w:t xml:space="preserve">Once the ISCP is activated, system owners and users are notified of an outage and a thorough outage assessment is performed for the system. Information from the outage assessment is presented to system owners and may be used to modify recovery procedures specific to the cause of the outage. </w:t>
      </w:r>
    </w:p>
    <w:p>
      <w:pPr>
        <w:pStyle w:val="3"/>
        <w:numPr>
          <w:ilvl w:val="0"/>
          <w:numId w:val="23"/>
        </w:numPr>
      </w:pPr>
      <w:r>
        <w:rPr>
          <w:b/>
          <w:bCs/>
        </w:rPr>
        <w:t xml:space="preserve">Recovery Phase – </w:t>
      </w:r>
      <w:r>
        <w:t xml:space="preserve">The Recovery phase details the activities and procedures for recovery of the affected system.  Activities and procedures are written at a level that an appropriately skilled technician can recover the system without intimate system knowledge. This phase includes notification and awareness escalation procedures for communication of recovery status to system owners and users. </w:t>
      </w:r>
    </w:p>
    <w:p>
      <w:pPr>
        <w:pStyle w:val="3"/>
        <w:numPr>
          <w:ilvl w:val="0"/>
          <w:numId w:val="23"/>
        </w:numPr>
      </w:pPr>
      <w:r>
        <w:rPr>
          <w:b/>
          <w:bCs/>
        </w:rPr>
        <w:t xml:space="preserve">Reconstitution Phase – </w:t>
      </w:r>
      <w:r>
        <w:t>The Reconstitution phase defines the actions taken to test and validate system capability and functionality. This phase consists of two major activities: validating successful recovery and deactivation of the plan.  During validation, the system is tested and validated as operational prior to returning operation to its normal state.  Validation procedures may include functionality or regression testing, concurrent processing, and/or data validation. The system is declared recovered and operational by system owners upon successful completion of validation testing. Deactivation includes activities to notify users of system operational status. This phase also addresses recovery effort documentation, activity log finalization, incorporation of lessons learned into plan updates, and readying resources for any future recovery events.</w:t>
      </w:r>
    </w:p>
    <w:p>
      <w:pPr>
        <w:pStyle w:val="4"/>
      </w:pPr>
      <w:bookmarkStart w:id="83" w:name="_Toc328125891"/>
      <w:bookmarkStart w:id="84" w:name="_Toc341789992"/>
      <w:bookmarkStart w:id="85" w:name="_Toc364254298"/>
      <w:bookmarkStart w:id="86" w:name="_Toc345493083"/>
      <w:r>
        <w:br w:type="page"/>
      </w:r>
    </w:p>
    <w:p>
      <w:pPr>
        <w:pStyle w:val="4"/>
      </w:pPr>
      <w:bookmarkStart w:id="87" w:name="_Toc365614748"/>
      <w:r>
        <w:t>Roles and Responsibilities</w:t>
      </w:r>
      <w:bookmarkEnd w:id="83"/>
      <w:bookmarkEnd w:id="84"/>
      <w:bookmarkEnd w:id="85"/>
      <w:bookmarkEnd w:id="86"/>
      <w:bookmarkEnd w:id="87"/>
      <w:r>
        <w:t xml:space="preserve"> </w:t>
      </w:r>
    </w:p>
    <w:p>
      <w:pPr>
        <w:pStyle w:val="3"/>
      </w:pPr>
      <w:r>
        <w:t xml:space="preserve">The following table includes responsibilities that describe each individual or team and role responsible for executing or supporting system recovery. </w:t>
      </w:r>
    </w:p>
    <w:tbl>
      <w:tblPr>
        <w:tblStyle w:val="54"/>
        <w:tblW w:w="10296" w:type="dxa"/>
        <w:jc w:val="center"/>
        <w:tblInd w:w="0" w:type="dxa"/>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Grid>
        <w:gridCol w:w="3288"/>
        <w:gridCol w:w="2766"/>
        <w:gridCol w:w="4242"/>
      </w:tblGrid>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blHeader/>
          <w:jc w:val="center"/>
        </w:trPr>
        <w:tc>
          <w:tcPr>
            <w:tcW w:w="3288" w:type="dxa"/>
            <w:tcBorders>
              <w:bottom w:val="single" w:color="4BACC6" w:sz="8" w:space="0"/>
            </w:tcBorders>
            <w:shd w:val="clear" w:color="auto" w:fill="DAEEF3" w:themeFill="accent5" w:themeFillTint="33"/>
          </w:tcPr>
          <w:p>
            <w:pPr>
              <w:pStyle w:val="175"/>
              <w:rPr>
                <w:b w:val="0"/>
                <w:bCs w:val="0"/>
                <w:color w:val="000000"/>
              </w:rPr>
            </w:pPr>
            <w:r>
              <w:rPr>
                <w:bCs w:val="0"/>
                <w:color w:val="000000"/>
              </w:rPr>
              <w:t>ISCP ROLE</w:t>
            </w:r>
          </w:p>
        </w:tc>
        <w:tc>
          <w:tcPr>
            <w:tcW w:w="2766" w:type="dxa"/>
            <w:tcBorders>
              <w:bottom w:val="single" w:color="4BACC6" w:sz="8" w:space="0"/>
            </w:tcBorders>
            <w:shd w:val="clear" w:color="auto" w:fill="DAEEF3" w:themeFill="accent5" w:themeFillTint="33"/>
          </w:tcPr>
          <w:p>
            <w:pPr>
              <w:pStyle w:val="175"/>
              <w:rPr>
                <w:color w:val="000000"/>
              </w:rPr>
            </w:pPr>
            <w:r>
              <w:rPr>
                <w:color w:val="000000"/>
              </w:rPr>
              <w:t>JOB TITLE</w:t>
            </w:r>
          </w:p>
        </w:tc>
        <w:tc>
          <w:tcPr>
            <w:tcW w:w="4242" w:type="dxa"/>
            <w:tcBorders>
              <w:bottom w:val="single" w:color="4BACC6" w:sz="8" w:space="0"/>
            </w:tcBorders>
            <w:shd w:val="clear" w:color="auto" w:fill="DAEEF3" w:themeFill="accent5" w:themeFillTint="33"/>
          </w:tcPr>
          <w:p>
            <w:pPr>
              <w:pStyle w:val="175"/>
              <w:rPr>
                <w:color w:val="000000"/>
              </w:rPr>
            </w:pPr>
            <w:r>
              <w:rPr>
                <w:color w:val="000000"/>
              </w:rPr>
              <w:t>RESPONSIBILITIES</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4409" w:hRule="atLeast"/>
          <w:jc w:val="center"/>
        </w:trPr>
        <w:tc>
          <w:tcPr>
            <w:tcW w:w="3288" w:type="dxa"/>
            <w:shd w:val="clear" w:color="auto" w:fill="FFFFFF" w:themeFill="background1"/>
          </w:tcPr>
          <w:p>
            <w:pPr>
              <w:pStyle w:val="176"/>
              <w:rPr>
                <w:b/>
                <w:bCs/>
                <w:color w:val="000000"/>
              </w:rPr>
            </w:pPr>
            <w:r>
              <w:rPr>
                <w:b/>
                <w:bCs/>
                <w:color w:val="000000"/>
              </w:rPr>
              <w:t>ISCP Director</w:t>
            </w:r>
          </w:p>
        </w:tc>
        <w:tc>
          <w:tcPr>
            <w:tcW w:w="2766" w:type="dxa"/>
            <w:shd w:val="clear" w:color="auto" w:fill="FFFFFF" w:themeFill="background1"/>
          </w:tcPr>
          <w:p>
            <w:pPr>
              <w:pStyle w:val="176"/>
              <w:ind w:left="19"/>
              <w:rPr>
                <w:color w:val="000000"/>
              </w:rPr>
            </w:pPr>
          </w:p>
        </w:tc>
        <w:tc>
          <w:tcPr>
            <w:tcW w:w="4242" w:type="dxa"/>
            <w:shd w:val="clear" w:color="auto" w:fill="FFFFFF" w:themeFill="background1"/>
          </w:tcPr>
          <w:p>
            <w:pPr>
              <w:pStyle w:val="176"/>
              <w:numPr>
                <w:ilvl w:val="0"/>
                <w:numId w:val="24"/>
              </w:numPr>
              <w:ind w:left="379"/>
              <w:rPr>
                <w:color w:val="000000"/>
              </w:rPr>
            </w:pPr>
            <w:r>
              <w:rPr>
                <w:color w:val="000000"/>
              </w:rPr>
              <w:t>Overall responsibility for the development, execution, and maintenance of the ISCP.</w:t>
            </w:r>
          </w:p>
          <w:p>
            <w:pPr>
              <w:pStyle w:val="176"/>
              <w:numPr>
                <w:ilvl w:val="0"/>
                <w:numId w:val="24"/>
              </w:numPr>
              <w:ind w:left="379"/>
              <w:rPr>
                <w:color w:val="000000"/>
              </w:rPr>
            </w:pPr>
            <w:r>
              <w:rPr>
                <w:color w:val="000000"/>
              </w:rPr>
              <w:t>Ensures that the ISCP is developed with the cooperation of managers associated with the business processes supported by the system.</w:t>
            </w:r>
          </w:p>
          <w:p>
            <w:pPr>
              <w:pStyle w:val="176"/>
              <w:numPr>
                <w:ilvl w:val="0"/>
                <w:numId w:val="24"/>
              </w:numPr>
              <w:ind w:left="379"/>
              <w:rPr>
                <w:color w:val="000000"/>
              </w:rPr>
            </w:pPr>
            <w:r>
              <w:rPr>
                <w:color w:val="000000"/>
              </w:rPr>
              <w:t>Confirms expected duration of the system disruption with the ISCP Coordinator based on the outage assessment.</w:t>
            </w:r>
          </w:p>
          <w:p>
            <w:pPr>
              <w:pStyle w:val="176"/>
              <w:numPr>
                <w:ilvl w:val="0"/>
                <w:numId w:val="24"/>
              </w:numPr>
              <w:ind w:left="379"/>
              <w:rPr>
                <w:color w:val="000000"/>
              </w:rPr>
            </w:pPr>
            <w:r>
              <w:rPr>
                <w:color w:val="000000"/>
              </w:rPr>
              <w:t>Declares activation of the ISCP.</w:t>
            </w:r>
          </w:p>
          <w:p>
            <w:pPr>
              <w:pStyle w:val="176"/>
              <w:numPr>
                <w:ilvl w:val="0"/>
                <w:numId w:val="24"/>
              </w:numPr>
              <w:ind w:left="379"/>
              <w:rPr>
                <w:color w:val="000000"/>
              </w:rPr>
            </w:pPr>
            <w:r>
              <w:rPr>
                <w:color w:val="000000"/>
              </w:rPr>
              <w:t>Determines if interim/secondary processing procedures activities should be initiated to maintain current business operations or if operations should be suspended until the system has been recovered.</w:t>
            </w:r>
          </w:p>
          <w:p>
            <w:pPr>
              <w:pStyle w:val="176"/>
              <w:numPr>
                <w:ilvl w:val="0"/>
                <w:numId w:val="24"/>
              </w:numPr>
              <w:ind w:left="379"/>
              <w:rPr>
                <w:color w:val="000000"/>
              </w:rPr>
            </w:pPr>
            <w:r>
              <w:rPr>
                <w:color w:val="000000"/>
              </w:rPr>
              <w:t xml:space="preserve">Contacts </w:t>
            </w:r>
            <w:sdt>
              <w:sdtPr>
                <w:rPr>
                  <w:b/>
                  <w:i/>
                  <w:color w:val="0070C0"/>
                </w:rPr>
                <w:alias w:val="organization"/>
                <w:tag w:val="organization"/>
                <w:id w:val="-1045288491"/>
                <w:text/>
              </w:sdtPr>
              <w:sdtEndPr>
                <w:rPr>
                  <w:b/>
                  <w:i/>
                  <w:color w:val="0070C0"/>
                </w:rPr>
              </w:sdtEndPr>
              <w:sdtContent>
                <w:r>
                  <w:rPr>
                    <w:b/>
                    <w:i/>
                    <w:color w:val="0070C0"/>
                  </w:rPr>
                  <w:t>organization</w:t>
                </w:r>
              </w:sdtContent>
            </w:sdt>
            <w:r>
              <w:rPr>
                <w:color w:val="000000"/>
              </w:rPr>
              <w:t xml:space="preserve"> officials if the situation needs to be escalated</w:t>
            </w:r>
          </w:p>
          <w:p>
            <w:pPr>
              <w:pStyle w:val="176"/>
              <w:numPr>
                <w:ilvl w:val="0"/>
                <w:numId w:val="24"/>
              </w:numPr>
              <w:ind w:left="379"/>
              <w:rPr>
                <w:color w:val="000000"/>
              </w:rPr>
            </w:pPr>
            <w:r>
              <w:rPr>
                <w:color w:val="000000"/>
              </w:rPr>
              <w:t>Responsible for the testing, maintenance, and distribution of the ISCP, which may be delegated to other personnel</w:t>
            </w:r>
          </w:p>
          <w:p>
            <w:pPr>
              <w:pStyle w:val="176"/>
              <w:numPr>
                <w:ilvl w:val="0"/>
                <w:numId w:val="24"/>
              </w:numPr>
              <w:ind w:left="379"/>
              <w:rPr>
                <w:color w:val="000000"/>
              </w:rPr>
            </w:pPr>
            <w:r>
              <w:rPr>
                <w:color w:val="000000"/>
              </w:rPr>
              <w:t>Authorizes all changes to the ISCP</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3288" w:type="dxa"/>
            <w:shd w:val="clear" w:color="auto" w:fill="DAEEF3" w:themeFill="accent5" w:themeFillTint="33"/>
          </w:tcPr>
          <w:p>
            <w:pPr>
              <w:pStyle w:val="176"/>
              <w:rPr>
                <w:b/>
                <w:bCs/>
                <w:color w:val="000000"/>
              </w:rPr>
            </w:pPr>
            <w:r>
              <w:rPr>
                <w:b/>
                <w:bCs/>
                <w:color w:val="000000"/>
              </w:rPr>
              <w:t>ISCP Coordinator</w:t>
            </w:r>
          </w:p>
        </w:tc>
        <w:tc>
          <w:tcPr>
            <w:tcW w:w="2766" w:type="dxa"/>
            <w:shd w:val="clear" w:color="auto" w:fill="DAEEF3" w:themeFill="accent5" w:themeFillTint="33"/>
          </w:tcPr>
          <w:p>
            <w:pPr>
              <w:pStyle w:val="176"/>
              <w:ind w:left="19"/>
              <w:rPr>
                <w:color w:val="000000"/>
              </w:rPr>
            </w:pPr>
          </w:p>
        </w:tc>
        <w:tc>
          <w:tcPr>
            <w:tcW w:w="4242" w:type="dxa"/>
            <w:shd w:val="clear" w:color="auto" w:fill="DAEEF3" w:themeFill="accent5" w:themeFillTint="33"/>
          </w:tcPr>
          <w:p>
            <w:pPr>
              <w:pStyle w:val="176"/>
              <w:numPr>
                <w:ilvl w:val="0"/>
                <w:numId w:val="25"/>
              </w:numPr>
              <w:ind w:left="379"/>
              <w:rPr>
                <w:color w:val="000000"/>
              </w:rPr>
            </w:pPr>
            <w:r>
              <w:rPr>
                <w:color w:val="000000"/>
              </w:rPr>
              <w:t>Monitors Recovery Team activities until the system is fully recovered</w:t>
            </w:r>
          </w:p>
          <w:p>
            <w:pPr>
              <w:pStyle w:val="176"/>
              <w:numPr>
                <w:ilvl w:val="0"/>
                <w:numId w:val="25"/>
              </w:numPr>
              <w:ind w:left="379"/>
              <w:rPr>
                <w:color w:val="000000"/>
              </w:rPr>
            </w:pPr>
            <w:r>
              <w:rPr>
                <w:color w:val="000000"/>
              </w:rPr>
              <w:t>Ensures that recovery operations are being performed consistent with service level agreements/ service level requirements</w:t>
            </w:r>
          </w:p>
          <w:p>
            <w:pPr>
              <w:pStyle w:val="176"/>
              <w:numPr>
                <w:ilvl w:val="0"/>
                <w:numId w:val="25"/>
              </w:numPr>
              <w:ind w:left="379"/>
              <w:rPr>
                <w:color w:val="000000"/>
              </w:rPr>
            </w:pPr>
            <w:r>
              <w:rPr>
                <w:color w:val="000000"/>
              </w:rPr>
              <w:t>Provides periodic status updates to the ISCP Director</w:t>
            </w:r>
          </w:p>
          <w:p>
            <w:pPr>
              <w:pStyle w:val="176"/>
              <w:numPr>
                <w:ilvl w:val="0"/>
                <w:numId w:val="25"/>
              </w:numPr>
              <w:ind w:left="379"/>
              <w:rPr>
                <w:color w:val="000000"/>
              </w:rPr>
            </w:pPr>
            <w:r>
              <w:rPr>
                <w:color w:val="000000"/>
              </w:rPr>
              <w:t>Files an after action report (AAR) upon resumption of normal operations</w:t>
            </w:r>
          </w:p>
          <w:p>
            <w:pPr>
              <w:pStyle w:val="176"/>
              <w:numPr>
                <w:ilvl w:val="0"/>
                <w:numId w:val="25"/>
              </w:numPr>
              <w:ind w:left="379"/>
              <w:rPr>
                <w:color w:val="000000"/>
              </w:rPr>
            </w:pPr>
            <w:r>
              <w:rPr>
                <w:color w:val="000000"/>
              </w:rPr>
              <w:t>Assists the ISCP Director in testing, maintenance, and distribution of the ISCP</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3288" w:type="dxa"/>
            <w:shd w:val="clear" w:color="auto" w:fill="auto"/>
          </w:tcPr>
          <w:p>
            <w:pPr>
              <w:pStyle w:val="176"/>
              <w:rPr>
                <w:b/>
                <w:bCs/>
                <w:color w:val="000000"/>
              </w:rPr>
            </w:pPr>
            <w:r>
              <w:rPr>
                <w:b/>
                <w:bCs/>
                <w:color w:val="000000"/>
              </w:rPr>
              <w:t>Business/Service Line POC(s)</w:t>
            </w:r>
          </w:p>
        </w:tc>
        <w:tc>
          <w:tcPr>
            <w:tcW w:w="2766" w:type="dxa"/>
            <w:shd w:val="clear" w:color="auto" w:fill="auto"/>
          </w:tcPr>
          <w:p>
            <w:pPr>
              <w:pStyle w:val="176"/>
              <w:ind w:left="19"/>
              <w:rPr>
                <w:color w:val="000000"/>
              </w:rPr>
            </w:pPr>
          </w:p>
        </w:tc>
        <w:tc>
          <w:tcPr>
            <w:tcW w:w="4242" w:type="dxa"/>
            <w:shd w:val="clear" w:color="auto" w:fill="auto"/>
          </w:tcPr>
          <w:p>
            <w:pPr>
              <w:pStyle w:val="176"/>
              <w:numPr>
                <w:ilvl w:val="0"/>
                <w:numId w:val="26"/>
              </w:numPr>
              <w:ind w:left="379"/>
              <w:rPr>
                <w:color w:val="000000"/>
              </w:rPr>
            </w:pPr>
            <w:r>
              <w:rPr>
                <w:color w:val="000000"/>
              </w:rPr>
              <w:t>Represent the recovery and restoration interests of affected Business/Service line.</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3288" w:type="dxa"/>
            <w:shd w:val="clear" w:color="auto" w:fill="auto"/>
          </w:tcPr>
          <w:p>
            <w:pPr>
              <w:pStyle w:val="176"/>
              <w:rPr>
                <w:b/>
                <w:bCs/>
                <w:color w:val="000000"/>
              </w:rPr>
            </w:pPr>
            <w:r>
              <w:rPr>
                <w:b/>
                <w:bCs/>
                <w:color w:val="000000"/>
              </w:rPr>
              <w:t>Recovery Team</w:t>
            </w:r>
          </w:p>
        </w:tc>
        <w:tc>
          <w:tcPr>
            <w:tcW w:w="2766" w:type="dxa"/>
          </w:tcPr>
          <w:p>
            <w:pPr>
              <w:pStyle w:val="176"/>
              <w:ind w:left="19"/>
              <w:rPr>
                <w:color w:val="000000"/>
              </w:rPr>
            </w:pPr>
          </w:p>
        </w:tc>
        <w:tc>
          <w:tcPr>
            <w:tcW w:w="4242" w:type="dxa"/>
            <w:shd w:val="clear" w:color="auto" w:fill="auto"/>
          </w:tcPr>
          <w:p>
            <w:pPr>
              <w:pStyle w:val="176"/>
              <w:numPr>
                <w:ilvl w:val="0"/>
                <w:numId w:val="26"/>
              </w:numPr>
              <w:ind w:left="379"/>
              <w:rPr>
                <w:color w:val="000000"/>
              </w:rPr>
            </w:pPr>
            <w:r>
              <w:rPr>
                <w:color w:val="000000"/>
              </w:rPr>
              <w:t xml:space="preserve">Determines the expected duration of the failover to the alternate site. </w:t>
            </w:r>
          </w:p>
          <w:p>
            <w:pPr>
              <w:pStyle w:val="176"/>
              <w:numPr>
                <w:ilvl w:val="0"/>
                <w:numId w:val="26"/>
              </w:numPr>
              <w:ind w:left="559"/>
              <w:rPr>
                <w:color w:val="000000"/>
              </w:rPr>
            </w:pPr>
            <w:r>
              <w:rPr>
                <w:color w:val="000000"/>
              </w:rPr>
              <w:t xml:space="preserve">Prioritizes the sequence of resource recovery </w:t>
            </w:r>
          </w:p>
          <w:p>
            <w:pPr>
              <w:pStyle w:val="176"/>
              <w:numPr>
                <w:ilvl w:val="0"/>
                <w:numId w:val="26"/>
              </w:numPr>
              <w:ind w:left="559"/>
              <w:rPr>
                <w:color w:val="000000"/>
              </w:rPr>
            </w:pPr>
            <w:r>
              <w:rPr>
                <w:color w:val="000000"/>
              </w:rPr>
              <w:t>Performs all system recovery and resumption activities</w:t>
            </w:r>
          </w:p>
          <w:p>
            <w:pPr>
              <w:pStyle w:val="176"/>
              <w:numPr>
                <w:ilvl w:val="0"/>
                <w:numId w:val="26"/>
              </w:numPr>
              <w:ind w:left="559"/>
              <w:rPr>
                <w:color w:val="000000"/>
              </w:rPr>
            </w:pPr>
            <w:r>
              <w:rPr>
                <w:color w:val="000000"/>
              </w:rPr>
              <w:t>Powers on/off systems</w:t>
            </w:r>
          </w:p>
          <w:p>
            <w:pPr>
              <w:pStyle w:val="176"/>
              <w:numPr>
                <w:ilvl w:val="0"/>
                <w:numId w:val="26"/>
              </w:numPr>
              <w:ind w:left="559"/>
              <w:rPr>
                <w:color w:val="000000"/>
              </w:rPr>
            </w:pPr>
            <w:r>
              <w:rPr>
                <w:color w:val="000000"/>
              </w:rPr>
              <w:t>Retrieves backup tapes</w:t>
            </w:r>
          </w:p>
          <w:p>
            <w:pPr>
              <w:pStyle w:val="176"/>
              <w:numPr>
                <w:ilvl w:val="0"/>
                <w:numId w:val="26"/>
              </w:numPr>
              <w:ind w:left="559"/>
              <w:rPr>
                <w:color w:val="000000"/>
              </w:rPr>
            </w:pPr>
            <w:r>
              <w:rPr>
                <w:color w:val="000000"/>
              </w:rPr>
              <w:t>Configures systems</w:t>
            </w:r>
          </w:p>
          <w:p>
            <w:pPr>
              <w:pStyle w:val="176"/>
              <w:numPr>
                <w:ilvl w:val="0"/>
                <w:numId w:val="26"/>
              </w:numPr>
              <w:ind w:left="559"/>
              <w:rPr>
                <w:color w:val="000000"/>
              </w:rPr>
            </w:pPr>
            <w:r>
              <w:rPr>
                <w:color w:val="000000"/>
              </w:rPr>
              <w:t>Ensures voice and data communications are functioning, activate pagers, sat phones</w:t>
            </w:r>
          </w:p>
          <w:p>
            <w:pPr>
              <w:pStyle w:val="176"/>
              <w:numPr>
                <w:ilvl w:val="0"/>
                <w:numId w:val="26"/>
              </w:numPr>
              <w:ind w:left="559"/>
              <w:rPr>
                <w:color w:val="000000"/>
              </w:rPr>
            </w:pPr>
            <w:r>
              <w:rPr>
                <w:color w:val="000000"/>
              </w:rPr>
              <w:t>Provides IP numbers and network routing information</w:t>
            </w:r>
          </w:p>
          <w:p>
            <w:pPr>
              <w:pStyle w:val="176"/>
              <w:numPr>
                <w:ilvl w:val="0"/>
                <w:numId w:val="26"/>
              </w:numPr>
              <w:ind w:left="559"/>
              <w:rPr>
                <w:color w:val="000000"/>
              </w:rPr>
            </w:pPr>
            <w:r>
              <w:rPr>
                <w:color w:val="000000"/>
              </w:rPr>
              <w:t>Includes validation testing teams or personnel</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3288" w:type="dxa"/>
            <w:shd w:val="clear" w:color="auto" w:fill="D2EAF1"/>
          </w:tcPr>
          <w:p>
            <w:pPr>
              <w:pStyle w:val="176"/>
              <w:rPr>
                <w:b/>
                <w:bCs/>
                <w:color w:val="000000"/>
              </w:rPr>
            </w:pPr>
            <w:r>
              <w:rPr>
                <w:b/>
                <w:bCs/>
                <w:color w:val="000000"/>
              </w:rPr>
              <w:t>Alternate ISCP Director</w:t>
            </w:r>
          </w:p>
        </w:tc>
        <w:tc>
          <w:tcPr>
            <w:tcW w:w="2766" w:type="dxa"/>
            <w:shd w:val="clear" w:color="auto" w:fill="D2EAF1"/>
          </w:tcPr>
          <w:p>
            <w:pPr>
              <w:pStyle w:val="176"/>
              <w:ind w:left="19"/>
              <w:rPr>
                <w:color w:val="000000"/>
              </w:rPr>
            </w:pPr>
          </w:p>
        </w:tc>
        <w:tc>
          <w:tcPr>
            <w:tcW w:w="4242" w:type="dxa"/>
            <w:shd w:val="clear" w:color="auto" w:fill="D2EAF1"/>
          </w:tcPr>
          <w:p>
            <w:pPr>
              <w:pStyle w:val="176"/>
              <w:numPr>
                <w:ilvl w:val="0"/>
                <w:numId w:val="27"/>
              </w:numPr>
              <w:ind w:left="379"/>
              <w:rPr>
                <w:color w:val="000000"/>
              </w:rPr>
            </w:pPr>
            <w:r>
              <w:rPr>
                <w:color w:val="000000"/>
              </w:rPr>
              <w:t>Same responsibilities as ISCP Director</w:t>
            </w:r>
          </w:p>
          <w:p>
            <w:pPr>
              <w:pStyle w:val="176"/>
              <w:numPr>
                <w:ilvl w:val="0"/>
                <w:numId w:val="27"/>
              </w:numPr>
              <w:ind w:left="379"/>
              <w:rPr>
                <w:color w:val="000000"/>
              </w:rPr>
            </w:pPr>
            <w:r>
              <w:rPr>
                <w:color w:val="000000"/>
              </w:rPr>
              <w:t>Activated when the ISCP Director is unavailable</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jc w:val="center"/>
        </w:trPr>
        <w:tc>
          <w:tcPr>
            <w:tcW w:w="3288" w:type="dxa"/>
            <w:shd w:val="clear" w:color="auto" w:fill="auto"/>
          </w:tcPr>
          <w:p>
            <w:pPr>
              <w:pStyle w:val="176"/>
              <w:rPr>
                <w:b/>
                <w:bCs/>
                <w:color w:val="000000"/>
              </w:rPr>
            </w:pPr>
            <w:r>
              <w:rPr>
                <w:b/>
                <w:bCs/>
                <w:color w:val="000000"/>
              </w:rPr>
              <w:t>Alternate ISCP Coordinator</w:t>
            </w:r>
          </w:p>
        </w:tc>
        <w:tc>
          <w:tcPr>
            <w:tcW w:w="2766" w:type="dxa"/>
          </w:tcPr>
          <w:p>
            <w:pPr>
              <w:pStyle w:val="176"/>
              <w:ind w:left="19"/>
              <w:rPr>
                <w:color w:val="000000"/>
              </w:rPr>
            </w:pPr>
          </w:p>
        </w:tc>
        <w:tc>
          <w:tcPr>
            <w:tcW w:w="4242" w:type="dxa"/>
            <w:shd w:val="clear" w:color="auto" w:fill="auto"/>
          </w:tcPr>
          <w:p>
            <w:pPr>
              <w:pStyle w:val="176"/>
              <w:numPr>
                <w:ilvl w:val="0"/>
                <w:numId w:val="28"/>
              </w:numPr>
              <w:ind w:left="379"/>
              <w:rPr>
                <w:color w:val="000000"/>
              </w:rPr>
            </w:pPr>
            <w:r>
              <w:rPr>
                <w:color w:val="000000"/>
              </w:rPr>
              <w:t>Same responsibilities as ISCP Coordinator</w:t>
            </w:r>
          </w:p>
          <w:p>
            <w:pPr>
              <w:pStyle w:val="176"/>
              <w:numPr>
                <w:ilvl w:val="0"/>
                <w:numId w:val="28"/>
              </w:numPr>
              <w:ind w:left="379"/>
              <w:rPr>
                <w:color w:val="000000"/>
              </w:rPr>
            </w:pPr>
            <w:r>
              <w:rPr>
                <w:color w:val="000000"/>
              </w:rPr>
              <w:t>Activated when the ISCP Coordinator is unavailable</w:t>
            </w:r>
          </w:p>
        </w:tc>
      </w:tr>
    </w:tbl>
    <w:p>
      <w:pPr>
        <w:pStyle w:val="17"/>
      </w:pPr>
      <w:bookmarkStart w:id="88" w:name="_Toc392079441"/>
      <w:r>
        <w:t xml:space="preserve">Table </w:t>
      </w:r>
      <w:r>
        <w:fldChar w:fldCharType="begin"/>
      </w:r>
      <w:r>
        <w:instrText xml:space="preserve"> SEQ Table \* ARABIC </w:instrText>
      </w:r>
      <w:r>
        <w:fldChar w:fldCharType="separate"/>
      </w:r>
      <w:r>
        <w:t>8</w:t>
      </w:r>
      <w:r>
        <w:fldChar w:fldCharType="end"/>
      </w:r>
      <w:r>
        <w:t>: Facility Name ISCP Roles and Responsibilities (Primary and Alternate)</w:t>
      </w:r>
      <w:bookmarkEnd w:id="88"/>
    </w:p>
    <w:p>
      <w:pPr>
        <w:pStyle w:val="2"/>
        <w:pageBreakBefore/>
      </w:pPr>
      <w:bookmarkStart w:id="89" w:name="_Toc328125892"/>
      <w:bookmarkStart w:id="90" w:name="_Toc364254299"/>
      <w:bookmarkStart w:id="91" w:name="_Toc345493084"/>
      <w:bookmarkStart w:id="92" w:name="_Toc365614749"/>
      <w:bookmarkStart w:id="93" w:name="_Toc341789993"/>
      <w:r>
        <w:t>ACTIVATION AND NOTIFICATION</w:t>
      </w:r>
      <w:bookmarkEnd w:id="89"/>
      <w:bookmarkEnd w:id="90"/>
      <w:bookmarkEnd w:id="91"/>
      <w:bookmarkEnd w:id="92"/>
      <w:bookmarkEnd w:id="93"/>
    </w:p>
    <w:p>
      <w:pPr>
        <w:pStyle w:val="3"/>
      </w:pPr>
      <w:r>
        <w:t xml:space="preserve">The Activation and Notification Phase defines initial actions taken once a </w:t>
      </w:r>
      <w:sdt>
        <w:sdtPr>
          <w:rPr>
            <w:b/>
            <w:color w:val="0070C0"/>
          </w:rPr>
          <w:alias w:val="systemName"/>
          <w:tag w:val="systemName"/>
          <w:id w:val="-1192300188"/>
          <w:placeholder>
            <w:docPart w:val="DefaultPlaceholder_1082065158"/>
          </w:placeholder>
          <w:text/>
        </w:sdtPr>
        <w:sdtEndPr>
          <w:rPr>
            <w:b/>
            <w:color w:val="0070C0"/>
          </w:rPr>
        </w:sdtEndPr>
        <w:sdtContent>
          <w:r>
            <w:rPr>
              <w:b/>
              <w:color w:val="0070C0"/>
            </w:rPr>
            <w:t>{system name}</w:t>
          </w:r>
        </w:sdtContent>
      </w:sdt>
      <w:r>
        <w:t xml:space="preserve"> disruption has been detected or appears to be imminent.  This phase includes activities to notify recovery personnel, conduct an outage assessment, and activate the ISCP.  At the completion of the Activation and Notification Phase, </w:t>
      </w:r>
      <w:sdt>
        <w:sdtPr>
          <w:rPr>
            <w:b/>
            <w:color w:val="0070C0"/>
          </w:rPr>
          <w:alias w:val="systemName"/>
          <w:tag w:val="systemName"/>
          <w:id w:val="-682276916"/>
          <w:placeholder>
            <w:docPart w:val="DefaultPlaceholder_1082065158"/>
          </w:placeholder>
          <w:text/>
        </w:sdtPr>
        <w:sdtEndPr>
          <w:rPr>
            <w:b/>
            <w:color w:val="0070C0"/>
          </w:rPr>
        </w:sdtEndPr>
        <w:sdtContent>
          <w:r>
            <w:rPr>
              <w:b/>
              <w:color w:val="0070C0"/>
            </w:rPr>
            <w:t>system name</w:t>
          </w:r>
        </w:sdtContent>
      </w:sdt>
      <w:r>
        <w:t xml:space="preserve"> ISCP staff will be prepared to perform recovery measures to restore system functions. </w:t>
      </w:r>
    </w:p>
    <w:p>
      <w:pPr>
        <w:pStyle w:val="4"/>
      </w:pPr>
      <w:bookmarkStart w:id="94" w:name="_Toc328125893"/>
      <w:bookmarkStart w:id="95" w:name="_Toc272397961"/>
      <w:bookmarkStart w:id="96" w:name="_Toc341789994"/>
      <w:bookmarkStart w:id="97" w:name="_Toc345493085"/>
      <w:bookmarkStart w:id="98" w:name="_Toc364254300"/>
      <w:bookmarkStart w:id="99" w:name="_Toc365614750"/>
      <w:r>
        <w:t>Activation Criteria and Procedures</w:t>
      </w:r>
      <w:bookmarkEnd w:id="94"/>
      <w:bookmarkEnd w:id="95"/>
      <w:bookmarkEnd w:id="96"/>
      <w:bookmarkEnd w:id="97"/>
      <w:bookmarkEnd w:id="98"/>
      <w:bookmarkEnd w:id="99"/>
    </w:p>
    <w:p>
      <w:pPr>
        <w:pStyle w:val="3"/>
      </w:pPr>
      <w:r>
        <w:t xml:space="preserve">The </w:t>
      </w:r>
      <w:sdt>
        <w:sdtPr>
          <w:rPr>
            <w:b/>
            <w:i/>
            <w:color w:val="0070C0"/>
          </w:rPr>
          <w:alias w:val="systemName"/>
          <w:tag w:val="systemName"/>
          <w:id w:val="-565179023"/>
          <w:placeholder>
            <w:docPart w:val="DefaultPlaceholder_1082065158"/>
          </w:placeholder>
          <w:text/>
        </w:sdtPr>
        <w:sdtEndPr>
          <w:rPr>
            <w:b/>
            <w:i/>
            <w:color w:val="0070C0"/>
          </w:rPr>
        </w:sdtEndPr>
        <w:sdtContent>
          <w:r>
            <w:rPr>
              <w:b/>
              <w:i/>
              <w:color w:val="0070C0"/>
            </w:rPr>
            <w:t xml:space="preserve"> system name</w:t>
          </w:r>
        </w:sdtContent>
      </w:sdt>
      <w:r>
        <w:rPr>
          <w:color w:val="0000FF"/>
        </w:rPr>
        <w:t xml:space="preserve"> </w:t>
      </w:r>
      <w:r>
        <w:t xml:space="preserve">ISCP may be activated when or more of the following criteria are met: </w:t>
      </w:r>
    </w:p>
    <w:p>
      <w:pPr>
        <w:pStyle w:val="173"/>
      </w:pPr>
      <w:r>
        <w:t xml:space="preserve">The type of outage indicates </w:t>
      </w:r>
      <w:sdt>
        <w:sdtPr>
          <w:rPr>
            <w:b/>
            <w:i/>
            <w:color w:val="0070C0"/>
          </w:rPr>
          <w:alias w:val="systemAcronym"/>
          <w:tag w:val="systemAcronym"/>
          <w:id w:val="869035021"/>
          <w:placeholder>
            <w:docPart w:val="DefaultPlaceholder_1082065158"/>
          </w:placeholder>
          <w:text/>
        </w:sdtPr>
        <w:sdtEndPr>
          <w:rPr>
            <w:b/>
            <w:i/>
            <w:color w:val="0070C0"/>
          </w:rPr>
        </w:sdtEndPr>
        <w:sdtContent>
          <w:r>
            <w:rPr>
              <w:b/>
              <w:i/>
              <w:color w:val="0070C0"/>
            </w:rPr>
            <w:t>system acronym</w:t>
          </w:r>
        </w:sdtContent>
      </w:sdt>
      <w:r>
        <w:t xml:space="preserve"> will be down for more than </w:t>
      </w:r>
      <w:r>
        <w:rPr>
          <w:b/>
          <w:i/>
          <w:color w:val="0070C0"/>
        </w:rPr>
        <w:t xml:space="preserve"> RTO</w:t>
      </w:r>
      <w:r>
        <w:t xml:space="preserve"> hours.</w:t>
      </w:r>
    </w:p>
    <w:p>
      <w:pPr>
        <w:pStyle w:val="173"/>
        <w:rPr>
          <w:i/>
          <w:color w:val="000000" w:themeColor="text1"/>
          <w14:textFill>
            <w14:solidFill>
              <w14:schemeClr w14:val="tx1"/>
            </w14:solidFill>
          </w14:textFill>
        </w:rPr>
      </w:pPr>
      <w:r>
        <w:t>The ISCP Director determines that</w:t>
      </w:r>
      <w:sdt>
        <w:sdtPr>
          <w:rPr>
            <w:b/>
            <w:i/>
            <w:color w:val="0070C0"/>
          </w:rPr>
          <w:alias w:val="systemAcronym"/>
          <w:tag w:val="systemAcronym"/>
          <w:id w:val="-814019797"/>
          <w:placeholder>
            <w:docPart w:val="DefaultPlaceholder_1082065158"/>
          </w:placeholder>
          <w:text/>
        </w:sdtPr>
        <w:sdtEndPr>
          <w:rPr>
            <w:b/>
            <w:i/>
            <w:color w:val="0070C0"/>
          </w:rPr>
        </w:sdtEndPr>
        <w:sdtContent>
          <w:r>
            <w:rPr>
              <w:b/>
              <w:i/>
              <w:color w:val="0070C0"/>
            </w:rPr>
            <w:t xml:space="preserve"> system acronym </w:t>
          </w:r>
        </w:sdtContent>
      </w:sdt>
      <w:r>
        <w:rPr>
          <w:color w:val="0000FF"/>
        </w:rPr>
        <w:t xml:space="preserve"> </w:t>
      </w:r>
      <w:r>
        <w:t>can be recovered on the primary site</w:t>
      </w:r>
      <w:r>
        <w:rPr>
          <w:b/>
          <w:i/>
          <w:color w:val="0070C0"/>
        </w:rPr>
        <w:t>.</w:t>
      </w:r>
    </w:p>
    <w:p>
      <w:pPr>
        <w:pStyle w:val="203"/>
        <w:rPr>
          <w:rFonts w:asciiTheme="minorHAnsi" w:hAnsiTheme="minorHAnsi" w:cstheme="minorHAnsi"/>
          <w:color w:val="0000FF"/>
          <w:szCs w:val="22"/>
        </w:rPr>
      </w:pPr>
      <w:r>
        <w:rPr>
          <w:rFonts w:asciiTheme="minorHAnsi" w:hAnsiTheme="minorHAnsi" w:cstheme="minorHAnsi"/>
          <w:sz w:val="22"/>
          <w:szCs w:val="22"/>
        </w:rPr>
        <w:t>Additionally, the decision</w:t>
      </w:r>
      <w:r>
        <w:rPr>
          <w:rFonts w:asciiTheme="minorHAnsi" w:hAnsiTheme="minorHAnsi" w:cstheme="minorHAnsi"/>
          <w:iCs/>
          <w:sz w:val="22"/>
          <w:szCs w:val="22"/>
        </w:rPr>
        <w:t xml:space="preserve"> to activate the</w:t>
      </w:r>
      <w:sdt>
        <w:sdtPr>
          <w:rPr>
            <w:rFonts w:ascii="Calibri" w:hAnsi="Calibri" w:cs="Calibri"/>
            <w:b/>
            <w:i/>
            <w:color w:val="0070C0"/>
            <w:sz w:val="22"/>
            <w:szCs w:val="22"/>
          </w:rPr>
          <w:alias w:val="systemAcronym"/>
          <w:tag w:val="systemAcronym"/>
          <w:id w:val="185494397"/>
          <w:text/>
        </w:sdtPr>
        <w:sdtEndPr>
          <w:rPr>
            <w:rFonts w:ascii="Calibri" w:hAnsi="Calibri" w:cs="Calibri"/>
            <w:b/>
            <w:i/>
            <w:color w:val="0070C0"/>
            <w:sz w:val="22"/>
            <w:szCs w:val="22"/>
          </w:rPr>
        </w:sdtEndPr>
        <w:sdtContent>
          <w:r>
            <w:rPr>
              <w:rFonts w:ascii="Calibri" w:hAnsi="Calibri" w:cs="Calibri"/>
              <w:b/>
              <w:i/>
              <w:color w:val="0070C0"/>
              <w:sz w:val="22"/>
              <w:szCs w:val="22"/>
            </w:rPr>
            <w:t xml:space="preserve"> system acronym </w:t>
          </w:r>
        </w:sdtContent>
      </w:sdt>
      <w:r>
        <w:rPr>
          <w:rFonts w:asciiTheme="minorHAnsi" w:hAnsiTheme="minorHAnsi" w:cstheme="minorHAnsi"/>
          <w:b/>
          <w:color w:val="0000FF"/>
          <w:sz w:val="22"/>
          <w:szCs w:val="22"/>
        </w:rPr>
        <w:t xml:space="preserve"> </w:t>
      </w:r>
      <w:r>
        <w:rPr>
          <w:rFonts w:asciiTheme="minorHAnsi" w:hAnsiTheme="minorHAnsi" w:cstheme="minorHAnsi"/>
          <w:iCs/>
          <w:sz w:val="22"/>
          <w:szCs w:val="22"/>
        </w:rPr>
        <w:t>ISCP may require the ISCP Director to consult with the facility leadership</w:t>
      </w:r>
      <w:r>
        <w:rPr>
          <w:rFonts w:asciiTheme="minorHAnsi" w:hAnsiTheme="minorHAnsi" w:cstheme="minorHAnsi"/>
          <w:sz w:val="22"/>
          <w:szCs w:val="22"/>
        </w:rPr>
        <w:t>.  The</w:t>
      </w:r>
      <w:sdt>
        <w:sdtPr>
          <w:rPr>
            <w:rFonts w:ascii="Calibri" w:hAnsi="Calibri" w:cs="Calibri"/>
            <w:b/>
            <w:i/>
            <w:color w:val="0070C0"/>
            <w:sz w:val="22"/>
            <w:szCs w:val="22"/>
          </w:rPr>
          <w:alias w:val="systemAcronym"/>
          <w:tag w:val="systemAcronym"/>
          <w:id w:val="476583349"/>
          <w:text/>
        </w:sdtPr>
        <w:sdtEndPr>
          <w:rPr>
            <w:rFonts w:ascii="Calibri" w:hAnsi="Calibri" w:cs="Calibri"/>
            <w:b/>
            <w:i/>
            <w:color w:val="0070C0"/>
            <w:sz w:val="22"/>
            <w:szCs w:val="22"/>
          </w:rPr>
        </w:sdtEndPr>
        <w:sdtContent>
          <w:r>
            <w:rPr>
              <w:rFonts w:ascii="Calibri" w:hAnsi="Calibri" w:cs="Calibri"/>
              <w:b/>
              <w:i/>
              <w:color w:val="0070C0"/>
              <w:sz w:val="22"/>
              <w:szCs w:val="22"/>
            </w:rPr>
            <w:t xml:space="preserve"> system acronym</w:t>
          </w:r>
        </w:sdtContent>
      </w:sdt>
      <w:r>
        <w:rPr>
          <w:rFonts w:asciiTheme="minorHAnsi" w:hAnsiTheme="minorHAnsi" w:cstheme="minorHAnsi"/>
          <w:color w:val="0000FF"/>
          <w:sz w:val="22"/>
          <w:szCs w:val="22"/>
        </w:rPr>
        <w:t xml:space="preserve"> </w:t>
      </w:r>
      <w:r>
        <w:rPr>
          <w:rFonts w:asciiTheme="minorHAnsi" w:hAnsiTheme="minorHAnsi" w:cstheme="minorHAnsi"/>
          <w:color w:val="auto"/>
          <w:sz w:val="22"/>
          <w:szCs w:val="22"/>
        </w:rPr>
        <w:t xml:space="preserve">leadership may include:  </w:t>
      </w:r>
    </w:p>
    <w:p>
      <w:pPr>
        <w:pStyle w:val="203"/>
        <w:numPr>
          <w:ilvl w:val="0"/>
          <w:numId w:val="29"/>
        </w:numPr>
        <w:rPr>
          <w:rFonts w:asciiTheme="minorHAnsi" w:hAnsiTheme="minorHAnsi" w:cstheme="minorHAnsi"/>
          <w:sz w:val="22"/>
          <w:szCs w:val="22"/>
        </w:rPr>
      </w:pPr>
      <w:r>
        <w:rPr>
          <w:rFonts w:asciiTheme="minorHAnsi" w:hAnsiTheme="minorHAnsi" w:cstheme="minorHAnsi"/>
          <w:sz w:val="22"/>
          <w:szCs w:val="22"/>
        </w:rPr>
        <w:t>Facility Telecommunications Manager</w:t>
      </w:r>
    </w:p>
    <w:p>
      <w:pPr>
        <w:pStyle w:val="203"/>
        <w:numPr>
          <w:ilvl w:val="0"/>
          <w:numId w:val="29"/>
        </w:numPr>
        <w:rPr>
          <w:rFonts w:asciiTheme="minorHAnsi" w:hAnsiTheme="minorHAnsi" w:cstheme="minorHAnsi"/>
          <w:sz w:val="22"/>
          <w:szCs w:val="22"/>
        </w:rPr>
      </w:pPr>
      <w:r>
        <w:rPr>
          <w:rFonts w:asciiTheme="minorHAnsi" w:hAnsiTheme="minorHAnsi" w:cstheme="minorHAnsi"/>
          <w:sz w:val="22"/>
          <w:szCs w:val="22"/>
        </w:rPr>
        <w:t>Network CIO</w:t>
      </w:r>
    </w:p>
    <w:p>
      <w:pPr>
        <w:pStyle w:val="173"/>
        <w:numPr>
          <w:ilvl w:val="0"/>
          <w:numId w:val="0"/>
        </w:numPr>
      </w:pPr>
    </w:p>
    <w:p>
      <w:pPr>
        <w:pStyle w:val="4"/>
      </w:pPr>
      <w:bookmarkStart w:id="100" w:name="_Toc364255011"/>
      <w:bookmarkEnd w:id="100"/>
      <w:bookmarkStart w:id="101" w:name="_Toc364253906"/>
      <w:bookmarkEnd w:id="101"/>
      <w:bookmarkStart w:id="102" w:name="_Toc364254794"/>
      <w:bookmarkEnd w:id="102"/>
      <w:bookmarkStart w:id="103" w:name="_Toc364254301"/>
      <w:bookmarkEnd w:id="103"/>
      <w:bookmarkStart w:id="104" w:name="_Toc345493086"/>
      <w:bookmarkStart w:id="105" w:name="_Toc272397962"/>
      <w:bookmarkStart w:id="106" w:name="_Toc328125894"/>
      <w:bookmarkStart w:id="107" w:name="_Toc341789995"/>
      <w:bookmarkStart w:id="108" w:name="_Toc364254302"/>
      <w:bookmarkStart w:id="109" w:name="_Toc365614751"/>
      <w:r>
        <w:t>Notification</w:t>
      </w:r>
      <w:bookmarkEnd w:id="104"/>
      <w:bookmarkEnd w:id="105"/>
      <w:bookmarkEnd w:id="106"/>
      <w:bookmarkEnd w:id="107"/>
      <w:r>
        <w:t xml:space="preserve"> Procedures</w:t>
      </w:r>
      <w:bookmarkEnd w:id="108"/>
      <w:bookmarkEnd w:id="109"/>
    </w:p>
    <w:p>
      <w:pPr>
        <w:pStyle w:val="3"/>
      </w:pPr>
      <w:r>
        <w:t xml:space="preserve">The first step upon activation of the </w:t>
      </w:r>
      <w:sdt>
        <w:sdtPr>
          <w:rPr>
            <w:b/>
            <w:i/>
            <w:color w:val="0070C0"/>
          </w:rPr>
          <w:alias w:val="systemAcronym"/>
          <w:tag w:val="systemAcronym"/>
          <w:id w:val="-992563164"/>
          <w:placeholder>
            <w:docPart w:val="DefaultPlaceholder_1082065158"/>
          </w:placeholder>
          <w:text/>
        </w:sdtPr>
        <w:sdtEndPr>
          <w:rPr>
            <w:b/>
            <w:i/>
            <w:color w:val="0070C0"/>
          </w:rPr>
        </w:sdtEndPr>
        <w:sdtContent>
          <w:r>
            <w:rPr>
              <w:b/>
              <w:i/>
              <w:color w:val="0070C0"/>
            </w:rPr>
            <w:t>system acronym</w:t>
          </w:r>
        </w:sdtContent>
      </w:sdt>
      <w:r>
        <w:rPr>
          <w:color w:val="0000FF"/>
        </w:rPr>
        <w:t xml:space="preserve"> </w:t>
      </w:r>
      <w:r>
        <w:t xml:space="preserve">ISCP is notification of appropriate business and system support personnel.  </w:t>
      </w:r>
    </w:p>
    <w:p>
      <w:pPr>
        <w:pStyle w:val="203"/>
        <w:rPr>
          <w:rFonts w:asciiTheme="minorHAnsi" w:hAnsiTheme="minorHAnsi" w:cstheme="minorHAnsi"/>
          <w:color w:val="auto"/>
          <w:sz w:val="22"/>
          <w:szCs w:val="22"/>
        </w:rPr>
      </w:pPr>
      <w:r>
        <w:rPr>
          <w:rFonts w:asciiTheme="minorHAnsi" w:hAnsiTheme="minorHAnsi" w:cstheme="minorHAnsi"/>
          <w:color w:val="auto"/>
          <w:sz w:val="22"/>
          <w:szCs w:val="22"/>
        </w:rPr>
        <w:t>Notification procedures may include:</w:t>
      </w:r>
    </w:p>
    <w:p>
      <w:pPr>
        <w:pStyle w:val="205"/>
        <w:tabs>
          <w:tab w:val="left" w:pos="360"/>
          <w:tab w:val="clear" w:pos="1800"/>
        </w:tabs>
        <w:ind w:left="360"/>
        <w:rPr>
          <w:rFonts w:asciiTheme="minorHAnsi" w:hAnsiTheme="minorHAnsi" w:cstheme="minorHAnsi"/>
          <w:color w:val="auto"/>
          <w:sz w:val="22"/>
        </w:rPr>
      </w:pPr>
      <w:r>
        <w:rPr>
          <w:rFonts w:asciiTheme="minorHAnsi" w:hAnsiTheme="minorHAnsi" w:cstheme="minorHAnsi"/>
          <w:color w:val="auto"/>
          <w:sz w:val="22"/>
        </w:rPr>
        <w:t>Identification of who makes the initial notifications;</w:t>
      </w:r>
    </w:p>
    <w:p>
      <w:pPr>
        <w:pStyle w:val="205"/>
        <w:tabs>
          <w:tab w:val="left" w:pos="360"/>
          <w:tab w:val="clear" w:pos="1800"/>
        </w:tabs>
        <w:ind w:left="360"/>
        <w:rPr>
          <w:rFonts w:asciiTheme="minorHAnsi" w:hAnsiTheme="minorHAnsi" w:cstheme="minorHAnsi"/>
          <w:color w:val="auto"/>
          <w:sz w:val="22"/>
        </w:rPr>
      </w:pPr>
      <w:r>
        <w:rPr>
          <w:rFonts w:asciiTheme="minorHAnsi" w:hAnsiTheme="minorHAnsi" w:cstheme="minorHAnsi"/>
          <w:color w:val="auto"/>
          <w:sz w:val="22"/>
        </w:rPr>
        <w:t>The sequence in which personnel are notified (e.g., system owner, technical POC, contingency plan coordinator, business/service line POC, and Recovery Team POC);</w:t>
      </w:r>
    </w:p>
    <w:p>
      <w:pPr>
        <w:pStyle w:val="205"/>
        <w:tabs>
          <w:tab w:val="left" w:pos="360"/>
          <w:tab w:val="clear" w:pos="1800"/>
        </w:tabs>
        <w:ind w:left="360"/>
        <w:rPr>
          <w:rFonts w:asciiTheme="minorHAnsi" w:hAnsiTheme="minorHAnsi" w:cstheme="minorHAnsi"/>
          <w:color w:val="auto"/>
          <w:sz w:val="22"/>
        </w:rPr>
      </w:pPr>
      <w:r>
        <w:rPr>
          <w:rFonts w:asciiTheme="minorHAnsi" w:hAnsiTheme="minorHAnsi" w:cstheme="minorHAnsi"/>
          <w:color w:val="auto"/>
          <w:sz w:val="22"/>
        </w:rPr>
        <w:t>The method of internal and external notifications (e.g., email, mobile phone, automated notification system; etc.);</w:t>
      </w:r>
    </w:p>
    <w:p>
      <w:pPr>
        <w:pStyle w:val="205"/>
        <w:tabs>
          <w:tab w:val="left" w:pos="360"/>
          <w:tab w:val="clear" w:pos="1800"/>
        </w:tabs>
        <w:ind w:left="360"/>
        <w:rPr>
          <w:rFonts w:asciiTheme="minorHAnsi" w:hAnsiTheme="minorHAnsi" w:cstheme="minorHAnsi"/>
          <w:color w:val="auto"/>
          <w:sz w:val="22"/>
        </w:rPr>
      </w:pPr>
      <w:r>
        <w:rPr>
          <w:rFonts w:asciiTheme="minorHAnsi" w:hAnsiTheme="minorHAnsi" w:cstheme="minorHAnsi"/>
          <w:color w:val="auto"/>
          <w:sz w:val="22"/>
        </w:rPr>
        <w:t>What to do if any single person in the notification sequence cannot be reached; and</w:t>
      </w:r>
    </w:p>
    <w:p>
      <w:pPr>
        <w:pStyle w:val="205"/>
        <w:tabs>
          <w:tab w:val="left" w:pos="360"/>
          <w:tab w:val="clear" w:pos="1800"/>
        </w:tabs>
        <w:ind w:left="360"/>
        <w:rPr>
          <w:rFonts w:asciiTheme="minorHAnsi" w:hAnsiTheme="minorHAnsi" w:cstheme="minorHAnsi"/>
          <w:color w:val="auto"/>
          <w:sz w:val="22"/>
        </w:rPr>
      </w:pPr>
      <w:r>
        <w:rPr>
          <w:rFonts w:asciiTheme="minorHAnsi" w:hAnsiTheme="minorHAnsi" w:cstheme="minorHAnsi"/>
          <w:color w:val="auto"/>
          <w:sz w:val="22"/>
        </w:rPr>
        <w:t>Alert/notification messages.</w:t>
      </w:r>
    </w:p>
    <w:p>
      <w:pPr>
        <w:pStyle w:val="205"/>
        <w:numPr>
          <w:ilvl w:val="0"/>
          <w:numId w:val="0"/>
        </w:numPr>
        <w:rPr>
          <w:rFonts w:asciiTheme="minorHAnsi" w:hAnsiTheme="minorHAnsi" w:cstheme="minorHAnsi"/>
          <w:color w:val="auto"/>
          <w:sz w:val="22"/>
        </w:rPr>
      </w:pPr>
    </w:p>
    <w:p>
      <w:pPr>
        <w:pStyle w:val="204"/>
        <w:numPr>
          <w:ilvl w:val="0"/>
          <w:numId w:val="0"/>
        </w:numPr>
        <w:spacing w:before="0" w:after="0"/>
        <w:rPr>
          <w:rFonts w:asciiTheme="minorHAnsi" w:hAnsiTheme="minorHAnsi" w:cstheme="minorHAnsi"/>
          <w:sz w:val="22"/>
        </w:rPr>
      </w:pPr>
      <w:r>
        <w:rPr>
          <w:rFonts w:asciiTheme="minorHAnsi" w:hAnsiTheme="minorHAnsi" w:cstheme="minorHAnsi"/>
          <w:sz w:val="22"/>
        </w:rPr>
        <w:t>Call Trees are an effective means of conveying the communication sequence in which leadership, recovery personnel and facility points of contact should be alerted.</w:t>
      </w:r>
    </w:p>
    <w:p>
      <w:pPr>
        <w:pStyle w:val="204"/>
        <w:numPr>
          <w:ilvl w:val="0"/>
          <w:numId w:val="0"/>
        </w:numPr>
        <w:spacing w:before="0" w:after="0"/>
        <w:rPr>
          <w:rFonts w:asciiTheme="minorHAnsi" w:hAnsiTheme="minorHAnsi" w:cstheme="minorHAnsi"/>
          <w:sz w:val="22"/>
        </w:rPr>
      </w:pPr>
    </w:p>
    <w:p>
      <w:pPr>
        <w:pStyle w:val="204"/>
        <w:numPr>
          <w:ilvl w:val="0"/>
          <w:numId w:val="0"/>
        </w:numPr>
        <w:spacing w:before="0" w:after="0"/>
        <w:rPr>
          <w:rFonts w:asciiTheme="minorHAnsi" w:hAnsiTheme="minorHAnsi" w:cstheme="minorHAnsi"/>
          <w:sz w:val="22"/>
        </w:rPr>
      </w:pPr>
      <w:r>
        <w:rPr>
          <w:rFonts w:asciiTheme="minorHAnsi" w:hAnsiTheme="minorHAnsi" w:cstheme="minorHAnsi"/>
          <w:sz w:val="22"/>
        </w:rPr>
        <w:t xml:space="preserve">For a full list of all ISCP specific key personnel and contact information, please refer to Appendix A. </w:t>
      </w:r>
    </w:p>
    <w:p>
      <w:pPr>
        <w:pStyle w:val="204"/>
        <w:numPr>
          <w:ilvl w:val="0"/>
          <w:numId w:val="0"/>
        </w:numPr>
        <w:spacing w:before="0" w:after="0"/>
        <w:rPr>
          <w:rFonts w:asciiTheme="minorHAnsi" w:hAnsiTheme="minorHAnsi" w:cstheme="minorHAnsi"/>
          <w:sz w:val="22"/>
        </w:rPr>
      </w:pPr>
    </w:p>
    <w:p>
      <w:pPr>
        <w:pStyle w:val="3"/>
        <w:rPr>
          <w:rFonts w:asciiTheme="minorHAnsi" w:hAnsiTheme="minorHAnsi" w:cstheme="minorHAnsi"/>
        </w:rPr>
      </w:pPr>
      <w:r>
        <w:rPr>
          <w:rFonts w:asciiTheme="minorHAnsi" w:hAnsiTheme="minorHAnsi" w:cstheme="minorHAnsi"/>
        </w:rPr>
        <w:t xml:space="preserve">For a list identifying leadership, recovery personnel and any facility points of contacts that are to be alerted of the ISCP activation, refer to Appendix B.  </w:t>
      </w:r>
    </w:p>
    <w:p>
      <w:pPr>
        <w:pStyle w:val="4"/>
      </w:pPr>
      <w:bookmarkStart w:id="110" w:name="_Toc328125898"/>
      <w:bookmarkStart w:id="111" w:name="_Toc345493088"/>
      <w:bookmarkStart w:id="112" w:name="_Toc341789997"/>
      <w:bookmarkStart w:id="113" w:name="_Toc364254303"/>
      <w:r>
        <w:br w:type="page"/>
      </w:r>
    </w:p>
    <w:p>
      <w:pPr>
        <w:pStyle w:val="4"/>
      </w:pPr>
      <w:bookmarkStart w:id="114" w:name="_Toc365614752"/>
      <w:r>
        <w:t>Outage Assessment</w:t>
      </w:r>
      <w:bookmarkEnd w:id="110"/>
      <w:bookmarkEnd w:id="111"/>
      <w:bookmarkEnd w:id="112"/>
      <w:bookmarkEnd w:id="113"/>
      <w:bookmarkEnd w:id="114"/>
    </w:p>
    <w:p>
      <w:pPr>
        <w:pStyle w:val="3"/>
        <w:rPr>
          <w:i/>
        </w:rPr>
      </w:pPr>
      <w:r>
        <w:t xml:space="preserve">Following notification, a thorough outage assessment is necessary to determine the extent of the disruption, any damage, potential for further disruption or system damage, and an expected recovery time of the </w:t>
      </w:r>
      <w:sdt>
        <w:sdtPr>
          <w:rPr>
            <w:b/>
            <w:i/>
            <w:color w:val="0070C0"/>
          </w:rPr>
          <w:alias w:val="systemAcronym"/>
          <w:tag w:val="systemAcronym"/>
          <w:id w:val="119885996"/>
          <w:placeholder>
            <w:docPart w:val="DefaultPlaceholder_1082065158"/>
          </w:placeholder>
          <w:text/>
        </w:sdtPr>
        <w:sdtEndPr>
          <w:rPr>
            <w:b/>
            <w:i/>
            <w:color w:val="0070C0"/>
          </w:rPr>
        </w:sdtEndPr>
        <w:sdtContent>
          <w:r>
            <w:rPr>
              <w:b/>
              <w:i/>
              <w:color w:val="0070C0"/>
            </w:rPr>
            <w:t>system acronym</w:t>
          </w:r>
        </w:sdtContent>
      </w:sdt>
      <w:r>
        <w:rPr>
          <w:i/>
        </w:rPr>
        <w:t xml:space="preserve">. </w:t>
      </w:r>
    </w:p>
    <w:p>
      <w:pPr>
        <w:pStyle w:val="3"/>
      </w:pPr>
      <w:r>
        <w:t>This outage assessment is conducted by the Outage Assessment Team.  Assessment results are provided to the ISCP Coordinator</w:t>
      </w:r>
      <w:r>
        <w:rPr>
          <w:color w:val="00B0F0"/>
        </w:rPr>
        <w:t xml:space="preserve"> </w:t>
      </w:r>
      <w:r>
        <w:t xml:space="preserve">to assist in the coordination of the recovery of </w:t>
      </w:r>
      <w:sdt>
        <w:sdtPr>
          <w:rPr>
            <w:b/>
            <w:i/>
            <w:color w:val="0070C0"/>
          </w:rPr>
          <w:alias w:val="systemAcronym"/>
          <w:tag w:val="systemAcronym"/>
          <w:id w:val="-1229449444"/>
          <w:placeholder>
            <w:docPart w:val="DefaultPlaceholder_1082065158"/>
          </w:placeholder>
          <w:text/>
        </w:sdtPr>
        <w:sdtEndPr>
          <w:rPr>
            <w:b/>
            <w:i/>
            <w:color w:val="0070C0"/>
          </w:rPr>
        </w:sdtEndPr>
        <w:sdtContent>
          <w:r>
            <w:rPr>
              <w:b/>
              <w:i/>
              <w:color w:val="0070C0"/>
            </w:rPr>
            <w:t>system acronym</w:t>
          </w:r>
        </w:sdtContent>
      </w:sdt>
      <w:r>
        <w:t xml:space="preserve">. Outage Assessment checklist is located in Appendix G. </w:t>
      </w:r>
    </w:p>
    <w:p>
      <w:pPr>
        <w:pStyle w:val="2"/>
        <w:pageBreakBefore/>
      </w:pPr>
      <w:bookmarkStart w:id="115" w:name="_Toc364254800"/>
      <w:bookmarkEnd w:id="115"/>
      <w:bookmarkStart w:id="116" w:name="_Toc364254802"/>
      <w:bookmarkEnd w:id="116"/>
      <w:bookmarkStart w:id="117" w:name="_Toc364254801"/>
      <w:bookmarkEnd w:id="117"/>
      <w:bookmarkStart w:id="118" w:name="_Toc364255015"/>
      <w:bookmarkEnd w:id="118"/>
      <w:bookmarkStart w:id="119" w:name="_Toc364254305"/>
      <w:bookmarkEnd w:id="119"/>
      <w:bookmarkStart w:id="120" w:name="_Toc364253915"/>
      <w:bookmarkEnd w:id="120"/>
      <w:bookmarkStart w:id="121" w:name="_Toc364254310"/>
      <w:bookmarkEnd w:id="121"/>
      <w:bookmarkStart w:id="122" w:name="_Toc364254803"/>
      <w:bookmarkEnd w:id="122"/>
      <w:bookmarkStart w:id="123" w:name="_Toc364254309"/>
      <w:bookmarkEnd w:id="123"/>
      <w:bookmarkStart w:id="124" w:name="_Toc364253911"/>
      <w:bookmarkEnd w:id="124"/>
      <w:bookmarkStart w:id="125" w:name="_Toc364254799"/>
      <w:bookmarkEnd w:id="125"/>
      <w:bookmarkStart w:id="126" w:name="_Toc364255017"/>
      <w:bookmarkEnd w:id="126"/>
      <w:bookmarkStart w:id="127" w:name="_Toc364255019"/>
      <w:bookmarkEnd w:id="127"/>
      <w:bookmarkStart w:id="128" w:name="_Toc364255020"/>
      <w:bookmarkEnd w:id="128"/>
      <w:bookmarkStart w:id="129" w:name="_Toc364253918"/>
      <w:bookmarkEnd w:id="129"/>
      <w:bookmarkStart w:id="130" w:name="_Toc364254313"/>
      <w:bookmarkEnd w:id="130"/>
      <w:bookmarkStart w:id="131" w:name="_Toc364253909"/>
      <w:bookmarkEnd w:id="131"/>
      <w:bookmarkStart w:id="132" w:name="_Toc364254304"/>
      <w:bookmarkEnd w:id="132"/>
      <w:bookmarkStart w:id="133" w:name="_Toc364253910"/>
      <w:bookmarkEnd w:id="133"/>
      <w:bookmarkStart w:id="134" w:name="_Toc364253912"/>
      <w:bookmarkEnd w:id="134"/>
      <w:bookmarkStart w:id="135" w:name="_Toc364255018"/>
      <w:bookmarkEnd w:id="135"/>
      <w:bookmarkStart w:id="136" w:name="_Toc364254797"/>
      <w:bookmarkEnd w:id="136"/>
      <w:bookmarkStart w:id="137" w:name="_Toc364254308"/>
      <w:bookmarkEnd w:id="137"/>
      <w:bookmarkStart w:id="138" w:name="_Toc364253913"/>
      <w:bookmarkEnd w:id="138"/>
      <w:bookmarkStart w:id="139" w:name="_Toc364253914"/>
      <w:bookmarkEnd w:id="139"/>
      <w:bookmarkStart w:id="140" w:name="_Toc364254306"/>
      <w:bookmarkEnd w:id="140"/>
      <w:bookmarkStart w:id="141" w:name="_Toc364255014"/>
      <w:bookmarkEnd w:id="141"/>
      <w:bookmarkStart w:id="142" w:name="_Toc364255016"/>
      <w:bookmarkEnd w:id="142"/>
      <w:bookmarkStart w:id="143" w:name="_Toc364254798"/>
      <w:bookmarkEnd w:id="143"/>
      <w:bookmarkStart w:id="144" w:name="_Toc364254307"/>
      <w:bookmarkEnd w:id="144"/>
      <w:bookmarkStart w:id="145" w:name="_Toc364254806"/>
      <w:bookmarkEnd w:id="145"/>
      <w:bookmarkStart w:id="146" w:name="_Toc364255023"/>
      <w:bookmarkEnd w:id="146"/>
      <w:bookmarkStart w:id="147" w:name="_Toc328125899"/>
      <w:bookmarkStart w:id="148" w:name="_Toc345493089"/>
      <w:bookmarkStart w:id="149" w:name="_Toc365614753"/>
      <w:bookmarkStart w:id="150" w:name="_Toc341789998"/>
      <w:bookmarkStart w:id="151" w:name="_Toc364254314"/>
      <w:r>
        <w:t>RECOVERY</w:t>
      </w:r>
      <w:bookmarkEnd w:id="147"/>
      <w:bookmarkEnd w:id="148"/>
      <w:bookmarkEnd w:id="149"/>
      <w:bookmarkEnd w:id="150"/>
      <w:bookmarkEnd w:id="151"/>
      <w:r>
        <w:t xml:space="preserve"> </w:t>
      </w:r>
    </w:p>
    <w:p>
      <w:pPr>
        <w:pStyle w:val="3"/>
        <w:rPr>
          <w:i/>
          <w:iCs/>
          <w:color w:val="000000"/>
        </w:rPr>
      </w:pPr>
      <w:r>
        <w:t xml:space="preserve">The Recovery Phase provides formal recovery operations that begin after the ISCP has been activated, outage assessments have been completed (if possible), personnel have been notified, and appropriate teams have been mobilized.  Recovery Phase activities focus on implementing recovery </w:t>
      </w:r>
      <w:r>
        <w:rPr>
          <w:b/>
          <w:bCs/>
          <w:i/>
          <w:iCs/>
        </w:rPr>
        <w:t>strategies</w:t>
      </w:r>
      <w:r>
        <w:t xml:space="preserve"> to restore system capabilities through the restoration of IS components, repair of damage, and resumption operational capabilities at the original or new permanent location. At the completion of the Recovery Phase, </w:t>
      </w:r>
      <w:sdt>
        <w:sdtPr>
          <w:rPr>
            <w:b/>
            <w:i/>
            <w:color w:val="0070C0"/>
          </w:rPr>
          <w:alias w:val="systemAcronym"/>
          <w:tag w:val="systemAcronym"/>
          <w:id w:val="997151547"/>
          <w:placeholder>
            <w:docPart w:val="DefaultPlaceholder_1082065158"/>
          </w:placeholder>
          <w:text/>
        </w:sdtPr>
        <w:sdtEndPr>
          <w:rPr>
            <w:b/>
            <w:i/>
            <w:color w:val="0070C0"/>
          </w:rPr>
        </w:sdtEndPr>
        <w:sdtContent>
          <w:r>
            <w:rPr>
              <w:b/>
              <w:i/>
              <w:color w:val="0070C0"/>
            </w:rPr>
            <w:t>system acronym</w:t>
          </w:r>
        </w:sdtContent>
      </w:sdt>
      <w:r>
        <w:t xml:space="preserve"> will be functional and capable of performing the functions identified in the plan. </w:t>
      </w:r>
    </w:p>
    <w:p>
      <w:pPr>
        <w:pStyle w:val="3"/>
        <w:rPr>
          <w:rFonts w:asciiTheme="minorHAnsi" w:hAnsiTheme="minorHAnsi" w:cstheme="minorHAnsi"/>
          <w:color w:val="00B0F0"/>
        </w:rPr>
      </w:pPr>
      <w:r>
        <w:rPr>
          <w:rFonts w:asciiTheme="minorHAnsi" w:hAnsiTheme="minorHAnsi" w:cstheme="minorHAnsi"/>
          <w:b/>
          <w:bCs/>
        </w:rPr>
        <w:t>Note</w:t>
      </w:r>
      <w:r>
        <w:rPr>
          <w:rFonts w:asciiTheme="minorHAnsi" w:hAnsiTheme="minorHAnsi" w:cstheme="minorHAnsi"/>
        </w:rPr>
        <w:t xml:space="preserve">: </w:t>
      </w:r>
      <w:r>
        <w:rPr>
          <w:rFonts w:asciiTheme="minorHAnsi" w:hAnsiTheme="minorHAnsi" w:cstheme="minorHAnsi"/>
          <w:b/>
          <w:bCs/>
          <w:i/>
          <w:iCs/>
        </w:rPr>
        <w:t xml:space="preserve">If the original facility is declared unusable, refer to the </w:t>
      </w:r>
      <w:r>
        <w:rPr>
          <w:b/>
          <w:color w:val="0070C0"/>
        </w:rPr>
        <w:t xml:space="preserve"> Facility Name </w:t>
      </w:r>
      <w:r>
        <w:rPr>
          <w:rFonts w:asciiTheme="minorHAnsi" w:hAnsiTheme="minorHAnsi" w:cstheme="minorHAnsi"/>
          <w:b/>
          <w:bCs/>
          <w:i/>
          <w:iCs/>
        </w:rPr>
        <w:t>DRP for guidance on recovering data and system operations at the alternate site.</w:t>
      </w:r>
    </w:p>
    <w:p>
      <w:pPr>
        <w:pStyle w:val="4"/>
      </w:pPr>
      <w:bookmarkStart w:id="152" w:name="_Toc341789999"/>
      <w:bookmarkStart w:id="153" w:name="_Toc345493090"/>
      <w:bookmarkStart w:id="154" w:name="_Toc328125900"/>
      <w:bookmarkStart w:id="155" w:name="_Toc364254315"/>
      <w:bookmarkStart w:id="156" w:name="_Toc365614754"/>
      <w:r>
        <w:t>Sequence of Recovery Activities</w:t>
      </w:r>
      <w:bookmarkEnd w:id="152"/>
      <w:bookmarkEnd w:id="153"/>
      <w:bookmarkEnd w:id="154"/>
      <w:bookmarkEnd w:id="155"/>
      <w:bookmarkEnd w:id="156"/>
    </w:p>
    <w:p>
      <w:pPr>
        <w:pStyle w:val="3"/>
      </w:pPr>
      <w:r>
        <w:t>The following high-level activities occur during the</w:t>
      </w:r>
      <w:r>
        <w:rPr>
          <w:b/>
          <w:i/>
          <w:color w:val="0070C0"/>
        </w:rPr>
        <w:t xml:space="preserve"> system acronym</w:t>
      </w:r>
      <w:r>
        <w:t xml:space="preserve"> recovery phase:</w:t>
      </w:r>
    </w:p>
    <w:p>
      <w:pPr>
        <w:pStyle w:val="173"/>
        <w:numPr>
          <w:ilvl w:val="0"/>
          <w:numId w:val="30"/>
        </w:numPr>
      </w:pPr>
      <w:r>
        <w:t xml:space="preserve">Identify recovery location (if not at original location); </w:t>
      </w:r>
    </w:p>
    <w:p>
      <w:pPr>
        <w:pStyle w:val="173"/>
      </w:pPr>
      <w:r>
        <w:t xml:space="preserve">Identify all required resources to perform recovery procedures; </w:t>
      </w:r>
    </w:p>
    <w:p>
      <w:pPr>
        <w:pStyle w:val="173"/>
      </w:pPr>
      <w:r>
        <w:t xml:space="preserve">Retrieve backup and system installation media; </w:t>
      </w:r>
    </w:p>
    <w:p>
      <w:pPr>
        <w:pStyle w:val="173"/>
      </w:pPr>
      <w:r>
        <w:t xml:space="preserve">Recover hardware and operating system (OS) (if required); </w:t>
      </w:r>
    </w:p>
    <w:p>
      <w:pPr>
        <w:pStyle w:val="173"/>
      </w:pPr>
      <w:r>
        <w:t>Recover system from backup and system installation media (refer to Appendix I);</w:t>
      </w:r>
    </w:p>
    <w:p>
      <w:pPr>
        <w:pStyle w:val="173"/>
      </w:pPr>
      <w:r>
        <w:t>Recover system from detailed recovery procedures (refer to Appendix J).</w:t>
      </w:r>
    </w:p>
    <w:p>
      <w:pPr>
        <w:pStyle w:val="173"/>
      </w:pPr>
      <w:r>
        <w:t>Perform validation and functional system tests (refer to Appendix K).</w:t>
      </w:r>
    </w:p>
    <w:p>
      <w:bookmarkStart w:id="157" w:name="_Toc272397969"/>
      <w:bookmarkStart w:id="158" w:name="_Toc328125901"/>
    </w:p>
    <w:p>
      <w:pPr>
        <w:pStyle w:val="4"/>
      </w:pPr>
      <w:bookmarkStart w:id="159" w:name="_Toc341790001"/>
      <w:bookmarkStart w:id="160" w:name="_Toc345493092"/>
      <w:bookmarkStart w:id="161" w:name="_Toc365614755"/>
      <w:bookmarkStart w:id="162" w:name="_Toc364254316"/>
      <w:r>
        <w:t>Escalation Notices/Awareness</w:t>
      </w:r>
      <w:bookmarkEnd w:id="157"/>
      <w:bookmarkEnd w:id="158"/>
      <w:bookmarkEnd w:id="159"/>
      <w:bookmarkEnd w:id="160"/>
      <w:bookmarkEnd w:id="161"/>
      <w:r>
        <w:t xml:space="preserve"> </w:t>
      </w:r>
      <w:bookmarkEnd w:id="162"/>
    </w:p>
    <w:p>
      <w:pPr>
        <w:pStyle w:val="3"/>
      </w:pPr>
      <w:r>
        <w:t>Notifications include problem escalation to leadership and status awareness to system owners and users.  Call Trees are an effective means of conveying the communication sequence in which leadership, recovery personnel and facility points of contact should be alerted.</w:t>
      </w:r>
    </w:p>
    <w:p>
      <w:pPr>
        <w:pStyle w:val="2"/>
        <w:pageBreakBefore/>
      </w:pPr>
      <w:bookmarkStart w:id="163" w:name="_Toc364253922"/>
      <w:bookmarkEnd w:id="163"/>
      <w:bookmarkStart w:id="164" w:name="_Toc364254317"/>
      <w:bookmarkEnd w:id="164"/>
      <w:bookmarkStart w:id="165" w:name="_Toc364255027"/>
      <w:bookmarkEnd w:id="165"/>
      <w:bookmarkStart w:id="166" w:name="_Toc364254810"/>
      <w:bookmarkEnd w:id="166"/>
      <w:bookmarkStart w:id="167" w:name="_Toc328125902"/>
      <w:bookmarkStart w:id="168" w:name="_Toc365614756"/>
      <w:bookmarkStart w:id="169" w:name="_Toc341790002"/>
      <w:bookmarkStart w:id="170" w:name="_Toc364254318"/>
      <w:bookmarkStart w:id="171" w:name="_Toc345493093"/>
      <w:r>
        <w:t>RECONSTITUTION</w:t>
      </w:r>
      <w:bookmarkEnd w:id="167"/>
      <w:bookmarkEnd w:id="168"/>
      <w:bookmarkEnd w:id="169"/>
      <w:bookmarkEnd w:id="170"/>
      <w:bookmarkEnd w:id="171"/>
    </w:p>
    <w:p>
      <w:pPr>
        <w:pStyle w:val="3"/>
        <w:rPr>
          <w:rFonts w:ascii="Arial" w:hAnsi="Arial" w:cs="Arial"/>
          <w:i/>
          <w:iCs/>
          <w:color w:val="000000"/>
        </w:rPr>
      </w:pPr>
      <w:r>
        <w:t>Reconstitution is the process by which a recovered system is tested to validate system capability and functionality. During Reconstitution, recovery activities are completed and normal system operations are resumed. If the original facility is unrecoverable, the activities in this phase can also be applied to preparing a new permanent location to support system processing requirements. This phase consists of two major activities – validating successful recovery and deactivation of the plan</w:t>
      </w:r>
      <w:r>
        <w:rPr>
          <w:rFonts w:ascii="Arial" w:hAnsi="Arial" w:cs="Arial"/>
          <w:i/>
          <w:iCs/>
          <w:color w:val="000000"/>
        </w:rPr>
        <w:t>.</w:t>
      </w:r>
    </w:p>
    <w:p>
      <w:pPr>
        <w:pStyle w:val="4"/>
      </w:pPr>
      <w:bookmarkStart w:id="172" w:name="_Toc364254319"/>
      <w:bookmarkStart w:id="173" w:name="_Toc345493094"/>
      <w:bookmarkStart w:id="174" w:name="_Toc328125903"/>
      <w:bookmarkStart w:id="175" w:name="_Toc365614757"/>
      <w:bookmarkStart w:id="176" w:name="_Toc341790003"/>
      <w:r>
        <w:t>Concurrent Processing</w:t>
      </w:r>
      <w:bookmarkEnd w:id="172"/>
      <w:bookmarkEnd w:id="173"/>
      <w:bookmarkEnd w:id="174"/>
      <w:bookmarkEnd w:id="175"/>
      <w:bookmarkEnd w:id="176"/>
    </w:p>
    <w:p>
      <w:pPr>
        <w:pStyle w:val="3"/>
      </w:pPr>
      <w:r>
        <w:t xml:space="preserve">If concurrent processing occurs for the system prior to making it operational, see Appendix L for the appropriate procedures.  </w:t>
      </w:r>
    </w:p>
    <w:p>
      <w:pPr>
        <w:pStyle w:val="4"/>
        <w:spacing w:before="240" w:after="0"/>
        <w:ind w:left="720" w:hanging="720"/>
      </w:pPr>
      <w:bookmarkStart w:id="177" w:name="_Toc364254813"/>
      <w:bookmarkEnd w:id="177"/>
      <w:bookmarkStart w:id="178" w:name="_Toc364254320"/>
      <w:bookmarkEnd w:id="178"/>
      <w:bookmarkStart w:id="179" w:name="_Toc364255030"/>
      <w:bookmarkEnd w:id="179"/>
      <w:bookmarkStart w:id="180" w:name="_Toc364253925"/>
      <w:bookmarkEnd w:id="180"/>
      <w:bookmarkStart w:id="181" w:name="_Toc364184732"/>
      <w:bookmarkStart w:id="182" w:name="_Toc365614758"/>
      <w:bookmarkStart w:id="183" w:name="_Toc364254321"/>
      <w:bookmarkStart w:id="184" w:name="_Toc345493095"/>
      <w:bookmarkStart w:id="185" w:name="_Toc341790004"/>
      <w:bookmarkStart w:id="186" w:name="_Toc328125904"/>
      <w:r>
        <w:t>Data Validation and Functionality Testing</w:t>
      </w:r>
      <w:bookmarkEnd w:id="181"/>
      <w:bookmarkEnd w:id="182"/>
      <w:bookmarkEnd w:id="183"/>
    </w:p>
    <w:p/>
    <w:p>
      <w:pPr>
        <w:pStyle w:val="3"/>
        <w:rPr>
          <w:rStyle w:val="194"/>
          <w:rFonts w:asciiTheme="minorHAnsi" w:hAnsiTheme="minorHAnsi" w:cstheme="minorHAnsi"/>
          <w:i w:val="0"/>
        </w:rPr>
      </w:pPr>
      <w:r>
        <w:rPr>
          <w:rFonts w:asciiTheme="minorHAnsi" w:hAnsiTheme="minorHAnsi" w:cstheme="minorHAnsi"/>
          <w:color w:val="000000"/>
        </w:rPr>
        <w:t xml:space="preserve">Data validation  and functionality testing is the process of testing and validating recovered data, data files or databases and functionality have been recovered completely .  </w:t>
      </w:r>
      <w:r>
        <w:rPr>
          <w:rStyle w:val="194"/>
          <w:rFonts w:asciiTheme="minorHAnsi" w:hAnsiTheme="minorHAnsi" w:cstheme="minorHAnsi"/>
          <w:i w:val="0"/>
        </w:rPr>
        <w:t>See Appendix K.</w:t>
      </w:r>
    </w:p>
    <w:p>
      <w:pPr>
        <w:pStyle w:val="4"/>
        <w:spacing w:before="240" w:after="0"/>
        <w:ind w:left="720" w:hanging="720"/>
      </w:pPr>
      <w:bookmarkStart w:id="187" w:name="_Toc364254322"/>
      <w:bookmarkStart w:id="188" w:name="_Toc364184733"/>
      <w:bookmarkStart w:id="189" w:name="_Toc365614759"/>
      <w:r>
        <w:t>Reconstitution Declaration</w:t>
      </w:r>
      <w:bookmarkEnd w:id="187"/>
      <w:bookmarkEnd w:id="188"/>
      <w:bookmarkEnd w:id="189"/>
    </w:p>
    <w:p/>
    <w:p>
      <w:pPr>
        <w:pStyle w:val="3"/>
        <w:rPr>
          <w:rFonts w:asciiTheme="minorHAnsi" w:hAnsiTheme="minorHAnsi" w:cstheme="minorHAnsi"/>
        </w:rPr>
      </w:pPr>
      <w:r>
        <w:rPr>
          <w:rFonts w:asciiTheme="minorHAnsi" w:hAnsiTheme="minorHAnsi" w:cstheme="minorHAnsi"/>
        </w:rPr>
        <w:t xml:space="preserve">Upon successfully completing testing and validation, the </w:t>
      </w:r>
      <w:r>
        <w:rPr>
          <w:rFonts w:asciiTheme="minorHAnsi" w:hAnsiTheme="minorHAnsi" w:cstheme="minorHAnsi"/>
          <w:b/>
          <w:color w:val="0000FF"/>
        </w:rPr>
        <w:t>&lt;role Recovery Declaration Designated Authority&gt;</w:t>
      </w:r>
      <w:r>
        <w:rPr>
          <w:rFonts w:asciiTheme="minorHAnsi" w:hAnsiTheme="minorHAnsi" w:cstheme="minorHAnsi"/>
          <w:color w:val="0000FF"/>
        </w:rPr>
        <w:t xml:space="preserve"> </w:t>
      </w:r>
      <w:r>
        <w:rPr>
          <w:rFonts w:asciiTheme="minorHAnsi" w:hAnsiTheme="minorHAnsi" w:cstheme="minorHAnsi"/>
        </w:rPr>
        <w:t xml:space="preserve">will formally declare recovery efforts complete.  </w:t>
      </w:r>
      <w:r>
        <w:rPr>
          <w:rFonts w:asciiTheme="minorHAnsi" w:hAnsiTheme="minorHAnsi" w:cstheme="minorHAnsi"/>
          <w:color w:val="000000"/>
        </w:rPr>
        <w:t xml:space="preserve">Facility leadership, business/service line and technical POCs will be notified of the declaration by the ISCP </w:t>
      </w:r>
      <w:r>
        <w:rPr>
          <w:rFonts w:asciiTheme="minorHAnsi" w:hAnsiTheme="minorHAnsi" w:cstheme="minorHAnsi"/>
          <w:b/>
          <w:color w:val="0000FF"/>
        </w:rPr>
        <w:t>&lt; Notifier Role&gt;.</w:t>
      </w:r>
    </w:p>
    <w:p>
      <w:pPr>
        <w:pStyle w:val="4"/>
        <w:spacing w:before="240" w:after="0"/>
        <w:ind w:left="720" w:hanging="720"/>
      </w:pPr>
      <w:bookmarkStart w:id="190" w:name="_Toc364184734"/>
      <w:bookmarkStart w:id="191" w:name="_Toc364254323"/>
      <w:bookmarkStart w:id="192" w:name="_Toc365614760"/>
      <w:r>
        <w:t>Notifications (Users)</w:t>
      </w:r>
      <w:bookmarkEnd w:id="190"/>
      <w:bookmarkEnd w:id="191"/>
      <w:bookmarkEnd w:id="192"/>
      <w:r>
        <w:t xml:space="preserve"> </w:t>
      </w:r>
    </w:p>
    <w:p/>
    <w:p>
      <w:pPr>
        <w:rPr>
          <w:rFonts w:asciiTheme="minorHAnsi" w:hAnsiTheme="minorHAnsi" w:cstheme="minorHAnsi"/>
          <w:i/>
          <w:iCs/>
          <w:color w:val="000000"/>
        </w:rPr>
      </w:pPr>
      <w:r>
        <w:rPr>
          <w:rFonts w:asciiTheme="minorHAnsi" w:hAnsiTheme="minorHAnsi" w:cstheme="minorHAnsi"/>
          <w:color w:val="000000"/>
        </w:rPr>
        <w:t>Upon return to normal system operations</w:t>
      </w:r>
      <w:r>
        <w:rPr>
          <w:rFonts w:asciiTheme="minorHAnsi" w:hAnsiTheme="minorHAnsi" w:cstheme="minorHAnsi"/>
        </w:rPr>
        <w:t>,</w:t>
      </w:r>
      <w:r>
        <w:rPr>
          <w:rFonts w:asciiTheme="minorHAnsi" w:hAnsiTheme="minorHAnsi" w:cstheme="minorHAnsi"/>
          <w:color w:val="0000FF"/>
        </w:rPr>
        <w:t xml:space="preserve"> </w:t>
      </w:r>
      <w:r>
        <w:rPr>
          <w:rFonts w:asciiTheme="minorHAnsi" w:hAnsiTheme="minorHAnsi" w:cstheme="minorHAnsi"/>
          <w:b/>
          <w:color w:val="0000FF"/>
        </w:rPr>
        <w:t>&lt;facility name&gt;</w:t>
      </w:r>
      <w:r>
        <w:rPr>
          <w:rFonts w:asciiTheme="minorHAnsi" w:hAnsiTheme="minorHAnsi" w:cstheme="minorHAnsi"/>
          <w:color w:val="0000FF"/>
        </w:rPr>
        <w:t xml:space="preserve"> </w:t>
      </w:r>
      <w:r>
        <w:rPr>
          <w:rFonts w:asciiTheme="minorHAnsi" w:hAnsiTheme="minorHAnsi" w:cstheme="minorHAnsi"/>
          <w:color w:val="000000"/>
        </w:rPr>
        <w:t xml:space="preserve">users will be notified by </w:t>
      </w:r>
      <w:r>
        <w:rPr>
          <w:rFonts w:asciiTheme="minorHAnsi" w:hAnsiTheme="minorHAnsi" w:cstheme="minorHAnsi"/>
          <w:b/>
          <w:color w:val="0000FF"/>
        </w:rPr>
        <w:t>&lt;Notifier Role&gt;</w:t>
      </w:r>
      <w:r>
        <w:rPr>
          <w:rFonts w:asciiTheme="minorHAnsi" w:hAnsiTheme="minorHAnsi" w:cstheme="minorHAnsi"/>
          <w:color w:val="0000FF"/>
        </w:rPr>
        <w:t xml:space="preserve"> </w:t>
      </w:r>
      <w:r>
        <w:rPr>
          <w:rFonts w:asciiTheme="minorHAnsi" w:hAnsiTheme="minorHAnsi" w:cstheme="minorHAnsi"/>
          <w:color w:val="000000"/>
        </w:rPr>
        <w:t xml:space="preserve">using </w:t>
      </w:r>
      <w:r>
        <w:rPr>
          <w:rFonts w:asciiTheme="minorHAnsi" w:hAnsiTheme="minorHAnsi" w:cstheme="minorHAnsi"/>
          <w:iCs/>
          <w:color w:val="000000"/>
        </w:rPr>
        <w:t>predetermined notification procedures (e.g., email, broadcast message, phone calls; etc.).</w:t>
      </w:r>
      <w:r>
        <w:rPr>
          <w:rFonts w:asciiTheme="minorHAnsi" w:hAnsiTheme="minorHAnsi" w:cstheme="minorHAnsi"/>
          <w:i/>
          <w:iCs/>
          <w:color w:val="000000"/>
        </w:rPr>
        <w:t xml:space="preserve"> </w:t>
      </w:r>
    </w:p>
    <w:p>
      <w:pPr>
        <w:pStyle w:val="4"/>
        <w:spacing w:before="240" w:after="0"/>
        <w:ind w:left="720" w:hanging="720"/>
      </w:pPr>
      <w:bookmarkStart w:id="193" w:name="_Toc341790333"/>
      <w:bookmarkStart w:id="194" w:name="_Toc364254324"/>
      <w:bookmarkStart w:id="195" w:name="_Toc364184735"/>
      <w:bookmarkStart w:id="196" w:name="_Toc365614761"/>
      <w:r>
        <w:t>Cleanup</w:t>
      </w:r>
      <w:bookmarkEnd w:id="193"/>
      <w:bookmarkEnd w:id="194"/>
      <w:bookmarkEnd w:id="195"/>
      <w:bookmarkEnd w:id="196"/>
      <w:r>
        <w:t xml:space="preserve"> </w:t>
      </w:r>
    </w:p>
    <w:p/>
    <w:p>
      <w:pPr>
        <w:pStyle w:val="3"/>
        <w:rPr>
          <w:rStyle w:val="194"/>
          <w:rFonts w:asciiTheme="minorHAnsi" w:hAnsiTheme="minorHAnsi" w:cstheme="minorHAnsi"/>
          <w:i w:val="0"/>
        </w:rPr>
      </w:pPr>
      <w:r>
        <w:rPr>
          <w:rFonts w:asciiTheme="minorHAnsi" w:hAnsiTheme="minorHAnsi" w:cstheme="minorHAnsi"/>
        </w:rPr>
        <w:t xml:space="preserve">Cleanup is the process of restocking supplies used, returning manuals or other documentation to their original locations, and readying the system for a possible future contingency event. </w:t>
      </w:r>
      <w:r>
        <w:rPr>
          <w:rStyle w:val="194"/>
          <w:rFonts w:asciiTheme="minorHAnsi" w:hAnsiTheme="minorHAnsi" w:cstheme="minorHAnsi"/>
          <w:i w:val="0"/>
        </w:rPr>
        <w:t>See Appendix M.</w:t>
      </w:r>
    </w:p>
    <w:p>
      <w:pPr>
        <w:pStyle w:val="4"/>
        <w:spacing w:before="240" w:after="0"/>
        <w:ind w:left="720" w:hanging="720"/>
      </w:pPr>
      <w:bookmarkStart w:id="197" w:name="_Toc365614762"/>
      <w:bookmarkStart w:id="198" w:name="_Toc341790334"/>
      <w:bookmarkStart w:id="199" w:name="_Toc364254325"/>
      <w:bookmarkStart w:id="200" w:name="_Toc364184736"/>
      <w:r>
        <w:t>Offsite Data Storage</w:t>
      </w:r>
      <w:bookmarkEnd w:id="197"/>
      <w:bookmarkEnd w:id="198"/>
      <w:bookmarkEnd w:id="199"/>
      <w:bookmarkEnd w:id="200"/>
    </w:p>
    <w:p>
      <w:pPr>
        <w:pStyle w:val="3"/>
        <w:spacing w:after="0"/>
        <w:rPr>
          <w:rFonts w:asciiTheme="minorHAnsi" w:hAnsiTheme="minorHAnsi" w:cstheme="minorHAnsi"/>
        </w:rPr>
      </w:pPr>
    </w:p>
    <w:p>
      <w:pPr>
        <w:pStyle w:val="3"/>
        <w:rPr>
          <w:rFonts w:asciiTheme="minorHAnsi" w:hAnsiTheme="minorHAnsi" w:cstheme="minorHAnsi"/>
        </w:rPr>
      </w:pPr>
      <w:r>
        <w:rPr>
          <w:rFonts w:asciiTheme="minorHAnsi" w:hAnsiTheme="minorHAnsi" w:cstheme="minorHAnsi"/>
        </w:rPr>
        <w:t xml:space="preserve">It is important that all backup and installation media used during recovery be returned to the offsite data storage location (as applicable).  The offsite data storage procedures should be followed to return backup and installation media. </w:t>
      </w:r>
      <w:r>
        <w:rPr>
          <w:rStyle w:val="194"/>
          <w:rFonts w:asciiTheme="minorHAnsi" w:hAnsiTheme="minorHAnsi" w:cstheme="minorHAnsi"/>
          <w:i w:val="0"/>
        </w:rPr>
        <w:t>See Appendix E.</w:t>
      </w:r>
    </w:p>
    <w:p>
      <w:pPr>
        <w:pStyle w:val="4"/>
        <w:spacing w:before="240" w:after="0"/>
        <w:ind w:left="720" w:hanging="720"/>
      </w:pPr>
      <w:bookmarkStart w:id="201" w:name="_Toc364184737"/>
      <w:bookmarkStart w:id="202" w:name="_Toc341790335"/>
      <w:bookmarkStart w:id="203" w:name="_Toc364254326"/>
      <w:bookmarkStart w:id="204" w:name="_Toc365614763"/>
      <w:r>
        <w:t>Data Backup</w:t>
      </w:r>
      <w:bookmarkEnd w:id="201"/>
      <w:bookmarkEnd w:id="202"/>
      <w:bookmarkEnd w:id="203"/>
      <w:bookmarkEnd w:id="204"/>
      <w:r>
        <w:t xml:space="preserve"> </w:t>
      </w:r>
    </w:p>
    <w:p/>
    <w:p>
      <w:pPr>
        <w:pStyle w:val="3"/>
        <w:rPr>
          <w:rFonts w:asciiTheme="minorHAnsi" w:hAnsiTheme="minorHAnsi" w:cstheme="minorHAnsi"/>
        </w:rPr>
      </w:pPr>
      <w:r>
        <w:rPr>
          <w:rFonts w:asciiTheme="minorHAnsi" w:hAnsiTheme="minorHAnsi" w:cstheme="minorHAnsi"/>
        </w:rPr>
        <w:t>As soon as reasonable following recovery, the system should be fully backed up and a new copy of the current operational system stored for future recovery efforts.  This full backup is then kept with other system backups.</w:t>
      </w:r>
      <w:r>
        <w:rPr>
          <w:rStyle w:val="194"/>
          <w:rFonts w:asciiTheme="minorHAnsi" w:hAnsiTheme="minorHAnsi" w:cstheme="minorHAnsi"/>
          <w:i w:val="0"/>
        </w:rPr>
        <w:t xml:space="preserve"> See Appendix I for the detailed backup procedure.</w:t>
      </w:r>
      <w:r>
        <w:rPr>
          <w:rFonts w:asciiTheme="minorHAnsi" w:hAnsiTheme="minorHAnsi" w:cstheme="minorHAnsi"/>
        </w:rPr>
        <w:t xml:space="preserve"> </w:t>
      </w:r>
    </w:p>
    <w:p>
      <w:pPr>
        <w:rPr>
          <w:rFonts w:ascii="Georgia" w:hAnsi="Georgia" w:eastAsia="MS ????"/>
          <w:color w:val="003F72"/>
          <w:sz w:val="24"/>
          <w:szCs w:val="24"/>
        </w:rPr>
      </w:pPr>
      <w:bookmarkStart w:id="205" w:name="_Toc364254327"/>
      <w:bookmarkStart w:id="206" w:name="_Toc365614764"/>
      <w:bookmarkStart w:id="207" w:name="_Toc364184738"/>
      <w:r>
        <w:br w:type="page"/>
      </w:r>
    </w:p>
    <w:p>
      <w:pPr>
        <w:pStyle w:val="4"/>
        <w:spacing w:before="240" w:after="0"/>
        <w:ind w:left="720" w:hanging="720"/>
      </w:pPr>
      <w:r>
        <w:t>Event Documentation</w:t>
      </w:r>
      <w:bookmarkEnd w:id="205"/>
      <w:bookmarkEnd w:id="206"/>
      <w:bookmarkEnd w:id="207"/>
      <w:r>
        <w:t xml:space="preserve"> </w:t>
      </w:r>
    </w:p>
    <w:p>
      <w:pPr>
        <w:pStyle w:val="132"/>
        <w:spacing w:before="120" w:after="120"/>
        <w:rPr>
          <w:rFonts w:asciiTheme="minorHAnsi" w:hAnsiTheme="minorHAnsi" w:cstheme="minorHAnsi"/>
          <w:color w:val="auto"/>
          <w:sz w:val="22"/>
          <w:szCs w:val="22"/>
        </w:rPr>
      </w:pPr>
      <w:r>
        <w:rPr>
          <w:rFonts w:asciiTheme="minorHAnsi" w:hAnsiTheme="minorHAnsi" w:cstheme="minorHAnsi"/>
          <w:color w:val="auto"/>
          <w:sz w:val="22"/>
          <w:szCs w:val="22"/>
        </w:rPr>
        <w:t xml:space="preserve">It is important that all recovery events be well documented, including actions taken and problems encountered during the recovery effort, and lessons learned for inclusion and update to the ISCP.  It is the responsibility of each recovery team or person to document their actions during the recovery effort, and to provide that documentation to the ISCP Coordinator. </w:t>
      </w:r>
      <w:r>
        <w:rPr>
          <w:rFonts w:asciiTheme="minorHAnsi" w:hAnsiTheme="minorHAnsi" w:cstheme="minorHAnsi"/>
          <w:color w:val="0070C0"/>
          <w:sz w:val="22"/>
          <w:szCs w:val="22"/>
        </w:rPr>
        <w:t xml:space="preserve"> </w:t>
      </w:r>
      <w:r>
        <w:rPr>
          <w:rFonts w:asciiTheme="minorHAnsi" w:hAnsiTheme="minorHAnsi" w:cstheme="minorHAnsi"/>
          <w:color w:val="auto"/>
          <w:sz w:val="22"/>
          <w:szCs w:val="22"/>
        </w:rPr>
        <w:t xml:space="preserve">Alternatively, one of the recovery teams may be appointed the task of tracking the events. </w:t>
      </w:r>
    </w:p>
    <w:p>
      <w:pPr>
        <w:numPr>
          <w:ilvl w:val="0"/>
          <w:numId w:val="31"/>
        </w:numPr>
        <w:autoSpaceDE w:val="0"/>
        <w:autoSpaceDN w:val="0"/>
        <w:adjustRightInd w:val="0"/>
        <w:spacing w:before="120" w:after="120"/>
        <w:ind w:left="360" w:hanging="360"/>
        <w:rPr>
          <w:rFonts w:asciiTheme="minorHAnsi" w:hAnsiTheme="minorHAnsi" w:cstheme="minorHAnsi"/>
        </w:rPr>
      </w:pPr>
      <w:r>
        <w:rPr>
          <w:rFonts w:asciiTheme="minorHAnsi" w:hAnsiTheme="minorHAnsi" w:cstheme="minorHAnsi"/>
        </w:rPr>
        <w:t xml:space="preserve">Activity logs (including recovery steps performed and by whom, the time the steps were initiated and completed, and any problems or concerns encountered while executing activities); </w:t>
      </w:r>
    </w:p>
    <w:p>
      <w:pPr>
        <w:numPr>
          <w:ilvl w:val="0"/>
          <w:numId w:val="31"/>
        </w:numPr>
        <w:autoSpaceDE w:val="0"/>
        <w:autoSpaceDN w:val="0"/>
        <w:adjustRightInd w:val="0"/>
        <w:spacing w:before="120" w:after="120"/>
        <w:ind w:left="360" w:hanging="360"/>
        <w:rPr>
          <w:rFonts w:asciiTheme="minorHAnsi" w:hAnsiTheme="minorHAnsi" w:cstheme="minorHAnsi"/>
        </w:rPr>
      </w:pPr>
      <w:r>
        <w:rPr>
          <w:rFonts w:asciiTheme="minorHAnsi" w:hAnsiTheme="minorHAnsi" w:cstheme="minorHAnsi"/>
        </w:rPr>
        <w:t xml:space="preserve">Functionality and data testing results; </w:t>
      </w:r>
    </w:p>
    <w:p>
      <w:pPr>
        <w:numPr>
          <w:ilvl w:val="0"/>
          <w:numId w:val="31"/>
        </w:numPr>
        <w:autoSpaceDE w:val="0"/>
        <w:autoSpaceDN w:val="0"/>
        <w:adjustRightInd w:val="0"/>
        <w:spacing w:before="120" w:after="120"/>
        <w:ind w:left="360" w:hanging="360"/>
        <w:rPr>
          <w:rFonts w:asciiTheme="minorHAnsi" w:hAnsiTheme="minorHAnsi" w:cstheme="minorHAnsi"/>
        </w:rPr>
      </w:pPr>
      <w:r>
        <w:rPr>
          <w:rFonts w:asciiTheme="minorHAnsi" w:hAnsiTheme="minorHAnsi" w:cstheme="minorHAnsi"/>
        </w:rPr>
        <w:t>Lessons learned documentation; and</w:t>
      </w:r>
    </w:p>
    <w:p>
      <w:pPr>
        <w:numPr>
          <w:ilvl w:val="0"/>
          <w:numId w:val="31"/>
        </w:numPr>
        <w:autoSpaceDE w:val="0"/>
        <w:autoSpaceDN w:val="0"/>
        <w:adjustRightInd w:val="0"/>
        <w:spacing w:before="120" w:after="120"/>
        <w:ind w:left="360" w:hanging="360"/>
        <w:rPr>
          <w:rFonts w:asciiTheme="minorHAnsi" w:hAnsiTheme="minorHAnsi" w:cstheme="minorHAnsi"/>
        </w:rPr>
      </w:pPr>
      <w:r>
        <w:rPr>
          <w:rFonts w:asciiTheme="minorHAnsi" w:hAnsiTheme="minorHAnsi" w:cstheme="minorHAnsi"/>
        </w:rPr>
        <w:t xml:space="preserve">After Action Report. </w:t>
      </w:r>
    </w:p>
    <w:p>
      <w:pPr>
        <w:pStyle w:val="4"/>
        <w:spacing w:before="240" w:after="0"/>
        <w:ind w:left="720" w:hanging="720"/>
      </w:pPr>
      <w:bookmarkStart w:id="208" w:name="_Toc364184739"/>
      <w:bookmarkStart w:id="209" w:name="_Toc365614765"/>
      <w:bookmarkStart w:id="210" w:name="_Toc364254328"/>
      <w:r>
        <w:t>Deactivation</w:t>
      </w:r>
      <w:bookmarkEnd w:id="208"/>
      <w:bookmarkEnd w:id="209"/>
      <w:bookmarkEnd w:id="210"/>
      <w:r>
        <w:t xml:space="preserve"> </w:t>
      </w:r>
    </w:p>
    <w:p/>
    <w:p>
      <w:pPr>
        <w:rPr>
          <w:rFonts w:asciiTheme="minorHAnsi" w:hAnsiTheme="minorHAnsi" w:cstheme="minorHAnsi"/>
          <w:color w:val="000000"/>
        </w:rPr>
      </w:pPr>
      <w:r>
        <w:rPr>
          <w:rFonts w:asciiTheme="minorHAnsi" w:hAnsiTheme="minorHAnsi" w:cstheme="minorHAnsi"/>
          <w:color w:val="000000"/>
        </w:rPr>
        <w:t xml:space="preserve">Once all activities have been completed and documentation has been updated, the </w:t>
      </w:r>
      <w:r>
        <w:rPr>
          <w:rFonts w:asciiTheme="minorHAnsi" w:hAnsiTheme="minorHAnsi" w:cstheme="minorHAnsi"/>
          <w:b/>
          <w:color w:val="0000FF"/>
        </w:rPr>
        <w:t>&lt;Deactivation Designation Authority&gt;</w:t>
      </w:r>
      <w:r>
        <w:rPr>
          <w:rFonts w:asciiTheme="minorHAnsi" w:hAnsiTheme="minorHAnsi" w:cstheme="minorHAnsi"/>
          <w:i/>
          <w:iCs/>
          <w:color w:val="000000"/>
        </w:rPr>
        <w:t xml:space="preserve"> </w:t>
      </w:r>
      <w:r>
        <w:rPr>
          <w:rFonts w:asciiTheme="minorHAnsi" w:hAnsiTheme="minorHAnsi" w:cstheme="minorHAnsi"/>
          <w:color w:val="000000"/>
        </w:rPr>
        <w:t>will formally deactivate the ISCP recovery efforts.  Notification of this declaration will be provided to all business and technical POCs.</w:t>
      </w:r>
    </w:p>
    <w:bookmarkEnd w:id="184"/>
    <w:bookmarkEnd w:id="185"/>
    <w:bookmarkEnd w:id="186"/>
    <w:p>
      <w:pPr>
        <w:pStyle w:val="3"/>
      </w:pPr>
    </w:p>
    <w:p>
      <w:pPr>
        <w:pStyle w:val="2"/>
        <w:sectPr>
          <w:pgSz w:w="12240" w:h="15840"/>
          <w:pgMar w:top="1080" w:right="1080" w:bottom="1080" w:left="1080" w:header="720" w:footer="720" w:gutter="0"/>
          <w:pgNumType w:start="1"/>
          <w:cols w:space="720" w:num="1"/>
          <w:docGrid w:linePitch="360" w:charSpace="0"/>
        </w:sectPr>
      </w:pPr>
      <w:bookmarkStart w:id="211" w:name="_Toc328125881"/>
      <w:bookmarkStart w:id="212" w:name="_Toc341790013"/>
      <w:bookmarkStart w:id="213" w:name="_Toc364254329"/>
      <w:bookmarkStart w:id="214" w:name="_Toc345493104"/>
    </w:p>
    <w:p>
      <w:pPr>
        <w:pStyle w:val="2"/>
      </w:pPr>
      <w:bookmarkStart w:id="215" w:name="_Toc365614766"/>
      <w:r>
        <w:t xml:space="preserve">TEST, TRAINING AND </w:t>
      </w:r>
      <w:bookmarkEnd w:id="211"/>
      <w:r>
        <w:t>EXERCISE</w:t>
      </w:r>
      <w:bookmarkEnd w:id="212"/>
      <w:bookmarkEnd w:id="213"/>
      <w:bookmarkEnd w:id="214"/>
      <w:bookmarkEnd w:id="215"/>
    </w:p>
    <w:p>
      <w:pPr>
        <w:pStyle w:val="3"/>
      </w:pPr>
      <w:r>
        <w:t xml:space="preserve">Persons or teams with assigned ISCP roles must be trained to respond to a contingency event affecting the </w:t>
      </w:r>
      <w:sdt>
        <w:sdtPr>
          <w:rPr>
            <w:b/>
            <w:i/>
            <w:color w:val="0070C0"/>
          </w:rPr>
          <w:alias w:val="systemName"/>
          <w:tag w:val="systemName"/>
          <w:id w:val="1585564645"/>
          <w:text/>
        </w:sdtPr>
        <w:sdtEndPr>
          <w:rPr>
            <w:b/>
            <w:i/>
            <w:color w:val="0070C0"/>
          </w:rPr>
        </w:sdtEndPr>
        <w:sdtContent>
          <w:r>
            <w:rPr>
              <w:b/>
              <w:i/>
              <w:color w:val="0070C0"/>
            </w:rPr>
            <w:t xml:space="preserve">   system name</w:t>
          </w:r>
        </w:sdtContent>
      </w:sdt>
      <w:r>
        <w:rPr>
          <w:color w:val="0000FF"/>
        </w:rPr>
        <w:t xml:space="preserve"> </w:t>
      </w:r>
      <w:r>
        <w:t>efficiently and correctly.  VA OIT has developed a test, training and exercise (TT&amp;E) program to support the following objectives:</w:t>
      </w:r>
    </w:p>
    <w:p>
      <w:pPr>
        <w:pStyle w:val="169"/>
      </w:pPr>
      <w:r>
        <w:t xml:space="preserve">Ensure that </w:t>
      </w:r>
      <w:sdt>
        <w:sdtPr>
          <w:rPr>
            <w:b/>
            <w:i/>
            <w:color w:val="0070C0"/>
          </w:rPr>
          <w:alias w:val="organization"/>
          <w:tag w:val="organization"/>
          <w:id w:val="2123647698"/>
          <w:text/>
        </w:sdtPr>
        <w:sdtEndPr>
          <w:rPr>
            <w:b/>
            <w:i/>
            <w:color w:val="0070C0"/>
          </w:rPr>
        </w:sdtEndPr>
        <w:sdtContent>
          <w:r>
            <w:rPr>
              <w:b/>
              <w:i/>
              <w:color w:val="0070C0"/>
            </w:rPr>
            <w:t xml:space="preserve"> organization </w:t>
          </w:r>
        </w:sdtContent>
      </w:sdt>
      <w:r>
        <w:t>’s personnel are familiar with the ISCP and its associated activation and recovery, and reconstitution procedures</w:t>
      </w:r>
    </w:p>
    <w:p>
      <w:pPr>
        <w:pStyle w:val="169"/>
      </w:pPr>
      <w:r>
        <w:t>Validate ISCP policies and procedures</w:t>
      </w:r>
    </w:p>
    <w:p>
      <w:pPr>
        <w:pStyle w:val="169"/>
      </w:pPr>
      <w:r>
        <w:t>Exercise procedures through the use of tabletop and functional exercises, as appropriate.</w:t>
      </w:r>
    </w:p>
    <w:p>
      <w:pPr>
        <w:pStyle w:val="169"/>
      </w:pPr>
      <w:r>
        <w:t>Ensure that hardware, software, backup data, and records required to support recovery are available.</w:t>
      </w:r>
    </w:p>
    <w:p>
      <w:pPr>
        <w:pStyle w:val="17"/>
      </w:pPr>
    </w:p>
    <w:tbl>
      <w:tblPr>
        <w:tblStyle w:val="54"/>
        <w:tblW w:w="10113" w:type="dxa"/>
        <w:jc w:val="center"/>
        <w:tblCellSpacing w:w="0" w:type="dxa"/>
        <w:tblInd w:w="0" w:type="dxa"/>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
      <w:tblGrid>
        <w:gridCol w:w="8331"/>
        <w:gridCol w:w="1782"/>
      </w:tblGrid>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290" w:hRule="atLeast"/>
          <w:tblHeader/>
          <w:tblCellSpacing w:w="0" w:type="dxa"/>
          <w:jc w:val="center"/>
        </w:trPr>
        <w:tc>
          <w:tcPr>
            <w:tcW w:w="8331" w:type="dxa"/>
            <w:tcBorders>
              <w:top w:val="single" w:color="95B3D7" w:themeColor="accent1" w:themeTint="99" w:sz="18" w:space="0"/>
              <w:bottom w:val="single" w:color="95B3D7" w:themeColor="accent1" w:themeTint="99" w:sz="18" w:space="0"/>
            </w:tcBorders>
            <w:shd w:val="clear" w:color="auto" w:fill="DAEEF3" w:themeFill="accent5" w:themeFillTint="33"/>
            <w:vAlign w:val="center"/>
          </w:tcPr>
          <w:p>
            <w:pPr>
              <w:rPr>
                <w:rFonts w:asciiTheme="minorHAnsi" w:hAnsiTheme="minorHAnsi" w:cstheme="minorHAnsi"/>
                <w:b/>
              </w:rPr>
            </w:pPr>
            <w:r>
              <w:rPr>
                <w:rFonts w:asciiTheme="minorHAnsi" w:hAnsiTheme="minorHAnsi" w:cstheme="minorHAnsi"/>
                <w:b/>
              </w:rPr>
              <w:t>ACTIVITY</w:t>
            </w:r>
          </w:p>
        </w:tc>
        <w:tc>
          <w:tcPr>
            <w:tcW w:w="1782" w:type="dxa"/>
            <w:tcBorders>
              <w:top w:val="single" w:color="95B3D7" w:themeColor="accent1" w:themeTint="99" w:sz="18" w:space="0"/>
              <w:bottom w:val="single" w:color="95B3D7" w:themeColor="accent1" w:themeTint="99" w:sz="18" w:space="0"/>
            </w:tcBorders>
            <w:shd w:val="clear" w:color="auto" w:fill="DAEEF3" w:themeFill="accent5" w:themeFillTint="33"/>
            <w:vAlign w:val="center"/>
          </w:tcPr>
          <w:p>
            <w:pPr>
              <w:rPr>
                <w:rFonts w:asciiTheme="minorHAnsi" w:hAnsiTheme="minorHAnsi" w:cstheme="minorHAnsi"/>
                <w:b/>
              </w:rPr>
            </w:pPr>
            <w:r>
              <w:rPr>
                <w:rFonts w:asciiTheme="minorHAnsi" w:hAnsiTheme="minorHAnsi" w:cstheme="minorHAnsi"/>
                <w:b/>
              </w:rPr>
              <w:t>FREQUENCY</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244" w:hRule="atLeast"/>
          <w:tblCellSpacing w:w="0" w:type="dxa"/>
          <w:jc w:val="center"/>
        </w:trPr>
        <w:tc>
          <w:tcPr>
            <w:tcW w:w="10113" w:type="dxa"/>
            <w:gridSpan w:val="2"/>
            <w:tcBorders>
              <w:top w:val="single" w:color="95B3D7" w:themeColor="accent1" w:themeTint="99" w:sz="18" w:space="0"/>
              <w:bottom w:val="single" w:color="95B3D7" w:themeColor="accent1" w:themeTint="99" w:sz="18" w:space="0"/>
            </w:tcBorders>
            <w:shd w:val="clear" w:color="auto" w:fill="DAEEF3" w:themeFill="accent5" w:themeFillTint="33"/>
          </w:tcPr>
          <w:p>
            <w:pPr>
              <w:spacing w:before="60" w:after="60"/>
              <w:ind w:left="120"/>
              <w:rPr>
                <w:rFonts w:asciiTheme="minorHAnsi" w:hAnsiTheme="minorHAnsi" w:cstheme="minorHAnsi"/>
                <w:b/>
              </w:rPr>
            </w:pPr>
            <w:r>
              <w:rPr>
                <w:rFonts w:asciiTheme="minorHAnsi" w:hAnsiTheme="minorHAnsi" w:cstheme="minorHAnsi"/>
                <w:b/>
              </w:rPr>
              <w:t>TESTS</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214" w:hRule="atLeast"/>
          <w:tblCellSpacing w:w="0" w:type="dxa"/>
          <w:jc w:val="center"/>
        </w:trPr>
        <w:tc>
          <w:tcPr>
            <w:tcW w:w="8331" w:type="dxa"/>
            <w:vAlign w:val="center"/>
          </w:tcPr>
          <w:p>
            <w:pPr>
              <w:spacing w:before="60" w:after="60"/>
              <w:ind w:left="120"/>
              <w:rPr>
                <w:rFonts w:asciiTheme="minorHAnsi" w:hAnsiTheme="minorHAnsi" w:cstheme="minorHAnsi"/>
              </w:rPr>
            </w:pPr>
            <w:r>
              <w:rPr>
                <w:rFonts w:asciiTheme="minorHAnsi" w:hAnsiTheme="minorHAnsi" w:cstheme="minorHAnsi"/>
              </w:rPr>
              <w:t>Test ISCP notification/activation procedures.</w:t>
            </w:r>
          </w:p>
        </w:tc>
        <w:tc>
          <w:tcPr>
            <w:tcW w:w="1782" w:type="dxa"/>
            <w:vAlign w:val="center"/>
          </w:tcPr>
          <w:p>
            <w:pPr>
              <w:spacing w:before="60" w:after="60"/>
              <w:ind w:left="105"/>
              <w:jc w:val="center"/>
              <w:rPr>
                <w:rFonts w:asciiTheme="minorHAnsi" w:hAnsiTheme="minorHAnsi" w:cstheme="minorHAnsi"/>
              </w:rPr>
            </w:pPr>
            <w:r>
              <w:rPr>
                <w:rFonts w:asciiTheme="minorHAnsi" w:hAnsiTheme="minorHAnsi" w:cstheme="minorHAnsi"/>
                <w:bCs/>
              </w:rPr>
              <w:t>Quarterly</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229" w:hRule="atLeast"/>
          <w:tblCellSpacing w:w="0" w:type="dxa"/>
          <w:jc w:val="center"/>
        </w:trPr>
        <w:tc>
          <w:tcPr>
            <w:tcW w:w="8331" w:type="dxa"/>
            <w:vAlign w:val="center"/>
          </w:tcPr>
          <w:p>
            <w:pPr>
              <w:spacing w:before="60" w:after="60"/>
              <w:ind w:left="120"/>
              <w:rPr>
                <w:rFonts w:asciiTheme="minorHAnsi" w:hAnsiTheme="minorHAnsi" w:cstheme="minorHAnsi"/>
              </w:rPr>
            </w:pPr>
            <w:r>
              <w:rPr>
                <w:rFonts w:asciiTheme="minorHAnsi" w:hAnsiTheme="minorHAnsi" w:cstheme="minorHAnsi"/>
              </w:rPr>
              <w:t>Test ISCP communications.</w:t>
            </w:r>
          </w:p>
        </w:tc>
        <w:tc>
          <w:tcPr>
            <w:tcW w:w="1782" w:type="dxa"/>
            <w:vAlign w:val="center"/>
          </w:tcPr>
          <w:p>
            <w:pPr>
              <w:spacing w:before="60" w:after="60"/>
              <w:ind w:left="105"/>
              <w:jc w:val="center"/>
              <w:rPr>
                <w:rFonts w:asciiTheme="minorHAnsi" w:hAnsiTheme="minorHAnsi" w:cstheme="minorHAnsi"/>
              </w:rPr>
            </w:pPr>
            <w:r>
              <w:rPr>
                <w:rFonts w:asciiTheme="minorHAnsi" w:hAnsiTheme="minorHAnsi" w:cstheme="minorHAnsi"/>
                <w:bCs/>
              </w:rPr>
              <w:t>Quarterly</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581" w:hRule="atLeast"/>
          <w:tblCellSpacing w:w="0" w:type="dxa"/>
          <w:jc w:val="center"/>
        </w:trPr>
        <w:tc>
          <w:tcPr>
            <w:tcW w:w="8331" w:type="dxa"/>
            <w:vAlign w:val="center"/>
          </w:tcPr>
          <w:p>
            <w:pPr>
              <w:spacing w:before="60" w:after="60"/>
              <w:ind w:left="120"/>
              <w:rPr>
                <w:rFonts w:asciiTheme="minorHAnsi" w:hAnsiTheme="minorHAnsi" w:cstheme="minorHAnsi"/>
              </w:rPr>
            </w:pPr>
            <w:r>
              <w:rPr>
                <w:rFonts w:asciiTheme="minorHAnsi" w:hAnsiTheme="minorHAnsi" w:cstheme="minorHAnsi"/>
              </w:rPr>
              <w:t>Continuity communications testing</w:t>
            </w:r>
            <w:r>
              <w:rPr>
                <w:rFonts w:asciiTheme="minorHAnsi" w:hAnsiTheme="minorHAnsi" w:cstheme="minorHAnsi"/>
                <w:u w:val="single"/>
              </w:rPr>
              <w:t xml:space="preserve"> </w:t>
            </w:r>
            <w:r>
              <w:rPr>
                <w:rFonts w:asciiTheme="minorHAnsi" w:hAnsiTheme="minorHAnsi" w:cstheme="minorHAnsi"/>
              </w:rPr>
              <w:t xml:space="preserve">of communications equipment (both secure and non-secure) to ensure the internal and external interoperability and viability of continuity communications systems and capabilities.  </w:t>
            </w:r>
          </w:p>
        </w:tc>
        <w:tc>
          <w:tcPr>
            <w:tcW w:w="1782" w:type="dxa"/>
            <w:vAlign w:val="center"/>
          </w:tcPr>
          <w:p>
            <w:pPr>
              <w:spacing w:before="60" w:after="60"/>
              <w:ind w:left="105"/>
              <w:jc w:val="center"/>
              <w:rPr>
                <w:rFonts w:asciiTheme="minorHAnsi" w:hAnsiTheme="minorHAnsi" w:cstheme="minorHAnsi"/>
              </w:rPr>
            </w:pPr>
            <w:r>
              <w:rPr>
                <w:rFonts w:asciiTheme="minorHAnsi" w:hAnsiTheme="minorHAnsi" w:cstheme="minorHAnsi"/>
                <w:bCs/>
              </w:rPr>
              <w:t>Quarterly</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443" w:hRule="atLeast"/>
          <w:tblCellSpacing w:w="0" w:type="dxa"/>
          <w:jc w:val="center"/>
        </w:trPr>
        <w:tc>
          <w:tcPr>
            <w:tcW w:w="8331" w:type="dxa"/>
            <w:vAlign w:val="center"/>
          </w:tcPr>
          <w:p>
            <w:pPr>
              <w:spacing w:before="60" w:after="60"/>
              <w:ind w:left="120"/>
              <w:rPr>
                <w:rFonts w:asciiTheme="minorHAnsi" w:hAnsiTheme="minorHAnsi" w:cstheme="minorHAnsi"/>
              </w:rPr>
            </w:pPr>
            <w:r>
              <w:rPr>
                <w:rFonts w:asciiTheme="minorHAnsi" w:hAnsiTheme="minorHAnsi" w:cstheme="minorHAnsi"/>
              </w:rPr>
              <w:t>Alert, Notification, and Activation Procedures Testing for mission critical/emergency personnel.</w:t>
            </w:r>
          </w:p>
        </w:tc>
        <w:tc>
          <w:tcPr>
            <w:tcW w:w="1782" w:type="dxa"/>
            <w:vAlign w:val="center"/>
          </w:tcPr>
          <w:p>
            <w:pPr>
              <w:spacing w:before="60" w:after="60"/>
              <w:ind w:left="105"/>
              <w:jc w:val="center"/>
              <w:rPr>
                <w:rFonts w:asciiTheme="minorHAnsi" w:hAnsiTheme="minorHAnsi" w:cstheme="minorHAnsi"/>
              </w:rPr>
            </w:pPr>
            <w:r>
              <w:rPr>
                <w:rFonts w:asciiTheme="minorHAnsi" w:hAnsiTheme="minorHAnsi" w:cstheme="minorHAnsi"/>
                <w:bCs/>
              </w:rPr>
              <w:t>Quarterly for HQ, annually for all others</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290" w:hRule="atLeast"/>
          <w:tblCellSpacing w:w="0" w:type="dxa"/>
          <w:jc w:val="center"/>
        </w:trPr>
        <w:tc>
          <w:tcPr>
            <w:tcW w:w="8331" w:type="dxa"/>
            <w:vAlign w:val="center"/>
          </w:tcPr>
          <w:p>
            <w:pPr>
              <w:spacing w:before="60" w:after="60"/>
              <w:ind w:left="120"/>
              <w:rPr>
                <w:rFonts w:asciiTheme="minorHAnsi" w:hAnsiTheme="minorHAnsi" w:cstheme="minorHAnsi"/>
              </w:rPr>
            </w:pPr>
            <w:r>
              <w:rPr>
                <w:rFonts w:asciiTheme="minorHAnsi" w:hAnsiTheme="minorHAnsi" w:cstheme="minorHAnsi"/>
              </w:rPr>
              <w:t>Test recovery of vital classified and unclassified records, critical information systems, services, and data.</w:t>
            </w:r>
          </w:p>
        </w:tc>
        <w:tc>
          <w:tcPr>
            <w:tcW w:w="1782" w:type="dxa"/>
            <w:vAlign w:val="center"/>
          </w:tcPr>
          <w:p>
            <w:pPr>
              <w:spacing w:before="60" w:after="60"/>
              <w:ind w:left="105"/>
              <w:jc w:val="center"/>
              <w:rPr>
                <w:rFonts w:asciiTheme="minorHAnsi" w:hAnsiTheme="minorHAnsi" w:cstheme="minorHAnsi"/>
              </w:rPr>
            </w:pPr>
            <w:r>
              <w:rPr>
                <w:rFonts w:asciiTheme="minorHAnsi" w:hAnsiTheme="minorHAnsi" w:cstheme="minorHAnsi"/>
                <w:bCs/>
              </w:rPr>
              <w:t>Semi-Annually</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290" w:hRule="atLeast"/>
          <w:tblCellSpacing w:w="0" w:type="dxa"/>
          <w:jc w:val="center"/>
        </w:trPr>
        <w:tc>
          <w:tcPr>
            <w:tcW w:w="8331" w:type="dxa"/>
            <w:vAlign w:val="center"/>
          </w:tcPr>
          <w:p>
            <w:pPr>
              <w:spacing w:before="60" w:after="60"/>
              <w:ind w:left="120"/>
              <w:rPr>
                <w:rFonts w:asciiTheme="minorHAnsi" w:hAnsiTheme="minorHAnsi" w:cstheme="minorHAnsi"/>
              </w:rPr>
            </w:pPr>
            <w:r>
              <w:rPr>
                <w:rFonts w:asciiTheme="minorHAnsi" w:hAnsiTheme="minorHAnsi" w:cstheme="minorHAnsi"/>
              </w:rPr>
              <w:t>Test primary and backup infrastructure systems and services at alternate operating facilities (e.g., power, water, fuel)</w:t>
            </w:r>
          </w:p>
        </w:tc>
        <w:tc>
          <w:tcPr>
            <w:tcW w:w="1782" w:type="dxa"/>
            <w:vAlign w:val="center"/>
          </w:tcPr>
          <w:p>
            <w:pPr>
              <w:spacing w:before="60" w:after="60"/>
              <w:ind w:left="105"/>
              <w:jc w:val="center"/>
              <w:rPr>
                <w:rFonts w:asciiTheme="minorHAnsi" w:hAnsiTheme="minorHAnsi" w:cstheme="minorHAnsi"/>
              </w:rPr>
            </w:pPr>
            <w:r>
              <w:rPr>
                <w:rFonts w:asciiTheme="minorHAnsi" w:hAnsiTheme="minorHAnsi" w:cstheme="minorHAnsi"/>
                <w:bCs/>
              </w:rPr>
              <w:t>Annually</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443" w:hRule="atLeast"/>
          <w:tblCellSpacing w:w="0" w:type="dxa"/>
          <w:jc w:val="center"/>
        </w:trPr>
        <w:tc>
          <w:tcPr>
            <w:tcW w:w="8331" w:type="dxa"/>
            <w:vAlign w:val="center"/>
          </w:tcPr>
          <w:p>
            <w:pPr>
              <w:spacing w:before="60" w:after="60"/>
              <w:ind w:left="120"/>
              <w:rPr>
                <w:rFonts w:asciiTheme="minorHAnsi" w:hAnsiTheme="minorHAnsi" w:cstheme="minorHAnsi"/>
              </w:rPr>
            </w:pPr>
            <w:r>
              <w:rPr>
                <w:rFonts w:asciiTheme="minorHAnsi" w:hAnsiTheme="minorHAnsi" w:cstheme="minorHAnsi"/>
              </w:rPr>
              <w:t xml:space="preserve">Continuity Facility Logistics Testing and exercising of required physical security capabilities at the identified continuity facility(s).  </w:t>
            </w:r>
          </w:p>
        </w:tc>
        <w:tc>
          <w:tcPr>
            <w:tcW w:w="1782" w:type="dxa"/>
            <w:vAlign w:val="center"/>
          </w:tcPr>
          <w:p>
            <w:pPr>
              <w:spacing w:before="60" w:after="60"/>
              <w:ind w:left="105"/>
              <w:jc w:val="center"/>
              <w:rPr>
                <w:rFonts w:asciiTheme="minorHAnsi" w:hAnsiTheme="minorHAnsi" w:cstheme="minorHAnsi"/>
              </w:rPr>
            </w:pPr>
            <w:r>
              <w:rPr>
                <w:rFonts w:asciiTheme="minorHAnsi" w:hAnsiTheme="minorHAnsi" w:cstheme="minorHAnsi"/>
                <w:bCs/>
              </w:rPr>
              <w:t>Annually</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581" w:hRule="atLeast"/>
          <w:tblCellSpacing w:w="0" w:type="dxa"/>
          <w:jc w:val="center"/>
        </w:trPr>
        <w:tc>
          <w:tcPr>
            <w:tcW w:w="8331" w:type="dxa"/>
            <w:vAlign w:val="center"/>
          </w:tcPr>
          <w:p>
            <w:pPr>
              <w:spacing w:before="60" w:after="60"/>
              <w:ind w:left="120"/>
              <w:rPr>
                <w:rFonts w:asciiTheme="minorHAnsi" w:hAnsiTheme="minorHAnsi" w:cstheme="minorHAnsi"/>
              </w:rPr>
            </w:pPr>
            <w:r>
              <w:rPr>
                <w:rFonts w:asciiTheme="minorHAnsi" w:hAnsiTheme="minorHAnsi" w:cstheme="minorHAnsi"/>
              </w:rPr>
              <w:t>Internal and External Interdependency Testing</w:t>
            </w:r>
            <w:r>
              <w:rPr>
                <w:rFonts w:asciiTheme="minorHAnsi" w:hAnsiTheme="minorHAnsi" w:cstheme="minorHAnsi"/>
                <w:u w:val="single"/>
              </w:rPr>
              <w:t xml:space="preserve"> </w:t>
            </w:r>
            <w:r>
              <w:rPr>
                <w:rFonts w:asciiTheme="minorHAnsi" w:hAnsiTheme="minorHAnsi" w:cstheme="minorHAnsi"/>
              </w:rPr>
              <w:t xml:space="preserve">of internal and external interdependencies identified in the OIT CEMP plans, with respect to performance of, and other agencies’ MEFs.  </w:t>
            </w:r>
          </w:p>
        </w:tc>
        <w:tc>
          <w:tcPr>
            <w:tcW w:w="1782" w:type="dxa"/>
            <w:vAlign w:val="center"/>
          </w:tcPr>
          <w:p>
            <w:pPr>
              <w:spacing w:before="60" w:after="60"/>
              <w:ind w:left="105"/>
              <w:jc w:val="center"/>
              <w:rPr>
                <w:rFonts w:asciiTheme="minorHAnsi" w:hAnsiTheme="minorHAnsi" w:cstheme="minorHAnsi"/>
              </w:rPr>
            </w:pPr>
            <w:r>
              <w:rPr>
                <w:rFonts w:asciiTheme="minorHAnsi" w:hAnsiTheme="minorHAnsi" w:cstheme="minorHAnsi"/>
                <w:bCs/>
              </w:rPr>
              <w:t>Annually</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290" w:hRule="atLeast"/>
          <w:tblCellSpacing w:w="0" w:type="dxa"/>
          <w:jc w:val="center"/>
        </w:trPr>
        <w:tc>
          <w:tcPr>
            <w:tcW w:w="8331" w:type="dxa"/>
            <w:vAlign w:val="center"/>
          </w:tcPr>
          <w:p>
            <w:pPr>
              <w:spacing w:before="60" w:after="60"/>
              <w:ind w:left="120"/>
              <w:rPr>
                <w:rFonts w:asciiTheme="minorHAnsi" w:hAnsiTheme="minorHAnsi" w:cstheme="minorHAnsi"/>
              </w:rPr>
            </w:pPr>
            <w:r>
              <w:rPr>
                <w:rFonts w:asciiTheme="minorHAnsi" w:hAnsiTheme="minorHAnsi" w:cstheme="minorHAnsi"/>
              </w:rPr>
              <w:t>Documenting and reporting testing of the internal processes for formally documenting and reporting tests and their results.</w:t>
            </w:r>
          </w:p>
        </w:tc>
        <w:tc>
          <w:tcPr>
            <w:tcW w:w="1782" w:type="dxa"/>
            <w:vAlign w:val="center"/>
          </w:tcPr>
          <w:p>
            <w:pPr>
              <w:spacing w:before="60" w:after="60"/>
              <w:ind w:left="105"/>
              <w:jc w:val="center"/>
              <w:rPr>
                <w:rFonts w:asciiTheme="minorHAnsi" w:hAnsiTheme="minorHAnsi" w:cstheme="minorHAnsi"/>
              </w:rPr>
            </w:pPr>
            <w:r>
              <w:rPr>
                <w:rFonts w:asciiTheme="minorHAnsi" w:hAnsiTheme="minorHAnsi" w:cstheme="minorHAnsi"/>
                <w:bCs/>
              </w:rPr>
              <w:t>Annually</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856" w:hRule="atLeast"/>
          <w:tblCellSpacing w:w="0" w:type="dxa"/>
          <w:jc w:val="center"/>
        </w:trPr>
        <w:tc>
          <w:tcPr>
            <w:tcW w:w="8331" w:type="dxa"/>
            <w:vAlign w:val="center"/>
          </w:tcPr>
          <w:p>
            <w:pPr>
              <w:spacing w:before="60" w:after="60"/>
              <w:ind w:left="120"/>
              <w:rPr>
                <w:rFonts w:asciiTheme="minorHAnsi" w:hAnsiTheme="minorHAnsi" w:cstheme="minorHAnsi"/>
              </w:rPr>
            </w:pPr>
            <w:r>
              <w:rPr>
                <w:rFonts w:asciiTheme="minorHAnsi" w:hAnsiTheme="minorHAnsi" w:cstheme="minorHAnsi"/>
              </w:rPr>
              <w:t>Test reporting of the formal reporting processes of test results as directed by the Office of Information Security (OIS).  This report is prepared by the Office of Operations, Security and Preparedness (OSP) with input from the Administrations and Staff Offices to include OIT.</w:t>
            </w:r>
          </w:p>
        </w:tc>
        <w:tc>
          <w:tcPr>
            <w:tcW w:w="1782" w:type="dxa"/>
            <w:vAlign w:val="center"/>
          </w:tcPr>
          <w:p>
            <w:pPr>
              <w:spacing w:before="60" w:after="60"/>
              <w:ind w:left="105"/>
              <w:jc w:val="center"/>
              <w:rPr>
                <w:rFonts w:asciiTheme="minorHAnsi" w:hAnsiTheme="minorHAnsi" w:cstheme="minorHAnsi"/>
              </w:rPr>
            </w:pPr>
            <w:r>
              <w:rPr>
                <w:rFonts w:asciiTheme="minorHAnsi" w:hAnsiTheme="minorHAnsi" w:cstheme="minorHAnsi"/>
                <w:bCs/>
              </w:rPr>
              <w:t>Annually</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229" w:hRule="atLeast"/>
          <w:tblCellSpacing w:w="0" w:type="dxa"/>
          <w:jc w:val="center"/>
        </w:trPr>
        <w:tc>
          <w:tcPr>
            <w:tcW w:w="10113" w:type="dxa"/>
            <w:gridSpan w:val="2"/>
            <w:tcBorders>
              <w:top w:val="single" w:color="95B3D7" w:themeColor="accent1" w:themeTint="99" w:sz="18" w:space="0"/>
              <w:bottom w:val="single" w:color="95B3D7" w:themeColor="accent1" w:themeTint="99" w:sz="18" w:space="0"/>
            </w:tcBorders>
            <w:shd w:val="clear" w:color="auto" w:fill="DAEEF3" w:themeFill="accent5" w:themeFillTint="33"/>
            <w:vAlign w:val="center"/>
          </w:tcPr>
          <w:p>
            <w:pPr>
              <w:spacing w:before="60" w:after="60"/>
              <w:ind w:left="120"/>
              <w:rPr>
                <w:rFonts w:asciiTheme="minorHAnsi" w:hAnsiTheme="minorHAnsi" w:cstheme="minorHAnsi"/>
                <w:b/>
              </w:rPr>
            </w:pPr>
            <w:r>
              <w:rPr>
                <w:rFonts w:asciiTheme="minorHAnsi" w:hAnsiTheme="minorHAnsi" w:cstheme="minorHAnsi"/>
                <w:b/>
              </w:rPr>
              <w:t>TRAINING</w:t>
            </w:r>
          </w:p>
        </w:tc>
      </w:tr>
      <w:tr>
        <w:tblPrEx>
          <w:tblBorders>
            <w:top w:val="single" w:color="95B3D7" w:themeColor="accent1" w:themeTint="99" w:sz="8" w:space="0"/>
            <w:left w:val="single" w:color="95B3D7" w:themeColor="accent1" w:themeTint="99" w:sz="8" w:space="0"/>
            <w:bottom w:val="single" w:color="95B3D7" w:themeColor="accent1" w:themeTint="99" w:sz="8" w:space="0"/>
            <w:right w:val="single" w:color="95B3D7" w:themeColor="accent1" w:themeTint="99" w:sz="8" w:space="0"/>
            <w:insideH w:val="single" w:color="95B3D7" w:themeColor="accent1" w:themeTint="99" w:sz="8" w:space="0"/>
            <w:insideV w:val="single" w:color="95B3D7" w:themeColor="accent1" w:themeTint="99" w:sz="8" w:space="0"/>
          </w:tblBorders>
          <w:tblLayout w:type="fixed"/>
          <w:tblCellMar>
            <w:top w:w="0" w:type="dxa"/>
            <w:left w:w="0" w:type="dxa"/>
            <w:bottom w:w="0" w:type="dxa"/>
            <w:right w:w="0" w:type="dxa"/>
          </w:tblCellMar>
        </w:tblPrEx>
        <w:trPr>
          <w:cantSplit/>
          <w:trHeight w:val="581" w:hRule="atLeast"/>
          <w:tblCellSpacing w:w="0" w:type="dxa"/>
          <w:jc w:val="center"/>
        </w:trPr>
        <w:tc>
          <w:tcPr>
            <w:tcW w:w="8331" w:type="dxa"/>
          </w:tcPr>
          <w:p>
            <w:pPr>
              <w:spacing w:before="60" w:after="60"/>
              <w:ind w:left="120"/>
              <w:rPr>
                <w:rFonts w:asciiTheme="minorHAnsi" w:hAnsiTheme="minorHAnsi" w:cstheme="minorHAnsi"/>
              </w:rPr>
            </w:pPr>
            <w:r>
              <w:rPr>
                <w:rFonts w:asciiTheme="minorHAnsi" w:hAnsiTheme="minorHAnsi" w:cstheme="minorHAnsi"/>
              </w:rPr>
              <w:t xml:space="preserve">CEMP Awareness/Orientation training: a high-level overview presentation of CEMP concepts for all OIT staff (both mission critical/emergency personnel and non-mission critical/emergency personnel, to include contractors).  </w:t>
            </w:r>
          </w:p>
        </w:tc>
        <w:tc>
          <w:tcPr>
            <w:tcW w:w="1782" w:type="dxa"/>
            <w:vAlign w:val="center"/>
          </w:tcPr>
          <w:p>
            <w:pPr>
              <w:keepNext/>
              <w:spacing w:before="60" w:after="60"/>
              <w:ind w:left="105"/>
              <w:jc w:val="center"/>
              <w:rPr>
                <w:rFonts w:asciiTheme="minorHAnsi" w:hAnsiTheme="minorHAnsi" w:cstheme="minorHAnsi"/>
              </w:rPr>
            </w:pPr>
            <w:r>
              <w:rPr>
                <w:rFonts w:asciiTheme="minorHAnsi" w:hAnsiTheme="minorHAnsi" w:cstheme="minorHAnsi"/>
                <w:bCs/>
              </w:rPr>
              <w:t>Annually</w:t>
            </w:r>
          </w:p>
        </w:tc>
      </w:tr>
    </w:tbl>
    <w:p>
      <w:pPr>
        <w:pStyle w:val="17"/>
        <w:rPr>
          <w:rStyle w:val="190"/>
          <w:i w:val="0"/>
          <w:iCs w:val="0"/>
        </w:rPr>
      </w:pPr>
      <w:bookmarkStart w:id="216" w:name="_Toc392079442"/>
      <w:r>
        <w:t xml:space="preserve">Table </w:t>
      </w:r>
      <w:r>
        <w:fldChar w:fldCharType="begin"/>
      </w:r>
      <w:r>
        <w:instrText xml:space="preserve"> SEQ Table \* ARABIC </w:instrText>
      </w:r>
      <w:r>
        <w:fldChar w:fldCharType="separate"/>
      </w:r>
      <w:r>
        <w:t>9</w:t>
      </w:r>
      <w:r>
        <w:fldChar w:fldCharType="end"/>
      </w:r>
      <w:r>
        <w:t>: Facility Name TT&amp;E Calendar</w:t>
      </w:r>
      <w:bookmarkEnd w:id="216"/>
    </w:p>
    <w:p>
      <w:pPr>
        <w:pStyle w:val="2"/>
        <w:sectPr>
          <w:pgSz w:w="12240" w:h="15840"/>
          <w:pgMar w:top="1080" w:right="1080" w:bottom="1080" w:left="1080" w:header="720" w:footer="720" w:gutter="0"/>
          <w:pgNumType w:start="0"/>
          <w:cols w:space="720" w:num="1"/>
          <w:docGrid w:linePitch="360" w:charSpace="0"/>
        </w:sectPr>
      </w:pPr>
      <w:bookmarkStart w:id="217" w:name="_Toc364254330"/>
      <w:bookmarkStart w:id="218" w:name="_Toc341790014"/>
      <w:bookmarkStart w:id="219" w:name="_Toc345493105"/>
      <w:bookmarkStart w:id="220" w:name="_Toc328125882"/>
    </w:p>
    <w:p>
      <w:pPr>
        <w:pStyle w:val="2"/>
      </w:pPr>
      <w:bookmarkStart w:id="221" w:name="_Toc365614767"/>
      <w:r>
        <w:t>DOCUMENT MANAGEMENT</w:t>
      </w:r>
      <w:bookmarkEnd w:id="217"/>
      <w:bookmarkEnd w:id="218"/>
      <w:bookmarkEnd w:id="219"/>
      <w:bookmarkEnd w:id="221"/>
    </w:p>
    <w:p>
      <w:pPr>
        <w:pStyle w:val="4"/>
      </w:pPr>
      <w:bookmarkStart w:id="222" w:name="_Toc341790015"/>
      <w:bookmarkStart w:id="223" w:name="_Toc365614768"/>
      <w:bookmarkStart w:id="224" w:name="_Toc364254331"/>
      <w:bookmarkStart w:id="225" w:name="_Toc345493106"/>
      <w:r>
        <w:t>Document Ownership</w:t>
      </w:r>
      <w:bookmarkEnd w:id="220"/>
      <w:bookmarkEnd w:id="222"/>
      <w:bookmarkEnd w:id="223"/>
      <w:bookmarkEnd w:id="224"/>
      <w:bookmarkEnd w:id="225"/>
    </w:p>
    <w:p>
      <w:pPr>
        <w:pStyle w:val="3"/>
      </w:pPr>
      <w:r>
        <w:t>The contents of this document are the responsibility of</w:t>
      </w:r>
      <w:r>
        <w:rPr>
          <w:b/>
          <w:color w:val="0070C0"/>
        </w:rPr>
        <w:t xml:space="preserve"> </w:t>
      </w:r>
      <w:sdt>
        <w:sdtPr>
          <w:rPr>
            <w:b/>
            <w:color w:val="0070C0"/>
          </w:rPr>
          <w:alias w:val="facilityName"/>
          <w:tag w:val="facilityName"/>
          <w:id w:val="1552111137"/>
          <w:text/>
        </w:sdtPr>
        <w:sdtEndPr>
          <w:rPr>
            <w:b/>
            <w:color w:val="0070C0"/>
          </w:rPr>
        </w:sdtEndPr>
        <w:sdtContent>
          <w:r>
            <w:rPr>
              <w:b/>
              <w:color w:val="0070C0"/>
            </w:rPr>
            <w:t>Facility Name</w:t>
          </w:r>
        </w:sdtContent>
      </w:sdt>
      <w:r>
        <w:t>, which has assigned the ISCP Director responsibility for its content, modifications, currency, distribution to stakeholders, and its presence in the VA plan repository.</w:t>
      </w:r>
    </w:p>
    <w:p>
      <w:pPr>
        <w:pStyle w:val="4"/>
      </w:pPr>
      <w:bookmarkStart w:id="226" w:name="_Toc272397951"/>
      <w:bookmarkStart w:id="227" w:name="_Toc345493107"/>
      <w:bookmarkStart w:id="228" w:name="_Toc365614769"/>
      <w:bookmarkStart w:id="229" w:name="_Toc341790016"/>
      <w:bookmarkStart w:id="230" w:name="_Toc328125883"/>
      <w:bookmarkStart w:id="231" w:name="_Toc364254332"/>
      <w:r>
        <w:t>Plan Review and Maintenance</w:t>
      </w:r>
      <w:bookmarkEnd w:id="226"/>
      <w:bookmarkEnd w:id="227"/>
      <w:bookmarkEnd w:id="228"/>
      <w:bookmarkEnd w:id="229"/>
      <w:bookmarkEnd w:id="230"/>
      <w:bookmarkEnd w:id="231"/>
      <w:r>
        <w:tab/>
      </w:r>
    </w:p>
    <w:p>
      <w:pPr>
        <w:pStyle w:val="3"/>
      </w:pPr>
      <w:r>
        <w:t>To ensure currency, this document will be reviewed annually in conjunction with the annual test/exercise and if system modifications occur.</w:t>
      </w:r>
    </w:p>
    <w:p>
      <w:pPr>
        <w:pStyle w:val="4"/>
      </w:pPr>
      <w:bookmarkStart w:id="232" w:name="_Toc328125884"/>
      <w:bookmarkStart w:id="233" w:name="_Toc341790017"/>
      <w:bookmarkStart w:id="234" w:name="_Toc365614770"/>
      <w:bookmarkStart w:id="235" w:name="_Toc364254333"/>
      <w:bookmarkStart w:id="236" w:name="_Toc345493108"/>
      <w:bookmarkStart w:id="237" w:name="_Toc272397952"/>
      <w:r>
        <w:t>Document Distribution</w:t>
      </w:r>
      <w:bookmarkEnd w:id="232"/>
      <w:bookmarkEnd w:id="233"/>
      <w:bookmarkEnd w:id="234"/>
      <w:bookmarkEnd w:id="235"/>
      <w:bookmarkEnd w:id="236"/>
      <w:bookmarkEnd w:id="237"/>
      <w:r>
        <w:t xml:space="preserve"> </w:t>
      </w:r>
    </w:p>
    <w:p>
      <w:pPr>
        <w:pStyle w:val="3"/>
      </w:pPr>
      <w:r>
        <w:t>A copy of this ISCP will be:</w:t>
      </w:r>
    </w:p>
    <w:p>
      <w:pPr>
        <w:pStyle w:val="169"/>
      </w:pPr>
      <w:r>
        <w:t xml:space="preserve">Provided to system stakeholders who have an interest or responsibility for the development or testing of this plan.  </w:t>
      </w:r>
    </w:p>
    <w:p>
      <w:pPr>
        <w:pStyle w:val="169"/>
      </w:pPr>
      <w:r>
        <w:t>Held electronically or in hard copy or both by every member of the Recovery Team where it is easily accessible in an emergency.</w:t>
      </w:r>
    </w:p>
    <w:p>
      <w:pPr>
        <w:pStyle w:val="169"/>
      </w:pPr>
      <w:r>
        <w:t>Entered in the VA plan repository.</w:t>
      </w:r>
    </w:p>
    <w:p>
      <w:pPr>
        <w:pStyle w:val="169"/>
      </w:pPr>
      <w:r>
        <w:t>Stored in an off-site location in both soft and hard copy format for ease of use under a wide range of circumstances.</w:t>
      </w:r>
    </w:p>
    <w:p>
      <w:pPr>
        <w:pStyle w:val="169"/>
        <w:numPr>
          <w:ilvl w:val="0"/>
          <w:numId w:val="0"/>
        </w:numPr>
        <w:ind w:left="274" w:hanging="274"/>
      </w:pPr>
    </w:p>
    <w:p>
      <w:pPr>
        <w:pStyle w:val="169"/>
        <w:numPr>
          <w:ilvl w:val="0"/>
          <w:numId w:val="0"/>
        </w:numPr>
        <w:ind w:left="274" w:hanging="274"/>
        <w:sectPr>
          <w:pgSz w:w="12240" w:h="15840"/>
          <w:pgMar w:top="1080" w:right="1080" w:bottom="1080" w:left="1080" w:header="720" w:footer="720" w:gutter="0"/>
          <w:pgNumType w:start="0"/>
          <w:cols w:space="720" w:num="1"/>
          <w:docGrid w:linePitch="360" w:charSpace="0"/>
        </w:sectPr>
      </w:pPr>
    </w:p>
    <w:p>
      <w:pPr>
        <w:pStyle w:val="9"/>
      </w:pPr>
      <w:bookmarkStart w:id="238" w:name="_Toc364254334"/>
      <w:bookmarkStart w:id="239" w:name="_Toc365614771"/>
      <w:bookmarkStart w:id="240" w:name="_Toc345493109"/>
      <w:bookmarkStart w:id="241" w:name="_Toc272397981"/>
      <w:bookmarkStart w:id="242" w:name="_Toc328125913"/>
      <w:r>
        <w:t xml:space="preserve">: </w:t>
      </w:r>
      <w:bookmarkStart w:id="243" w:name="_Toc328125896"/>
      <w:r>
        <w:rPr>
          <w:rStyle w:val="201"/>
          <w:bCs w:val="0"/>
        </w:rPr>
        <w:t>Personnel Contact</w:t>
      </w:r>
      <w:r>
        <w:t xml:space="preserve"> Data - VA</w:t>
      </w:r>
      <w:bookmarkEnd w:id="238"/>
      <w:bookmarkEnd w:id="239"/>
      <w:bookmarkEnd w:id="240"/>
      <w:bookmarkEnd w:id="243"/>
    </w:p>
    <w:p>
      <w:pPr>
        <w:pBdr>
          <w:top w:val="single" w:color="auto" w:sz="4" w:space="1"/>
          <w:left w:val="single" w:color="auto" w:sz="4" w:space="4"/>
          <w:bottom w:val="single" w:color="auto" w:sz="4" w:space="1"/>
          <w:right w:val="single" w:color="auto" w:sz="4" w:space="4"/>
        </w:pBdr>
        <w:jc w:val="center"/>
        <w:rPr>
          <w:b/>
        </w:rPr>
      </w:pPr>
      <w:r>
        <w:rPr>
          <w:b/>
        </w:rPr>
        <w:t>ISCP LEADERSHIP</w:t>
      </w:r>
    </w:p>
    <w:tbl>
      <w:tblPr>
        <w:tblStyle w:val="208"/>
        <w:tblW w:w="10296" w:type="dxa"/>
        <w:tblInd w:w="0" w:type="dxa"/>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
      <w:tblGrid>
        <w:gridCol w:w="5148"/>
        <w:gridCol w:w="5148"/>
      </w:tblGrid>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blHeader/>
        </w:trPr>
        <w:tc>
          <w:tcPr>
            <w:tcW w:w="5148" w:type="dxa"/>
            <w:tcBorders>
              <w:bottom w:val="single" w:color="0070C0" w:sz="18" w:space="0"/>
            </w:tcBorders>
            <w:shd w:val="clear" w:color="auto" w:fill="DAEEF3"/>
            <w:vAlign w:val="center"/>
          </w:tcPr>
          <w:p>
            <w:pPr>
              <w:pStyle w:val="211"/>
              <w:wordWrap/>
              <w:jc w:val="left"/>
              <w:rPr>
                <w:rFonts w:cs="Arial"/>
                <w:b w:val="0"/>
                <w:bCs/>
                <w:sz w:val="18"/>
                <w:szCs w:val="18"/>
              </w:rPr>
            </w:pPr>
            <w:bookmarkStart w:id="244" w:name="_Toc299095872"/>
            <w:r>
              <w:rPr>
                <w:rFonts w:cs="Arial"/>
                <w:b w:val="0"/>
                <w:sz w:val="18"/>
                <w:szCs w:val="18"/>
              </w:rPr>
              <w:t>KEY PERSONNEL</w:t>
            </w:r>
          </w:p>
        </w:tc>
        <w:tc>
          <w:tcPr>
            <w:tcW w:w="5148" w:type="dxa"/>
            <w:tcBorders>
              <w:bottom w:val="single" w:color="0070C0" w:sz="18" w:space="0"/>
            </w:tcBorders>
            <w:shd w:val="clear" w:color="auto" w:fill="DAEEF3"/>
            <w:vAlign w:val="center"/>
          </w:tcPr>
          <w:p>
            <w:pPr>
              <w:pStyle w:val="211"/>
              <w:wordWrap/>
              <w:jc w:val="left"/>
              <w:rPr>
                <w:rFonts w:cs="Arial"/>
                <w:b w:val="0"/>
                <w:bCs/>
                <w:sz w:val="18"/>
                <w:szCs w:val="18"/>
              </w:rPr>
            </w:pPr>
            <w:r>
              <w:rPr>
                <w:rFonts w:cs="Arial"/>
                <w:b w:val="0"/>
                <w:bCs/>
                <w:sz w:val="18"/>
                <w:szCs w:val="18"/>
              </w:rPr>
              <w:t>CONTACT INFORMATION</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top w:val="single" w:color="0070C0" w:sz="18" w:space="0"/>
            </w:tcBorders>
            <w:shd w:val="clear" w:color="auto" w:fill="auto"/>
          </w:tcPr>
          <w:p>
            <w:pPr>
              <w:pStyle w:val="210"/>
              <w:wordWrap/>
              <w:jc w:val="left"/>
              <w:rPr>
                <w:rFonts w:cs="Arial"/>
                <w:b/>
                <w:sz w:val="18"/>
                <w:szCs w:val="18"/>
              </w:rPr>
            </w:pPr>
            <w:r>
              <w:rPr>
                <w:rFonts w:cs="Arial"/>
                <w:b/>
                <w:sz w:val="18"/>
                <w:szCs w:val="18"/>
              </w:rPr>
              <w:t>DRP Director</w:t>
            </w:r>
          </w:p>
        </w:tc>
        <w:tc>
          <w:tcPr>
            <w:tcW w:w="5148" w:type="dxa"/>
            <w:tcBorders>
              <w:top w:val="single" w:color="0070C0" w:sz="18" w:space="0"/>
            </w:tcBorders>
            <w:shd w:val="clear" w:color="auto" w:fill="auto"/>
          </w:tcPr>
          <w:p>
            <w:pPr>
              <w:pStyle w:val="210"/>
              <w:wordWrap/>
              <w:jc w:val="left"/>
              <w:rPr>
                <w:rStyle w:val="207"/>
                <w:rFonts w:cs="Arial"/>
                <w:b/>
                <w:sz w:val="18"/>
                <w:szCs w:val="18"/>
              </w:rPr>
            </w:pPr>
            <w:r>
              <w:rPr>
                <w:rStyle w:val="207"/>
                <w:rFonts w:cs="Arial"/>
                <w:b/>
                <w:sz w:val="18"/>
                <w:szCs w:val="18"/>
              </w:rPr>
              <w:t xml:space="preserve">Work #: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DAEEF3"/>
          </w:tcPr>
          <w:p>
            <w:pPr>
              <w:pStyle w:val="210"/>
              <w:wordWrap/>
              <w:jc w:val="left"/>
              <w:rPr>
                <w:rStyle w:val="207"/>
                <w:rFonts w:cs="Arial"/>
                <w:b/>
                <w:sz w:val="18"/>
                <w:szCs w:val="18"/>
              </w:rPr>
            </w:pPr>
            <w:r>
              <w:rPr>
                <w:rStyle w:val="207"/>
                <w:rFonts w:cs="Arial"/>
                <w:b/>
                <w:sz w:val="18"/>
                <w:szCs w:val="18"/>
              </w:rPr>
              <w:t>Name, Title</w:t>
            </w:r>
          </w:p>
        </w:tc>
        <w:tc>
          <w:tcPr>
            <w:tcW w:w="5148" w:type="dxa"/>
            <w:shd w:val="clear" w:color="auto" w:fill="DAEEF3"/>
          </w:tcPr>
          <w:p>
            <w:pPr>
              <w:pStyle w:val="210"/>
              <w:wordWrap/>
              <w:jc w:val="left"/>
              <w:rPr>
                <w:rStyle w:val="207"/>
                <w:rFonts w:cs="Arial"/>
                <w:sz w:val="18"/>
                <w:szCs w:val="18"/>
              </w:rPr>
            </w:pP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FFFFFF" w:themeFill="background1"/>
          </w:tcPr>
          <w:p>
            <w:pPr>
              <w:pStyle w:val="210"/>
              <w:wordWrap/>
              <w:jc w:val="left"/>
              <w:rPr>
                <w:rStyle w:val="207"/>
                <w:rFonts w:cs="Arial"/>
                <w:sz w:val="18"/>
                <w:szCs w:val="18"/>
              </w:rPr>
            </w:pPr>
            <w:r>
              <w:rPr>
                <w:rStyle w:val="207"/>
                <w:rFonts w:cs="Arial"/>
                <w:sz w:val="18"/>
                <w:szCs w:val="18"/>
              </w:rPr>
              <w:t>Street Address</w:t>
            </w:r>
          </w:p>
        </w:tc>
        <w:tc>
          <w:tcPr>
            <w:tcW w:w="5148" w:type="dxa"/>
            <w:shd w:val="clear" w:color="auto" w:fill="FFFFFF" w:themeFill="background1"/>
          </w:tcPr>
          <w:p>
            <w:pPr>
              <w:pStyle w:val="210"/>
              <w:wordWrap/>
              <w:jc w:val="left"/>
              <w:rPr>
                <w:rStyle w:val="207"/>
                <w:rFonts w:cs="Arial"/>
                <w:sz w:val="18"/>
                <w:szCs w:val="18"/>
              </w:rPr>
            </w:pPr>
            <w:r>
              <w:rPr>
                <w:rStyle w:val="207"/>
                <w:rFonts w:cs="Arial"/>
                <w:sz w:val="18"/>
                <w:szCs w:val="18"/>
              </w:rPr>
              <w:t>Pager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bottom w:val="single" w:color="0070C0" w:sz="4" w:space="0"/>
            </w:tcBorders>
            <w:shd w:val="clear" w:color="auto" w:fill="DAEEF3"/>
          </w:tcPr>
          <w:p>
            <w:pPr>
              <w:pStyle w:val="210"/>
              <w:wordWrap/>
              <w:jc w:val="left"/>
              <w:rPr>
                <w:rStyle w:val="207"/>
                <w:rFonts w:cs="Arial"/>
                <w:sz w:val="18"/>
                <w:szCs w:val="18"/>
              </w:rPr>
            </w:pPr>
            <w:r>
              <w:rPr>
                <w:rStyle w:val="207"/>
                <w:rFonts w:cs="Arial"/>
                <w:sz w:val="18"/>
                <w:szCs w:val="18"/>
              </w:rPr>
              <w:t>Room Number</w:t>
            </w:r>
          </w:p>
        </w:tc>
        <w:tc>
          <w:tcPr>
            <w:tcW w:w="5148" w:type="dxa"/>
            <w:tcBorders>
              <w:bottom w:val="single" w:color="0070C0" w:sz="4" w:space="0"/>
            </w:tcBorders>
            <w:shd w:val="clear" w:color="auto" w:fill="DAEEF3"/>
          </w:tcPr>
          <w:p>
            <w:pPr>
              <w:pStyle w:val="210"/>
              <w:wordWrap/>
              <w:jc w:val="left"/>
              <w:rPr>
                <w:rStyle w:val="207"/>
                <w:rFonts w:cs="Arial"/>
                <w:b/>
                <w:sz w:val="18"/>
                <w:szCs w:val="18"/>
              </w:rPr>
            </w:pPr>
            <w:r>
              <w:rPr>
                <w:rStyle w:val="207"/>
                <w:rFonts w:cs="Arial"/>
                <w:b/>
                <w:sz w:val="18"/>
                <w:szCs w:val="18"/>
              </w:rPr>
              <w:t>VA Cellular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bottom w:val="single" w:color="0070C0" w:sz="12" w:space="0"/>
            </w:tcBorders>
            <w:shd w:val="clear" w:color="auto" w:fill="FFFFFF" w:themeFill="background1"/>
          </w:tcPr>
          <w:p>
            <w:pPr>
              <w:pStyle w:val="210"/>
              <w:tabs>
                <w:tab w:val="left" w:pos="2595"/>
              </w:tabs>
              <w:wordWrap/>
              <w:jc w:val="left"/>
              <w:rPr>
                <w:rStyle w:val="207"/>
                <w:rFonts w:cs="Arial"/>
                <w:sz w:val="18"/>
                <w:szCs w:val="18"/>
              </w:rPr>
            </w:pPr>
            <w:r>
              <w:rPr>
                <w:rStyle w:val="207"/>
                <w:rFonts w:cs="Arial"/>
                <w:sz w:val="18"/>
                <w:szCs w:val="18"/>
              </w:rPr>
              <w:t>City, State, and ZIP Code</w:t>
            </w:r>
            <w:r>
              <w:rPr>
                <w:rStyle w:val="207"/>
                <w:rFonts w:cs="Arial"/>
                <w:sz w:val="18"/>
                <w:szCs w:val="18"/>
              </w:rPr>
              <w:tab/>
            </w:r>
          </w:p>
        </w:tc>
        <w:tc>
          <w:tcPr>
            <w:tcW w:w="5148" w:type="dxa"/>
            <w:tcBorders>
              <w:bottom w:val="single" w:color="0070C0" w:sz="12" w:space="0"/>
            </w:tcBorders>
            <w:shd w:val="clear" w:color="auto" w:fill="FFFFFF" w:themeFill="background1"/>
          </w:tcPr>
          <w:p>
            <w:pPr>
              <w:pStyle w:val="210"/>
              <w:wordWrap/>
              <w:jc w:val="left"/>
              <w:rPr>
                <w:rStyle w:val="207"/>
                <w:rFonts w:cs="Arial"/>
                <w:b/>
                <w:sz w:val="18"/>
                <w:szCs w:val="18"/>
              </w:rPr>
            </w:pPr>
            <w:r>
              <w:rPr>
                <w:rStyle w:val="207"/>
                <w:rFonts w:cs="Arial"/>
                <w:b/>
                <w:sz w:val="18"/>
                <w:szCs w:val="18"/>
              </w:rPr>
              <w:t>E-mail:</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top w:val="single" w:color="0070C0" w:sz="12" w:space="0"/>
            </w:tcBorders>
            <w:shd w:val="clear" w:color="auto" w:fill="DAEEF3"/>
          </w:tcPr>
          <w:p>
            <w:pPr>
              <w:pStyle w:val="210"/>
              <w:wordWrap/>
              <w:jc w:val="left"/>
              <w:rPr>
                <w:rFonts w:cs="Arial"/>
                <w:b/>
                <w:sz w:val="18"/>
                <w:szCs w:val="18"/>
              </w:rPr>
            </w:pPr>
            <w:r>
              <w:rPr>
                <w:rFonts w:cs="Arial"/>
                <w:b/>
                <w:sz w:val="18"/>
                <w:szCs w:val="18"/>
              </w:rPr>
              <w:t>DRP DIRECTOR – ALTERNATE</w:t>
            </w:r>
          </w:p>
        </w:tc>
        <w:tc>
          <w:tcPr>
            <w:tcW w:w="5148" w:type="dxa"/>
            <w:tcBorders>
              <w:top w:val="single" w:color="0070C0" w:sz="12" w:space="0"/>
            </w:tcBorders>
            <w:shd w:val="clear" w:color="auto" w:fill="DAEEF3"/>
          </w:tcPr>
          <w:p>
            <w:pPr>
              <w:pStyle w:val="210"/>
              <w:wordWrap/>
              <w:jc w:val="left"/>
              <w:rPr>
                <w:rStyle w:val="207"/>
                <w:rFonts w:cs="Arial"/>
                <w:b/>
                <w:sz w:val="18"/>
                <w:szCs w:val="18"/>
              </w:rPr>
            </w:pPr>
            <w:r>
              <w:rPr>
                <w:rStyle w:val="207"/>
                <w:rFonts w:cs="Arial"/>
                <w:b/>
                <w:sz w:val="18"/>
                <w:szCs w:val="18"/>
              </w:rPr>
              <w:t xml:space="preserve">Work #: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FFFFFF" w:themeFill="background1"/>
          </w:tcPr>
          <w:p>
            <w:pPr>
              <w:pStyle w:val="210"/>
              <w:wordWrap/>
              <w:jc w:val="left"/>
              <w:rPr>
                <w:rStyle w:val="207"/>
                <w:rFonts w:cs="Arial"/>
                <w:b/>
                <w:sz w:val="18"/>
                <w:szCs w:val="18"/>
              </w:rPr>
            </w:pPr>
            <w:r>
              <w:rPr>
                <w:rStyle w:val="207"/>
                <w:rFonts w:cs="Arial"/>
                <w:b/>
                <w:sz w:val="18"/>
                <w:szCs w:val="18"/>
              </w:rPr>
              <w:t>Name, Title</w:t>
            </w:r>
          </w:p>
        </w:tc>
        <w:tc>
          <w:tcPr>
            <w:tcW w:w="5148" w:type="dxa"/>
            <w:shd w:val="clear" w:color="auto" w:fill="FFFFFF" w:themeFill="background1"/>
          </w:tcPr>
          <w:p>
            <w:pPr>
              <w:pStyle w:val="210"/>
              <w:wordWrap/>
              <w:jc w:val="left"/>
              <w:rPr>
                <w:rStyle w:val="207"/>
                <w:rFonts w:cs="Arial"/>
                <w:sz w:val="18"/>
                <w:szCs w:val="18"/>
              </w:rPr>
            </w:pP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DAEEF3"/>
          </w:tcPr>
          <w:p>
            <w:pPr>
              <w:pStyle w:val="210"/>
              <w:wordWrap/>
              <w:jc w:val="left"/>
              <w:rPr>
                <w:rStyle w:val="207"/>
                <w:rFonts w:cs="Arial"/>
                <w:sz w:val="18"/>
                <w:szCs w:val="18"/>
              </w:rPr>
            </w:pPr>
            <w:r>
              <w:rPr>
                <w:rStyle w:val="207"/>
                <w:rFonts w:cs="Arial"/>
                <w:sz w:val="18"/>
                <w:szCs w:val="18"/>
              </w:rPr>
              <w:t>Street Address</w:t>
            </w:r>
          </w:p>
        </w:tc>
        <w:tc>
          <w:tcPr>
            <w:tcW w:w="5148" w:type="dxa"/>
            <w:shd w:val="clear" w:color="auto" w:fill="DAEEF3"/>
          </w:tcPr>
          <w:p>
            <w:pPr>
              <w:pStyle w:val="210"/>
              <w:wordWrap/>
              <w:jc w:val="left"/>
              <w:rPr>
                <w:rStyle w:val="207"/>
                <w:rFonts w:cs="Arial"/>
                <w:sz w:val="18"/>
                <w:szCs w:val="18"/>
              </w:rPr>
            </w:pPr>
            <w:r>
              <w:rPr>
                <w:rStyle w:val="207"/>
                <w:rFonts w:cs="Arial"/>
                <w:sz w:val="18"/>
                <w:szCs w:val="18"/>
              </w:rPr>
              <w:t>Pager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bottom w:val="single" w:color="0070C0" w:sz="4" w:space="0"/>
            </w:tcBorders>
            <w:shd w:val="clear" w:color="auto" w:fill="FFFFFF" w:themeFill="background1"/>
          </w:tcPr>
          <w:p>
            <w:pPr>
              <w:pStyle w:val="210"/>
              <w:wordWrap/>
              <w:jc w:val="left"/>
              <w:rPr>
                <w:rStyle w:val="207"/>
                <w:rFonts w:cs="Arial"/>
                <w:sz w:val="18"/>
                <w:szCs w:val="18"/>
              </w:rPr>
            </w:pPr>
            <w:r>
              <w:rPr>
                <w:rStyle w:val="207"/>
                <w:rFonts w:cs="Arial"/>
                <w:sz w:val="18"/>
                <w:szCs w:val="18"/>
              </w:rPr>
              <w:t>Room Number</w:t>
            </w:r>
          </w:p>
        </w:tc>
        <w:tc>
          <w:tcPr>
            <w:tcW w:w="5148" w:type="dxa"/>
            <w:tcBorders>
              <w:bottom w:val="single" w:color="0070C0" w:sz="4" w:space="0"/>
            </w:tcBorders>
            <w:shd w:val="clear" w:color="auto" w:fill="FFFFFF" w:themeFill="background1"/>
          </w:tcPr>
          <w:p>
            <w:pPr>
              <w:pStyle w:val="210"/>
              <w:wordWrap/>
              <w:jc w:val="left"/>
              <w:rPr>
                <w:rStyle w:val="207"/>
                <w:rFonts w:cs="Arial"/>
                <w:b/>
                <w:sz w:val="18"/>
                <w:szCs w:val="18"/>
              </w:rPr>
            </w:pPr>
            <w:r>
              <w:rPr>
                <w:rStyle w:val="207"/>
                <w:rFonts w:cs="Arial"/>
                <w:b/>
                <w:sz w:val="18"/>
                <w:szCs w:val="18"/>
              </w:rPr>
              <w:t>VA Cellular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bottom w:val="single" w:color="0070C0" w:sz="12" w:space="0"/>
            </w:tcBorders>
            <w:shd w:val="clear" w:color="auto" w:fill="DAEEF3"/>
          </w:tcPr>
          <w:p>
            <w:pPr>
              <w:pStyle w:val="210"/>
              <w:wordWrap/>
              <w:jc w:val="left"/>
              <w:rPr>
                <w:rStyle w:val="207"/>
                <w:rFonts w:cs="Arial"/>
                <w:sz w:val="18"/>
                <w:szCs w:val="18"/>
              </w:rPr>
            </w:pPr>
            <w:r>
              <w:rPr>
                <w:rStyle w:val="207"/>
                <w:rFonts w:cs="Arial"/>
                <w:sz w:val="18"/>
                <w:szCs w:val="18"/>
              </w:rPr>
              <w:t>City, State, and ZIP Code</w:t>
            </w:r>
          </w:p>
        </w:tc>
        <w:tc>
          <w:tcPr>
            <w:tcW w:w="5148" w:type="dxa"/>
            <w:tcBorders>
              <w:bottom w:val="single" w:color="0070C0" w:sz="12" w:space="0"/>
            </w:tcBorders>
            <w:shd w:val="clear" w:color="auto" w:fill="DAEEF3"/>
          </w:tcPr>
          <w:p>
            <w:pPr>
              <w:pStyle w:val="210"/>
              <w:wordWrap/>
              <w:jc w:val="left"/>
              <w:rPr>
                <w:rStyle w:val="207"/>
                <w:rFonts w:cs="Arial"/>
                <w:b/>
                <w:sz w:val="18"/>
                <w:szCs w:val="18"/>
              </w:rPr>
            </w:pPr>
            <w:r>
              <w:rPr>
                <w:rStyle w:val="207"/>
                <w:rFonts w:cs="Arial"/>
                <w:b/>
                <w:sz w:val="18"/>
                <w:szCs w:val="18"/>
              </w:rPr>
              <w:t>E-mail:</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top w:val="single" w:color="0070C0" w:sz="12" w:space="0"/>
            </w:tcBorders>
            <w:shd w:val="clear" w:color="auto" w:fill="FFFFFF" w:themeFill="background1"/>
          </w:tcPr>
          <w:p>
            <w:pPr>
              <w:pStyle w:val="210"/>
              <w:wordWrap/>
              <w:jc w:val="left"/>
              <w:rPr>
                <w:rFonts w:cs="Arial"/>
                <w:b/>
                <w:sz w:val="18"/>
                <w:szCs w:val="18"/>
              </w:rPr>
            </w:pPr>
            <w:r>
              <w:rPr>
                <w:rFonts w:cs="Arial"/>
                <w:b/>
                <w:sz w:val="18"/>
                <w:szCs w:val="18"/>
              </w:rPr>
              <w:t xml:space="preserve">DRP COORDINATOR </w:t>
            </w:r>
          </w:p>
        </w:tc>
        <w:tc>
          <w:tcPr>
            <w:tcW w:w="5148" w:type="dxa"/>
            <w:tcBorders>
              <w:top w:val="single" w:color="0070C0" w:sz="12" w:space="0"/>
            </w:tcBorders>
            <w:shd w:val="clear" w:color="auto" w:fill="FFFFFF" w:themeFill="background1"/>
          </w:tcPr>
          <w:p>
            <w:pPr>
              <w:pStyle w:val="210"/>
              <w:wordWrap/>
              <w:jc w:val="left"/>
              <w:rPr>
                <w:rStyle w:val="207"/>
                <w:rFonts w:cs="Arial"/>
                <w:b/>
                <w:sz w:val="18"/>
                <w:szCs w:val="18"/>
              </w:rPr>
            </w:pPr>
            <w:r>
              <w:rPr>
                <w:rStyle w:val="207"/>
                <w:rFonts w:cs="Arial"/>
                <w:b/>
                <w:sz w:val="18"/>
                <w:szCs w:val="18"/>
              </w:rPr>
              <w:t xml:space="preserve">Work #: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DAEEF3"/>
          </w:tcPr>
          <w:p>
            <w:pPr>
              <w:pStyle w:val="210"/>
              <w:wordWrap/>
              <w:jc w:val="left"/>
              <w:rPr>
                <w:rStyle w:val="207"/>
                <w:rFonts w:cs="Arial"/>
                <w:b/>
                <w:sz w:val="18"/>
                <w:szCs w:val="18"/>
              </w:rPr>
            </w:pPr>
            <w:r>
              <w:rPr>
                <w:rStyle w:val="207"/>
                <w:rFonts w:cs="Arial"/>
                <w:b/>
                <w:sz w:val="18"/>
                <w:szCs w:val="18"/>
              </w:rPr>
              <w:t>Name, Title</w:t>
            </w:r>
          </w:p>
        </w:tc>
        <w:tc>
          <w:tcPr>
            <w:tcW w:w="5148" w:type="dxa"/>
            <w:shd w:val="clear" w:color="auto" w:fill="DAEEF3"/>
          </w:tcPr>
          <w:p>
            <w:pPr>
              <w:pStyle w:val="210"/>
              <w:wordWrap/>
              <w:jc w:val="left"/>
              <w:rPr>
                <w:rStyle w:val="207"/>
                <w:rFonts w:cs="Arial"/>
                <w:sz w:val="18"/>
                <w:szCs w:val="18"/>
              </w:rPr>
            </w:pP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FFFFFF" w:themeFill="background1"/>
          </w:tcPr>
          <w:p>
            <w:pPr>
              <w:pStyle w:val="210"/>
              <w:wordWrap/>
              <w:jc w:val="left"/>
              <w:rPr>
                <w:rStyle w:val="207"/>
                <w:rFonts w:cs="Arial"/>
                <w:sz w:val="18"/>
                <w:szCs w:val="18"/>
              </w:rPr>
            </w:pPr>
            <w:r>
              <w:rPr>
                <w:rStyle w:val="207"/>
                <w:rFonts w:cs="Arial"/>
                <w:sz w:val="18"/>
                <w:szCs w:val="18"/>
              </w:rPr>
              <w:t>Street Address</w:t>
            </w:r>
          </w:p>
        </w:tc>
        <w:tc>
          <w:tcPr>
            <w:tcW w:w="5148" w:type="dxa"/>
            <w:shd w:val="clear" w:color="auto" w:fill="FFFFFF" w:themeFill="background1"/>
          </w:tcPr>
          <w:p>
            <w:pPr>
              <w:pStyle w:val="210"/>
              <w:wordWrap/>
              <w:jc w:val="left"/>
              <w:rPr>
                <w:rStyle w:val="207"/>
                <w:rFonts w:cs="Arial"/>
                <w:sz w:val="18"/>
                <w:szCs w:val="18"/>
              </w:rPr>
            </w:pPr>
            <w:r>
              <w:rPr>
                <w:rStyle w:val="207"/>
                <w:rFonts w:cs="Arial"/>
                <w:sz w:val="18"/>
                <w:szCs w:val="18"/>
              </w:rPr>
              <w:t>Pager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bottom w:val="single" w:color="0070C0" w:sz="4" w:space="0"/>
            </w:tcBorders>
            <w:shd w:val="clear" w:color="auto" w:fill="DAEEF3"/>
          </w:tcPr>
          <w:p>
            <w:pPr>
              <w:pStyle w:val="210"/>
              <w:wordWrap/>
              <w:jc w:val="left"/>
              <w:rPr>
                <w:rStyle w:val="207"/>
                <w:rFonts w:cs="Arial"/>
                <w:sz w:val="18"/>
                <w:szCs w:val="18"/>
              </w:rPr>
            </w:pPr>
            <w:r>
              <w:rPr>
                <w:rStyle w:val="207"/>
                <w:rFonts w:cs="Arial"/>
                <w:sz w:val="18"/>
                <w:szCs w:val="18"/>
              </w:rPr>
              <w:t>Room Number</w:t>
            </w:r>
          </w:p>
        </w:tc>
        <w:tc>
          <w:tcPr>
            <w:tcW w:w="5148" w:type="dxa"/>
            <w:tcBorders>
              <w:bottom w:val="single" w:color="0070C0" w:sz="4" w:space="0"/>
            </w:tcBorders>
            <w:shd w:val="clear" w:color="auto" w:fill="DAEEF3"/>
          </w:tcPr>
          <w:p>
            <w:pPr>
              <w:pStyle w:val="210"/>
              <w:wordWrap/>
              <w:jc w:val="left"/>
              <w:rPr>
                <w:rStyle w:val="207"/>
                <w:rFonts w:cs="Arial"/>
                <w:b/>
                <w:sz w:val="18"/>
                <w:szCs w:val="18"/>
              </w:rPr>
            </w:pPr>
            <w:r>
              <w:rPr>
                <w:rStyle w:val="207"/>
                <w:rFonts w:cs="Arial"/>
                <w:b/>
                <w:sz w:val="18"/>
                <w:szCs w:val="18"/>
              </w:rPr>
              <w:t>VA Cellular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bottom w:val="single" w:color="0070C0" w:sz="12" w:space="0"/>
            </w:tcBorders>
            <w:shd w:val="clear" w:color="auto" w:fill="FFFFFF" w:themeFill="background1"/>
          </w:tcPr>
          <w:p>
            <w:pPr>
              <w:wordWrap/>
              <w:spacing w:before="48" w:beforeLines="20" w:after="48" w:afterLines="20"/>
              <w:jc w:val="left"/>
              <w:rPr>
                <w:rStyle w:val="207"/>
                <w:rFonts w:ascii="Arial" w:hAnsi="Arial" w:cs="Arial"/>
                <w:sz w:val="18"/>
                <w:szCs w:val="18"/>
              </w:rPr>
            </w:pPr>
            <w:r>
              <w:rPr>
                <w:rStyle w:val="207"/>
                <w:rFonts w:ascii="Arial" w:hAnsi="Arial" w:cs="Arial"/>
                <w:sz w:val="18"/>
                <w:szCs w:val="18"/>
              </w:rPr>
              <w:t>City, State, and ZIP Code</w:t>
            </w:r>
          </w:p>
        </w:tc>
        <w:tc>
          <w:tcPr>
            <w:tcW w:w="5148" w:type="dxa"/>
            <w:tcBorders>
              <w:bottom w:val="single" w:color="0070C0" w:sz="12" w:space="0"/>
            </w:tcBorders>
            <w:shd w:val="clear" w:color="auto" w:fill="FFFFFF" w:themeFill="background1"/>
          </w:tcPr>
          <w:p>
            <w:pPr>
              <w:pStyle w:val="210"/>
              <w:wordWrap/>
              <w:jc w:val="left"/>
              <w:rPr>
                <w:rStyle w:val="207"/>
                <w:rFonts w:cs="Arial"/>
                <w:b/>
                <w:sz w:val="18"/>
                <w:szCs w:val="18"/>
              </w:rPr>
            </w:pPr>
            <w:r>
              <w:rPr>
                <w:rStyle w:val="207"/>
                <w:rFonts w:cs="Arial"/>
                <w:b/>
                <w:sz w:val="18"/>
                <w:szCs w:val="18"/>
              </w:rPr>
              <w:t>E-mail:</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top w:val="single" w:color="0070C0" w:sz="12" w:space="0"/>
              <w:left w:val="single" w:color="0070C0" w:sz="8" w:space="0"/>
              <w:bottom w:val="single" w:color="0070C0" w:sz="8" w:space="0"/>
              <w:right w:val="single" w:color="0070C0" w:sz="8" w:space="0"/>
            </w:tcBorders>
            <w:shd w:val="clear" w:color="auto" w:fill="DAEEF3"/>
          </w:tcPr>
          <w:p>
            <w:pPr>
              <w:pStyle w:val="210"/>
              <w:wordWrap/>
              <w:jc w:val="left"/>
              <w:rPr>
                <w:rFonts w:cs="Arial"/>
                <w:b/>
                <w:sz w:val="18"/>
                <w:szCs w:val="18"/>
              </w:rPr>
            </w:pPr>
            <w:r>
              <w:rPr>
                <w:rFonts w:cs="Arial"/>
                <w:b/>
                <w:sz w:val="18"/>
                <w:szCs w:val="18"/>
              </w:rPr>
              <w:t>DRP COORDINATOR – ALTERNATE</w:t>
            </w:r>
          </w:p>
        </w:tc>
        <w:tc>
          <w:tcPr>
            <w:tcW w:w="5148" w:type="dxa"/>
            <w:tcBorders>
              <w:top w:val="single" w:color="0070C0" w:sz="12" w:space="0"/>
              <w:left w:val="single" w:color="0070C0" w:sz="8" w:space="0"/>
              <w:bottom w:val="single" w:color="0070C0" w:sz="8" w:space="0"/>
              <w:right w:val="single" w:color="0070C0" w:sz="8" w:space="0"/>
            </w:tcBorders>
            <w:shd w:val="clear" w:color="auto" w:fill="DAEEF3"/>
          </w:tcPr>
          <w:p>
            <w:pPr>
              <w:pStyle w:val="210"/>
              <w:wordWrap/>
              <w:jc w:val="left"/>
              <w:rPr>
                <w:rStyle w:val="207"/>
                <w:rFonts w:cs="Arial"/>
                <w:b/>
                <w:sz w:val="18"/>
                <w:szCs w:val="18"/>
              </w:rPr>
            </w:pPr>
            <w:r>
              <w:rPr>
                <w:rStyle w:val="207"/>
                <w:rFonts w:cs="Arial"/>
                <w:b/>
                <w:sz w:val="18"/>
                <w:szCs w:val="18"/>
              </w:rPr>
              <w:t xml:space="preserve">Work #: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top w:val="single" w:color="0070C0" w:sz="8" w:space="0"/>
            </w:tcBorders>
            <w:shd w:val="clear" w:color="auto" w:fill="auto"/>
          </w:tcPr>
          <w:p>
            <w:pPr>
              <w:pStyle w:val="210"/>
              <w:wordWrap/>
              <w:jc w:val="left"/>
              <w:rPr>
                <w:rStyle w:val="207"/>
                <w:rFonts w:cs="Arial"/>
                <w:b/>
                <w:sz w:val="18"/>
                <w:szCs w:val="18"/>
              </w:rPr>
            </w:pPr>
            <w:r>
              <w:rPr>
                <w:rStyle w:val="207"/>
                <w:rFonts w:cs="Arial"/>
                <w:b/>
                <w:sz w:val="18"/>
                <w:szCs w:val="18"/>
              </w:rPr>
              <w:t>Name, Title</w:t>
            </w:r>
          </w:p>
        </w:tc>
        <w:tc>
          <w:tcPr>
            <w:tcW w:w="5148" w:type="dxa"/>
            <w:tcBorders>
              <w:top w:val="single" w:color="0070C0" w:sz="8" w:space="0"/>
            </w:tcBorders>
            <w:shd w:val="clear" w:color="auto" w:fill="auto"/>
          </w:tcPr>
          <w:p>
            <w:pPr>
              <w:pStyle w:val="210"/>
              <w:wordWrap/>
              <w:jc w:val="left"/>
              <w:rPr>
                <w:rStyle w:val="207"/>
                <w:rFonts w:cs="Arial"/>
                <w:sz w:val="18"/>
                <w:szCs w:val="18"/>
              </w:rPr>
            </w:pP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DAEEF3"/>
          </w:tcPr>
          <w:p>
            <w:pPr>
              <w:pStyle w:val="210"/>
              <w:wordWrap/>
              <w:jc w:val="left"/>
              <w:rPr>
                <w:rStyle w:val="207"/>
                <w:rFonts w:cs="Arial"/>
                <w:sz w:val="18"/>
                <w:szCs w:val="18"/>
              </w:rPr>
            </w:pPr>
            <w:r>
              <w:rPr>
                <w:rStyle w:val="207"/>
                <w:rFonts w:cs="Arial"/>
                <w:sz w:val="18"/>
                <w:szCs w:val="18"/>
              </w:rPr>
              <w:t>Street Address</w:t>
            </w:r>
          </w:p>
        </w:tc>
        <w:tc>
          <w:tcPr>
            <w:tcW w:w="5148" w:type="dxa"/>
            <w:shd w:val="clear" w:color="auto" w:fill="DAEEF3"/>
          </w:tcPr>
          <w:p>
            <w:pPr>
              <w:pStyle w:val="210"/>
              <w:wordWrap/>
              <w:jc w:val="left"/>
              <w:rPr>
                <w:rStyle w:val="207"/>
                <w:rFonts w:cs="Arial"/>
                <w:sz w:val="18"/>
                <w:szCs w:val="18"/>
              </w:rPr>
            </w:pPr>
            <w:r>
              <w:rPr>
                <w:rStyle w:val="207"/>
                <w:rFonts w:cs="Arial"/>
                <w:sz w:val="18"/>
                <w:szCs w:val="18"/>
              </w:rPr>
              <w:t>Pager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FFFFFF" w:themeFill="background1"/>
          </w:tcPr>
          <w:p>
            <w:pPr>
              <w:pStyle w:val="210"/>
              <w:wordWrap/>
              <w:jc w:val="left"/>
              <w:rPr>
                <w:rStyle w:val="207"/>
                <w:rFonts w:cs="Arial"/>
                <w:sz w:val="18"/>
                <w:szCs w:val="18"/>
              </w:rPr>
            </w:pPr>
            <w:r>
              <w:rPr>
                <w:rStyle w:val="207"/>
                <w:rFonts w:cs="Arial"/>
                <w:sz w:val="18"/>
                <w:szCs w:val="18"/>
              </w:rPr>
              <w:t>Room Number</w:t>
            </w:r>
          </w:p>
        </w:tc>
        <w:tc>
          <w:tcPr>
            <w:tcW w:w="5148" w:type="dxa"/>
            <w:shd w:val="clear" w:color="auto" w:fill="FFFFFF" w:themeFill="background1"/>
          </w:tcPr>
          <w:p>
            <w:pPr>
              <w:pStyle w:val="210"/>
              <w:wordWrap/>
              <w:jc w:val="left"/>
              <w:rPr>
                <w:rStyle w:val="207"/>
                <w:rFonts w:cs="Arial"/>
                <w:b/>
                <w:sz w:val="18"/>
                <w:szCs w:val="18"/>
              </w:rPr>
            </w:pPr>
            <w:r>
              <w:rPr>
                <w:rStyle w:val="207"/>
                <w:rFonts w:cs="Arial"/>
                <w:b/>
                <w:sz w:val="18"/>
                <w:szCs w:val="18"/>
              </w:rPr>
              <w:t>VA Cellular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DAEEF3"/>
          </w:tcPr>
          <w:p>
            <w:pPr>
              <w:pStyle w:val="210"/>
              <w:wordWrap/>
              <w:jc w:val="left"/>
              <w:rPr>
                <w:rStyle w:val="207"/>
                <w:rFonts w:cs="Arial"/>
                <w:sz w:val="18"/>
                <w:szCs w:val="18"/>
              </w:rPr>
            </w:pPr>
            <w:r>
              <w:rPr>
                <w:rStyle w:val="207"/>
                <w:rFonts w:cs="Arial"/>
                <w:sz w:val="18"/>
                <w:szCs w:val="18"/>
              </w:rPr>
              <w:t>City, State, and ZIP Code</w:t>
            </w:r>
          </w:p>
        </w:tc>
        <w:tc>
          <w:tcPr>
            <w:tcW w:w="5148" w:type="dxa"/>
            <w:shd w:val="clear" w:color="auto" w:fill="DAEEF3"/>
          </w:tcPr>
          <w:p>
            <w:pPr>
              <w:pStyle w:val="210"/>
              <w:keepNext/>
              <w:wordWrap/>
              <w:jc w:val="left"/>
              <w:rPr>
                <w:rStyle w:val="207"/>
                <w:rFonts w:cs="Arial"/>
                <w:b/>
                <w:sz w:val="18"/>
                <w:szCs w:val="18"/>
              </w:rPr>
            </w:pPr>
            <w:r>
              <w:rPr>
                <w:rStyle w:val="207"/>
                <w:rFonts w:cs="Arial"/>
                <w:b/>
                <w:sz w:val="18"/>
                <w:szCs w:val="18"/>
              </w:rPr>
              <w:t>E-mail:</w:t>
            </w:r>
          </w:p>
        </w:tc>
      </w:tr>
      <w:bookmarkEnd w:id="244"/>
    </w:tbl>
    <w:p>
      <w:pPr>
        <w:pStyle w:val="17"/>
      </w:pPr>
      <w:bookmarkStart w:id="245" w:name="_Toc392079443"/>
      <w:r>
        <w:t xml:space="preserve">Table </w:t>
      </w:r>
      <w:r>
        <w:fldChar w:fldCharType="begin"/>
      </w:r>
      <w:r>
        <w:instrText xml:space="preserve"> SEQ Table \* ARABIC </w:instrText>
      </w:r>
      <w:r>
        <w:fldChar w:fldCharType="separate"/>
      </w:r>
      <w:r>
        <w:t>10</w:t>
      </w:r>
      <w:r>
        <w:fldChar w:fldCharType="end"/>
      </w:r>
      <w:r>
        <w:t>: ISCP Personnel Contact Data – VA Leadership</w:t>
      </w:r>
      <w:bookmarkEnd w:id="245"/>
    </w:p>
    <w:p>
      <w:pPr>
        <w:pBdr>
          <w:top w:val="single" w:color="auto" w:sz="4" w:space="1"/>
          <w:left w:val="single" w:color="auto" w:sz="4" w:space="4"/>
          <w:bottom w:val="single" w:color="auto" w:sz="4" w:space="1"/>
          <w:right w:val="single" w:color="auto" w:sz="4" w:space="4"/>
        </w:pBdr>
        <w:jc w:val="center"/>
        <w:rPr>
          <w:b/>
        </w:rPr>
      </w:pPr>
      <w:r>
        <w:rPr>
          <w:b/>
        </w:rPr>
        <w:t>PRIMARY SITE RECOVERY TEAM KEY PERSONNEL</w:t>
      </w:r>
    </w:p>
    <w:p>
      <w:pPr>
        <w:pBdr>
          <w:top w:val="single" w:color="auto" w:sz="4" w:space="1"/>
          <w:left w:val="single" w:color="auto" w:sz="4" w:space="4"/>
          <w:bottom w:val="single" w:color="auto" w:sz="4" w:space="1"/>
          <w:right w:val="single" w:color="auto" w:sz="4" w:space="4"/>
        </w:pBdr>
        <w:jc w:val="center"/>
        <w:rPr>
          <w:b/>
        </w:rPr>
      </w:pPr>
      <w:r>
        <w:rPr>
          <w:b/>
        </w:rPr>
        <w:t>RECOVERY TEAM NAME_____</w:t>
      </w:r>
    </w:p>
    <w:tbl>
      <w:tblPr>
        <w:tblStyle w:val="208"/>
        <w:tblW w:w="10296" w:type="dxa"/>
        <w:tblInd w:w="0" w:type="dxa"/>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
      <w:tblGrid>
        <w:gridCol w:w="5148"/>
        <w:gridCol w:w="5148"/>
      </w:tblGrid>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blHeader/>
        </w:trPr>
        <w:tc>
          <w:tcPr>
            <w:tcW w:w="5148" w:type="dxa"/>
            <w:tcBorders>
              <w:bottom w:val="single" w:color="0070C0" w:sz="18" w:space="0"/>
            </w:tcBorders>
            <w:shd w:val="clear" w:color="auto" w:fill="DAEEF3"/>
            <w:vAlign w:val="center"/>
          </w:tcPr>
          <w:p>
            <w:pPr>
              <w:pStyle w:val="211"/>
              <w:wordWrap/>
              <w:jc w:val="left"/>
              <w:rPr>
                <w:rFonts w:cs="Arial"/>
                <w:b w:val="0"/>
                <w:bCs/>
                <w:sz w:val="18"/>
                <w:szCs w:val="18"/>
              </w:rPr>
            </w:pPr>
            <w:r>
              <w:rPr>
                <w:rFonts w:cs="Arial"/>
                <w:b w:val="0"/>
                <w:sz w:val="18"/>
                <w:szCs w:val="18"/>
              </w:rPr>
              <w:t>KEY PERSONNEL</w:t>
            </w:r>
          </w:p>
        </w:tc>
        <w:tc>
          <w:tcPr>
            <w:tcW w:w="5148" w:type="dxa"/>
            <w:tcBorders>
              <w:bottom w:val="single" w:color="0070C0" w:sz="18" w:space="0"/>
            </w:tcBorders>
            <w:shd w:val="clear" w:color="auto" w:fill="DAEEF3"/>
            <w:vAlign w:val="center"/>
          </w:tcPr>
          <w:p>
            <w:pPr>
              <w:pStyle w:val="211"/>
              <w:wordWrap/>
              <w:jc w:val="left"/>
              <w:rPr>
                <w:rFonts w:cs="Arial"/>
                <w:b w:val="0"/>
                <w:bCs/>
                <w:sz w:val="18"/>
                <w:szCs w:val="18"/>
              </w:rPr>
            </w:pPr>
            <w:r>
              <w:rPr>
                <w:rFonts w:cs="Arial"/>
                <w:b w:val="0"/>
                <w:bCs/>
                <w:sz w:val="18"/>
                <w:szCs w:val="18"/>
              </w:rPr>
              <w:t>CONTACT INFORMATION</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tcBorders>
              <w:top w:val="single" w:color="0070C0" w:sz="18" w:space="0"/>
            </w:tcBorders>
            <w:shd w:val="clear" w:color="auto" w:fill="auto"/>
          </w:tcPr>
          <w:p>
            <w:pPr>
              <w:pStyle w:val="210"/>
              <w:wordWrap/>
              <w:jc w:val="left"/>
              <w:rPr>
                <w:rStyle w:val="207"/>
                <w:rFonts w:cs="Arial"/>
                <w:b/>
                <w:sz w:val="18"/>
                <w:szCs w:val="18"/>
              </w:rPr>
            </w:pPr>
            <w:r>
              <w:rPr>
                <w:rStyle w:val="207"/>
                <w:rFonts w:cs="Arial"/>
                <w:b/>
                <w:sz w:val="18"/>
                <w:szCs w:val="18"/>
              </w:rPr>
              <w:t>ROLE</w:t>
            </w:r>
          </w:p>
        </w:tc>
        <w:tc>
          <w:tcPr>
            <w:tcW w:w="5148" w:type="dxa"/>
            <w:tcBorders>
              <w:top w:val="single" w:color="0070C0" w:sz="18" w:space="0"/>
            </w:tcBorders>
            <w:shd w:val="clear" w:color="auto" w:fill="auto"/>
          </w:tcPr>
          <w:p>
            <w:pPr>
              <w:pStyle w:val="210"/>
              <w:wordWrap/>
              <w:jc w:val="left"/>
              <w:rPr>
                <w:rStyle w:val="207"/>
                <w:rFonts w:cs="Arial"/>
                <w:b/>
                <w:sz w:val="18"/>
                <w:szCs w:val="18"/>
              </w:rPr>
            </w:pPr>
            <w:r>
              <w:rPr>
                <w:rStyle w:val="207"/>
                <w:rFonts w:cs="Arial"/>
                <w:b/>
                <w:sz w:val="18"/>
                <w:szCs w:val="18"/>
              </w:rPr>
              <w:t xml:space="preserve">Work #: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DAEEF3"/>
          </w:tcPr>
          <w:p>
            <w:pPr>
              <w:pStyle w:val="210"/>
              <w:wordWrap/>
              <w:jc w:val="left"/>
              <w:rPr>
                <w:rStyle w:val="207"/>
                <w:rFonts w:cs="Arial"/>
                <w:b/>
                <w:sz w:val="18"/>
                <w:szCs w:val="18"/>
              </w:rPr>
            </w:pPr>
            <w:r>
              <w:rPr>
                <w:rStyle w:val="207"/>
                <w:rFonts w:cs="Arial"/>
                <w:b/>
                <w:sz w:val="18"/>
                <w:szCs w:val="18"/>
              </w:rPr>
              <w:t>Name, Title</w:t>
            </w:r>
          </w:p>
        </w:tc>
        <w:tc>
          <w:tcPr>
            <w:tcW w:w="5148" w:type="dxa"/>
            <w:shd w:val="clear" w:color="auto" w:fill="DAEEF3"/>
          </w:tcPr>
          <w:p>
            <w:pPr>
              <w:pStyle w:val="210"/>
              <w:wordWrap/>
              <w:jc w:val="left"/>
              <w:rPr>
                <w:rStyle w:val="207"/>
                <w:rFonts w:cs="Arial"/>
                <w:sz w:val="18"/>
                <w:szCs w:val="18"/>
              </w:rPr>
            </w:pP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FFFFFF" w:themeFill="background1"/>
          </w:tcPr>
          <w:p>
            <w:pPr>
              <w:pStyle w:val="210"/>
              <w:wordWrap/>
              <w:jc w:val="left"/>
              <w:rPr>
                <w:rStyle w:val="207"/>
                <w:rFonts w:cs="Arial"/>
                <w:sz w:val="18"/>
                <w:szCs w:val="18"/>
              </w:rPr>
            </w:pPr>
            <w:r>
              <w:rPr>
                <w:rStyle w:val="207"/>
                <w:rFonts w:cs="Arial"/>
                <w:sz w:val="18"/>
                <w:szCs w:val="18"/>
              </w:rPr>
              <w:t>Street Address</w:t>
            </w:r>
          </w:p>
        </w:tc>
        <w:tc>
          <w:tcPr>
            <w:tcW w:w="5148" w:type="dxa"/>
            <w:shd w:val="clear" w:color="auto" w:fill="FFFFFF" w:themeFill="background1"/>
          </w:tcPr>
          <w:p>
            <w:pPr>
              <w:pStyle w:val="210"/>
              <w:wordWrap/>
              <w:jc w:val="left"/>
              <w:rPr>
                <w:rStyle w:val="207"/>
                <w:rFonts w:cs="Arial"/>
                <w:sz w:val="18"/>
                <w:szCs w:val="18"/>
              </w:rPr>
            </w:pPr>
            <w:r>
              <w:rPr>
                <w:rStyle w:val="207"/>
                <w:rFonts w:cs="Arial"/>
                <w:sz w:val="18"/>
                <w:szCs w:val="18"/>
              </w:rPr>
              <w:t>Pager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DAEEF3"/>
          </w:tcPr>
          <w:p>
            <w:pPr>
              <w:pStyle w:val="210"/>
              <w:wordWrap/>
              <w:jc w:val="left"/>
              <w:rPr>
                <w:rStyle w:val="207"/>
                <w:rFonts w:cs="Arial"/>
                <w:sz w:val="18"/>
                <w:szCs w:val="18"/>
              </w:rPr>
            </w:pPr>
            <w:r>
              <w:rPr>
                <w:rStyle w:val="207"/>
                <w:rFonts w:cs="Arial"/>
                <w:sz w:val="18"/>
                <w:szCs w:val="18"/>
              </w:rPr>
              <w:t>Room Number</w:t>
            </w:r>
          </w:p>
        </w:tc>
        <w:tc>
          <w:tcPr>
            <w:tcW w:w="5148" w:type="dxa"/>
            <w:shd w:val="clear" w:color="auto" w:fill="DAEEF3"/>
          </w:tcPr>
          <w:p>
            <w:pPr>
              <w:pStyle w:val="210"/>
              <w:wordWrap/>
              <w:jc w:val="left"/>
              <w:rPr>
                <w:rStyle w:val="207"/>
                <w:rFonts w:cs="Arial"/>
                <w:b/>
                <w:sz w:val="18"/>
                <w:szCs w:val="18"/>
              </w:rPr>
            </w:pPr>
            <w:r>
              <w:rPr>
                <w:rStyle w:val="207"/>
                <w:rFonts w:cs="Arial"/>
                <w:b/>
                <w:sz w:val="18"/>
                <w:szCs w:val="18"/>
              </w:rPr>
              <w:t>VA Cellular #:</w:t>
            </w:r>
          </w:p>
        </w:tc>
      </w:tr>
      <w:tr>
        <w:tblPrEx>
          <w:tblBorders>
            <w:top w:val="single" w:color="0070C0" w:sz="4" w:space="0"/>
            <w:left w:val="single" w:color="0070C0" w:sz="4" w:space="0"/>
            <w:bottom w:val="single" w:color="0070C0" w:sz="4" w:space="0"/>
            <w:right w:val="single" w:color="0070C0" w:sz="4" w:space="0"/>
            <w:insideH w:val="single" w:color="0070C0" w:sz="4" w:space="0"/>
            <w:insideV w:val="single" w:color="0070C0" w:sz="4" w:space="0"/>
          </w:tblBorders>
          <w:tblLayout w:type="fixed"/>
          <w:tblCellMar>
            <w:top w:w="0" w:type="dxa"/>
            <w:left w:w="108" w:type="dxa"/>
            <w:bottom w:w="0" w:type="dxa"/>
            <w:right w:w="108" w:type="dxa"/>
          </w:tblCellMar>
        </w:tblPrEx>
        <w:trPr>
          <w:cantSplit/>
        </w:trPr>
        <w:tc>
          <w:tcPr>
            <w:tcW w:w="5148" w:type="dxa"/>
            <w:shd w:val="clear" w:color="auto" w:fill="FFFFFF" w:themeFill="background1"/>
          </w:tcPr>
          <w:p>
            <w:pPr>
              <w:pStyle w:val="210"/>
              <w:wordWrap/>
              <w:jc w:val="left"/>
              <w:rPr>
                <w:rStyle w:val="207"/>
                <w:rFonts w:cs="Arial"/>
                <w:sz w:val="18"/>
                <w:szCs w:val="18"/>
              </w:rPr>
            </w:pPr>
            <w:r>
              <w:rPr>
                <w:rStyle w:val="207"/>
                <w:rFonts w:cs="Arial"/>
                <w:sz w:val="18"/>
                <w:szCs w:val="18"/>
              </w:rPr>
              <w:t>City, State, and ZIP Code</w:t>
            </w:r>
          </w:p>
        </w:tc>
        <w:tc>
          <w:tcPr>
            <w:tcW w:w="5148" w:type="dxa"/>
            <w:shd w:val="clear" w:color="auto" w:fill="FFFFFF" w:themeFill="background1"/>
          </w:tcPr>
          <w:p>
            <w:pPr>
              <w:pStyle w:val="210"/>
              <w:keepNext/>
              <w:wordWrap/>
              <w:jc w:val="left"/>
              <w:rPr>
                <w:rStyle w:val="207"/>
                <w:rFonts w:cs="Arial"/>
                <w:b/>
                <w:sz w:val="18"/>
                <w:szCs w:val="18"/>
              </w:rPr>
            </w:pPr>
            <w:r>
              <w:rPr>
                <w:rStyle w:val="207"/>
                <w:rFonts w:cs="Arial"/>
                <w:b/>
                <w:sz w:val="18"/>
                <w:szCs w:val="18"/>
              </w:rPr>
              <w:t>E-mail:</w:t>
            </w:r>
          </w:p>
        </w:tc>
      </w:tr>
    </w:tbl>
    <w:p>
      <w:pPr>
        <w:pStyle w:val="17"/>
        <w:rPr>
          <w:i w:val="0"/>
          <w:color w:val="00B0F0"/>
        </w:rPr>
      </w:pPr>
      <w:bookmarkStart w:id="246" w:name="_Toc392079444"/>
      <w:r>
        <w:t xml:space="preserve">Table </w:t>
      </w:r>
      <w:r>
        <w:fldChar w:fldCharType="begin"/>
      </w:r>
      <w:r>
        <w:instrText xml:space="preserve"> SEQ Table \* ARABIC </w:instrText>
      </w:r>
      <w:r>
        <w:fldChar w:fldCharType="separate"/>
      </w:r>
      <w:r>
        <w:t>11</w:t>
      </w:r>
      <w:r>
        <w:fldChar w:fldCharType="end"/>
      </w:r>
      <w:r>
        <w:t>: ISCP Personnel Contact Data – Recovery Teams</w:t>
      </w:r>
      <w:bookmarkEnd w:id="246"/>
    </w:p>
    <w:p>
      <w:pPr>
        <w:spacing w:after="240"/>
      </w:pPr>
    </w:p>
    <w:p>
      <w:pPr>
        <w:spacing w:after="240"/>
        <w:sectPr>
          <w:pgSz w:w="12240" w:h="15840"/>
          <w:pgMar w:top="1080" w:right="1080" w:bottom="1080" w:left="1080" w:header="720" w:footer="720" w:gutter="0"/>
          <w:pgNumType w:start="1" w:chapStyle="7"/>
          <w:cols w:space="720" w:num="1"/>
          <w:docGrid w:linePitch="360" w:charSpace="0"/>
        </w:sectPr>
      </w:pPr>
    </w:p>
    <w:p>
      <w:pPr>
        <w:pStyle w:val="9"/>
        <w:spacing w:after="240"/>
      </w:pPr>
      <w:bookmarkStart w:id="247" w:name="_Toc365614772"/>
      <w:bookmarkStart w:id="248" w:name="_Toc364254335"/>
      <w:r>
        <w:t>: Call Tree</w:t>
      </w:r>
      <w:bookmarkEnd w:id="247"/>
      <w:bookmarkEnd w:id="248"/>
    </w:p>
    <w:p>
      <w:pPr>
        <w:tabs>
          <w:tab w:val="left" w:pos="3570"/>
        </w:tabs>
      </w:pPr>
      <w:sdt>
        <w:sdtPr>
          <w:alias w:val="callTreeImage"/>
          <w:tag w:val="callTreeImage"/>
          <w:id w:val="-624389078"/>
          <w:showingPlcHdr/>
          <w:picture/>
        </w:sdtPr>
        <w:sdtContent>
          <w:r>
            <w:drawing>
              <wp:inline distT="0" distB="0" distL="0" distR="0">
                <wp:extent cx="1903730" cy="1903730"/>
                <wp:effectExtent l="0" t="0" r="1270" b="1270"/>
                <wp:docPr id="2" name="Picture 2" title="Call 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title="Call Tre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903730" cy="1903730"/>
                        </a:xfrm>
                        <a:prstGeom prst="rect">
                          <a:avLst/>
                        </a:prstGeom>
                        <a:noFill/>
                        <a:ln>
                          <a:noFill/>
                        </a:ln>
                      </pic:spPr>
                    </pic:pic>
                  </a:graphicData>
                </a:graphic>
              </wp:inline>
            </w:drawing>
          </w:r>
        </w:sdtContent>
      </w:sdt>
      <w:r>
        <w:tab/>
      </w:r>
    </w:p>
    <w:p>
      <w:pPr>
        <w:pStyle w:val="180"/>
      </w:pPr>
      <w:bookmarkStart w:id="249" w:name="_Toc272397995"/>
      <w:bookmarkStart w:id="250" w:name="_Toc328125950"/>
      <w:bookmarkStart w:id="251" w:name="_Toc364362507"/>
      <w:r>
        <w:t>Figure 2: Call Tree</w:t>
      </w:r>
      <w:bookmarkEnd w:id="249"/>
      <w:bookmarkEnd w:id="250"/>
      <w:bookmarkEnd w:id="251"/>
    </w:p>
    <w:p>
      <w:pPr>
        <w:tabs>
          <w:tab w:val="left" w:pos="3570"/>
        </w:tabs>
      </w:pPr>
    </w:p>
    <w:p>
      <w:pPr>
        <w:tabs>
          <w:tab w:val="left" w:pos="3570"/>
        </w:tabs>
      </w:pPr>
    </w:p>
    <w:sdt>
      <w:sdtPr>
        <w:rPr>
          <w:color w:val="0000CC"/>
        </w:rPr>
        <w:alias w:val="makeThisBlank"/>
        <w:tag w:val="makeThisBlank"/>
        <w:id w:val="-173647884"/>
        <w:text/>
      </w:sdtPr>
      <w:sdtEndPr>
        <w:rPr>
          <w:color w:val="0000CC"/>
        </w:rPr>
      </w:sdtEndPr>
      <w:sdtContent>
        <w:p>
          <w:pPr>
            <w:pStyle w:val="3"/>
            <w:jc w:val="center"/>
            <w:rPr>
              <w:color w:val="0000CC"/>
            </w:rPr>
          </w:pPr>
          <w:r>
            <w:rPr>
              <w:color w:val="0000CC"/>
            </w:rPr>
            <w:t xml:space="preserve">  </w:t>
          </w:r>
        </w:p>
      </w:sdtContent>
    </w:sdt>
    <w:p>
      <w:pPr>
        <w:spacing w:after="240"/>
      </w:pPr>
    </w:p>
    <w:p>
      <w:pPr>
        <w:spacing w:after="240"/>
      </w:pPr>
    </w:p>
    <w:p>
      <w:pPr>
        <w:spacing w:after="240"/>
        <w:sectPr>
          <w:pgSz w:w="12240" w:h="15840"/>
          <w:pgMar w:top="1080" w:right="1080" w:bottom="1080" w:left="1080" w:header="720" w:footer="720" w:gutter="0"/>
          <w:pgNumType w:start="1" w:chapStyle="7"/>
          <w:cols w:space="720" w:num="1"/>
          <w:docGrid w:linePitch="360" w:charSpace="0"/>
        </w:sectPr>
      </w:pPr>
    </w:p>
    <w:p>
      <w:pPr>
        <w:pStyle w:val="9"/>
      </w:pPr>
      <w:bookmarkStart w:id="252" w:name="_Toc364254336"/>
      <w:bookmarkStart w:id="253" w:name="_Toc345493110"/>
      <w:bookmarkStart w:id="254" w:name="_Toc365614773"/>
      <w:r>
        <w:t xml:space="preserve">: </w:t>
      </w:r>
      <w:bookmarkStart w:id="255" w:name="_Toc328125897"/>
      <w:r>
        <w:t>Personnel Contact Data – Vendors</w:t>
      </w:r>
      <w:bookmarkEnd w:id="252"/>
      <w:bookmarkEnd w:id="253"/>
      <w:bookmarkEnd w:id="254"/>
      <w:bookmarkEnd w:id="255"/>
    </w:p>
    <w:p/>
    <w:p>
      <w:pPr>
        <w:pStyle w:val="17"/>
        <w:pBdr>
          <w:top w:val="single" w:color="auto" w:sz="4" w:space="1"/>
          <w:left w:val="single" w:color="auto" w:sz="4" w:space="4"/>
          <w:bottom w:val="single" w:color="auto" w:sz="4" w:space="1"/>
          <w:right w:val="single" w:color="auto" w:sz="4" w:space="4"/>
        </w:pBdr>
        <w:jc w:val="center"/>
        <w:rPr>
          <w:b/>
          <w:i w:val="0"/>
        </w:rPr>
      </w:pPr>
      <w:r>
        <w:rPr>
          <w:b/>
          <w:i w:val="0"/>
        </w:rPr>
        <w:t>VENDOR CONTACT DATA</w:t>
      </w:r>
    </w:p>
    <w:tbl>
      <w:tblPr>
        <w:tblStyle w:val="208"/>
        <w:tblW w:w="10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3"/>
        <w:gridCol w:w="7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blHeader/>
        </w:trPr>
        <w:tc>
          <w:tcPr>
            <w:tcW w:w="2833" w:type="dxa"/>
            <w:shd w:val="clear" w:color="auto" w:fill="B8CCE4" w:themeFill="accent1" w:themeFillTint="66"/>
            <w:vAlign w:val="center"/>
          </w:tcPr>
          <w:p>
            <w:pPr>
              <w:pStyle w:val="210"/>
              <w:wordWrap/>
              <w:jc w:val="left"/>
              <w:rPr>
                <w:rStyle w:val="207"/>
                <w:rFonts w:ascii="Calibri" w:hAnsi="Calibri" w:cs="Calibri"/>
                <w:b w:val="0"/>
                <w:color w:val="auto"/>
                <w:sz w:val="22"/>
              </w:rPr>
            </w:pPr>
            <w:r>
              <w:rPr>
                <w:rStyle w:val="207"/>
                <w:rFonts w:ascii="Calibri" w:hAnsi="Calibri" w:cs="Calibri"/>
                <w:b/>
                <w:color w:val="auto"/>
                <w:sz w:val="22"/>
              </w:rPr>
              <w:t>Vendor Contact Data</w:t>
            </w:r>
          </w:p>
        </w:tc>
        <w:tc>
          <w:tcPr>
            <w:tcW w:w="7463" w:type="dxa"/>
            <w:shd w:val="clear" w:color="auto" w:fill="B8CCE4" w:themeFill="accent1" w:themeFillTint="66"/>
            <w:vAlign w:val="center"/>
          </w:tcPr>
          <w:p>
            <w:pPr>
              <w:pStyle w:val="210"/>
              <w:wordWrap/>
              <w:jc w:val="left"/>
              <w:rPr>
                <w:rStyle w:val="207"/>
                <w:rFonts w:ascii="Calibri" w:hAnsi="Calibri" w:cs="Calibri"/>
                <w:b/>
                <w:color w:val="auto"/>
                <w:sz w:val="22"/>
              </w:rPr>
            </w:pPr>
            <w:r>
              <w:rPr>
                <w:rStyle w:val="207"/>
                <w:rFonts w:ascii="Calibri" w:hAnsi="Calibri" w:cs="Calibri"/>
                <w:b/>
                <w:color w:val="auto"/>
                <w:sz w:val="22"/>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3" w:type="dxa"/>
            <w:shd w:val="clear" w:color="auto" w:fill="DBE5F1" w:themeFill="accent1" w:themeFillTint="33"/>
          </w:tcPr>
          <w:p>
            <w:pPr>
              <w:pStyle w:val="210"/>
              <w:wordWrap/>
              <w:jc w:val="left"/>
              <w:rPr>
                <w:rStyle w:val="207"/>
                <w:rFonts w:ascii="Calibri" w:hAnsi="Calibri" w:cs="Calibri"/>
                <w:b/>
                <w:color w:val="auto"/>
                <w:sz w:val="22"/>
              </w:rPr>
            </w:pPr>
            <w:r>
              <w:rPr>
                <w:rStyle w:val="207"/>
                <w:rFonts w:ascii="Calibri" w:hAnsi="Calibri" w:cs="Calibri"/>
                <w:b/>
                <w:color w:val="auto"/>
                <w:sz w:val="22"/>
              </w:rPr>
              <w:t>Vendor Name</w:t>
            </w:r>
          </w:p>
        </w:tc>
        <w:tc>
          <w:tcPr>
            <w:tcW w:w="7463" w:type="dxa"/>
            <w:shd w:val="clear" w:color="auto" w:fill="DBE5F1" w:themeFill="accent1" w:themeFillTint="33"/>
          </w:tcPr>
          <w:p>
            <w:pPr>
              <w:pStyle w:val="210"/>
              <w:wordWrap/>
              <w:jc w:val="left"/>
              <w:rPr>
                <w:rStyle w:val="207"/>
                <w:rFonts w:ascii="Calibri" w:hAnsi="Calibri" w:cs="Calibri"/>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3" w:type="dxa"/>
          </w:tcPr>
          <w:p>
            <w:pPr>
              <w:pStyle w:val="210"/>
              <w:wordWrap/>
              <w:jc w:val="left"/>
              <w:rPr>
                <w:rStyle w:val="207"/>
                <w:rFonts w:ascii="Calibri" w:hAnsi="Calibri" w:cs="Calibri"/>
                <w:b/>
                <w:color w:val="auto"/>
                <w:sz w:val="22"/>
              </w:rPr>
            </w:pPr>
            <w:r>
              <w:rPr>
                <w:rStyle w:val="207"/>
                <w:rFonts w:ascii="Calibri" w:hAnsi="Calibri" w:cs="Calibri"/>
                <w:b/>
                <w:color w:val="auto"/>
                <w:sz w:val="22"/>
              </w:rPr>
              <w:t>Vendor Type</w:t>
            </w:r>
          </w:p>
        </w:tc>
        <w:tc>
          <w:tcPr>
            <w:tcW w:w="7463" w:type="dxa"/>
          </w:tcPr>
          <w:p>
            <w:pPr>
              <w:pStyle w:val="210"/>
              <w:wordWrap/>
              <w:jc w:val="left"/>
              <w:rPr>
                <w:rStyle w:val="207"/>
                <w:rFonts w:ascii="Calibri" w:hAnsi="Calibri" w:cs="Calibri"/>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3" w:type="dxa"/>
            <w:shd w:val="clear" w:color="auto" w:fill="DBE5F1" w:themeFill="accent1" w:themeFillTint="33"/>
          </w:tcPr>
          <w:p>
            <w:pPr>
              <w:pStyle w:val="210"/>
              <w:wordWrap/>
              <w:jc w:val="left"/>
              <w:rPr>
                <w:rStyle w:val="207"/>
                <w:rFonts w:ascii="Calibri" w:hAnsi="Calibri" w:cs="Calibri"/>
                <w:color w:val="auto"/>
                <w:sz w:val="22"/>
              </w:rPr>
            </w:pPr>
            <w:r>
              <w:rPr>
                <w:rStyle w:val="207"/>
                <w:rFonts w:ascii="Calibri" w:hAnsi="Calibri" w:cs="Calibri"/>
                <w:color w:val="auto"/>
                <w:sz w:val="22"/>
              </w:rPr>
              <w:t>Address</w:t>
            </w:r>
          </w:p>
        </w:tc>
        <w:tc>
          <w:tcPr>
            <w:tcW w:w="7463" w:type="dxa"/>
            <w:shd w:val="clear" w:color="auto" w:fill="DBE5F1" w:themeFill="accent1" w:themeFillTint="33"/>
          </w:tcPr>
          <w:p>
            <w:pPr>
              <w:pStyle w:val="210"/>
              <w:wordWrap/>
              <w:jc w:val="left"/>
              <w:rPr>
                <w:rStyle w:val="207"/>
                <w:rFonts w:ascii="Calibri" w:hAnsi="Calibri" w:cs="Calibri"/>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3" w:type="dxa"/>
          </w:tcPr>
          <w:p>
            <w:pPr>
              <w:pStyle w:val="210"/>
              <w:wordWrap/>
              <w:jc w:val="left"/>
              <w:rPr>
                <w:rStyle w:val="207"/>
                <w:rFonts w:ascii="Calibri" w:hAnsi="Calibri" w:cs="Calibri"/>
                <w:color w:val="auto"/>
                <w:sz w:val="22"/>
              </w:rPr>
            </w:pPr>
            <w:r>
              <w:rPr>
                <w:rStyle w:val="207"/>
                <w:rFonts w:ascii="Calibri" w:hAnsi="Calibri" w:cs="Calibri"/>
                <w:color w:val="auto"/>
                <w:sz w:val="22"/>
              </w:rPr>
              <w:t>City, State, and ZIP Code</w:t>
            </w:r>
          </w:p>
        </w:tc>
        <w:tc>
          <w:tcPr>
            <w:tcW w:w="7463" w:type="dxa"/>
          </w:tcPr>
          <w:p>
            <w:pPr>
              <w:pStyle w:val="210"/>
              <w:wordWrap/>
              <w:jc w:val="left"/>
              <w:rPr>
                <w:rStyle w:val="207"/>
                <w:rFonts w:ascii="Calibri" w:hAnsi="Calibri" w:cs="Calibri"/>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3" w:type="dxa"/>
            <w:shd w:val="clear" w:color="auto" w:fill="DBE5F1" w:themeFill="accent1" w:themeFillTint="33"/>
          </w:tcPr>
          <w:p>
            <w:pPr>
              <w:pStyle w:val="210"/>
              <w:wordWrap/>
              <w:jc w:val="left"/>
              <w:rPr>
                <w:rStyle w:val="207"/>
                <w:rFonts w:ascii="Calibri" w:hAnsi="Calibri" w:cs="Calibri"/>
                <w:color w:val="auto"/>
                <w:sz w:val="22"/>
              </w:rPr>
            </w:pPr>
            <w:r>
              <w:rPr>
                <w:rStyle w:val="207"/>
                <w:rFonts w:ascii="Calibri" w:hAnsi="Calibri" w:cs="Calibri"/>
                <w:color w:val="auto"/>
                <w:sz w:val="22"/>
              </w:rPr>
              <w:t>Primary Contact Name</w:t>
            </w:r>
          </w:p>
        </w:tc>
        <w:tc>
          <w:tcPr>
            <w:tcW w:w="7463" w:type="dxa"/>
            <w:shd w:val="clear" w:color="auto" w:fill="DBE5F1" w:themeFill="accent1" w:themeFillTint="33"/>
          </w:tcPr>
          <w:p>
            <w:pPr>
              <w:pStyle w:val="210"/>
              <w:wordWrap/>
              <w:jc w:val="left"/>
              <w:rPr>
                <w:rStyle w:val="207"/>
                <w:rFonts w:ascii="Calibri" w:hAnsi="Calibri" w:cs="Calibri"/>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3" w:type="dxa"/>
          </w:tcPr>
          <w:p>
            <w:pPr>
              <w:pStyle w:val="210"/>
              <w:wordWrap/>
              <w:jc w:val="left"/>
              <w:rPr>
                <w:rStyle w:val="207"/>
                <w:rFonts w:ascii="Calibri" w:hAnsi="Calibri" w:cs="Calibri"/>
                <w:color w:val="auto"/>
                <w:sz w:val="22"/>
              </w:rPr>
            </w:pPr>
            <w:r>
              <w:rPr>
                <w:rStyle w:val="207"/>
                <w:rFonts w:ascii="Calibri" w:hAnsi="Calibri" w:cs="Calibri"/>
                <w:color w:val="auto"/>
                <w:sz w:val="22"/>
              </w:rPr>
              <w:t>Office Phone Number</w:t>
            </w:r>
          </w:p>
        </w:tc>
        <w:tc>
          <w:tcPr>
            <w:tcW w:w="7463" w:type="dxa"/>
          </w:tcPr>
          <w:p>
            <w:pPr>
              <w:pStyle w:val="210"/>
              <w:wordWrap/>
              <w:jc w:val="left"/>
              <w:rPr>
                <w:rStyle w:val="207"/>
                <w:rFonts w:ascii="Calibri" w:hAnsi="Calibri" w:cs="Calibri"/>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3" w:type="dxa"/>
            <w:shd w:val="clear" w:color="auto" w:fill="DBE5F1" w:themeFill="accent1" w:themeFillTint="33"/>
          </w:tcPr>
          <w:p>
            <w:pPr>
              <w:pStyle w:val="210"/>
              <w:wordWrap/>
              <w:jc w:val="left"/>
              <w:rPr>
                <w:rStyle w:val="207"/>
                <w:rFonts w:ascii="Calibri" w:hAnsi="Calibri" w:cs="Calibri"/>
                <w:b/>
                <w:color w:val="auto"/>
                <w:sz w:val="22"/>
              </w:rPr>
            </w:pPr>
            <w:r>
              <w:rPr>
                <w:rStyle w:val="207"/>
                <w:rFonts w:ascii="Calibri" w:hAnsi="Calibri" w:cs="Calibri"/>
                <w:b/>
                <w:color w:val="auto"/>
                <w:sz w:val="22"/>
              </w:rPr>
              <w:t>Emergency Phone Number</w:t>
            </w:r>
          </w:p>
        </w:tc>
        <w:tc>
          <w:tcPr>
            <w:tcW w:w="7463" w:type="dxa"/>
            <w:shd w:val="clear" w:color="auto" w:fill="DBE5F1" w:themeFill="accent1" w:themeFillTint="33"/>
          </w:tcPr>
          <w:p>
            <w:pPr>
              <w:pStyle w:val="210"/>
              <w:wordWrap/>
              <w:jc w:val="left"/>
              <w:rPr>
                <w:rStyle w:val="207"/>
                <w:rFonts w:ascii="Calibri" w:hAnsi="Calibri" w:cs="Calibri"/>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3" w:type="dxa"/>
          </w:tcPr>
          <w:p>
            <w:pPr>
              <w:pStyle w:val="210"/>
              <w:wordWrap/>
              <w:jc w:val="left"/>
              <w:rPr>
                <w:rStyle w:val="207"/>
                <w:rFonts w:ascii="Calibri" w:hAnsi="Calibri" w:cs="Calibri"/>
                <w:color w:val="auto"/>
                <w:sz w:val="22"/>
              </w:rPr>
            </w:pPr>
            <w:r>
              <w:rPr>
                <w:rStyle w:val="207"/>
                <w:rFonts w:ascii="Calibri" w:hAnsi="Calibri" w:cs="Calibri"/>
                <w:color w:val="auto"/>
                <w:sz w:val="22"/>
              </w:rPr>
              <w:t>Secondary Contact Name</w:t>
            </w:r>
          </w:p>
        </w:tc>
        <w:tc>
          <w:tcPr>
            <w:tcW w:w="7463" w:type="dxa"/>
          </w:tcPr>
          <w:p>
            <w:pPr>
              <w:pStyle w:val="210"/>
              <w:wordWrap/>
              <w:jc w:val="left"/>
              <w:rPr>
                <w:rStyle w:val="207"/>
                <w:rFonts w:ascii="Calibri" w:hAnsi="Calibri" w:cs="Calibri"/>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3" w:type="dxa"/>
            <w:shd w:val="clear" w:color="auto" w:fill="DBE5F1" w:themeFill="accent1" w:themeFillTint="33"/>
          </w:tcPr>
          <w:p>
            <w:pPr>
              <w:pStyle w:val="210"/>
              <w:wordWrap/>
              <w:jc w:val="left"/>
              <w:rPr>
                <w:rStyle w:val="207"/>
                <w:rFonts w:ascii="Calibri" w:hAnsi="Calibri" w:cs="Calibri"/>
                <w:color w:val="auto"/>
                <w:sz w:val="22"/>
              </w:rPr>
            </w:pPr>
            <w:r>
              <w:rPr>
                <w:rStyle w:val="207"/>
                <w:rFonts w:ascii="Calibri" w:hAnsi="Calibri" w:cs="Calibri"/>
                <w:color w:val="auto"/>
                <w:sz w:val="22"/>
              </w:rPr>
              <w:t>Email Address</w:t>
            </w:r>
          </w:p>
        </w:tc>
        <w:tc>
          <w:tcPr>
            <w:tcW w:w="7463" w:type="dxa"/>
            <w:shd w:val="clear" w:color="auto" w:fill="DBE5F1" w:themeFill="accent1" w:themeFillTint="33"/>
          </w:tcPr>
          <w:p>
            <w:pPr>
              <w:pStyle w:val="210"/>
              <w:wordWrap/>
              <w:jc w:val="left"/>
              <w:rPr>
                <w:rStyle w:val="207"/>
                <w:rFonts w:ascii="Calibri" w:hAnsi="Calibri" w:cs="Calibri"/>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833" w:type="dxa"/>
          </w:tcPr>
          <w:p>
            <w:pPr>
              <w:pStyle w:val="210"/>
              <w:wordWrap/>
              <w:jc w:val="left"/>
              <w:rPr>
                <w:rStyle w:val="207"/>
                <w:rFonts w:ascii="Calibri" w:hAnsi="Calibri" w:cs="Calibri"/>
                <w:color w:val="auto"/>
                <w:sz w:val="22"/>
              </w:rPr>
            </w:pPr>
            <w:r>
              <w:rPr>
                <w:rStyle w:val="207"/>
                <w:rFonts w:ascii="Calibri" w:hAnsi="Calibri" w:cs="Calibri"/>
                <w:color w:val="auto"/>
                <w:sz w:val="22"/>
              </w:rPr>
              <w:t>Special Instructions</w:t>
            </w:r>
          </w:p>
        </w:tc>
        <w:tc>
          <w:tcPr>
            <w:tcW w:w="7463" w:type="dxa"/>
          </w:tcPr>
          <w:p>
            <w:pPr>
              <w:pStyle w:val="210"/>
              <w:keepNext/>
              <w:wordWrap/>
              <w:jc w:val="left"/>
              <w:rPr>
                <w:rStyle w:val="207"/>
                <w:rFonts w:ascii="Calibri" w:hAnsi="Calibri" w:cs="Calibri"/>
                <w:color w:val="auto"/>
                <w:sz w:val="22"/>
              </w:rPr>
            </w:pPr>
          </w:p>
        </w:tc>
      </w:tr>
    </w:tbl>
    <w:p>
      <w:pPr>
        <w:pStyle w:val="17"/>
      </w:pPr>
      <w:bookmarkStart w:id="256" w:name="_Toc392079445"/>
      <w:r>
        <w:t xml:space="preserve">Table </w:t>
      </w:r>
      <w:r>
        <w:fldChar w:fldCharType="begin"/>
      </w:r>
      <w:r>
        <w:instrText xml:space="preserve"> SEQ Table \* ARABIC </w:instrText>
      </w:r>
      <w:r>
        <w:fldChar w:fldCharType="separate"/>
      </w:r>
      <w:r>
        <w:t>12</w:t>
      </w:r>
      <w:r>
        <w:fldChar w:fldCharType="end"/>
      </w:r>
      <w:r>
        <w:t>: ISCP Vendor Contact Data</w:t>
      </w:r>
      <w:bookmarkEnd w:id="256"/>
    </w:p>
    <w:p>
      <w:pPr>
        <w:rPr>
          <w:color w:val="00B0F0"/>
        </w:rPr>
        <w:sectPr>
          <w:pgSz w:w="12240" w:h="15840"/>
          <w:pgMar w:top="1080" w:right="1080" w:bottom="1080" w:left="1080" w:header="720" w:footer="720" w:gutter="0"/>
          <w:pgNumType w:start="1" w:chapStyle="7"/>
          <w:cols w:space="720" w:num="1"/>
          <w:docGrid w:linePitch="360" w:charSpace="0"/>
        </w:sectPr>
      </w:pPr>
    </w:p>
    <w:p>
      <w:pPr>
        <w:pStyle w:val="9"/>
      </w:pPr>
      <w:bookmarkStart w:id="257" w:name="_Toc364254337"/>
      <w:bookmarkStart w:id="258" w:name="_Toc365614774"/>
      <w:bookmarkStart w:id="259" w:name="_Toc345493111"/>
      <w:r>
        <w:t>: Recovery Site</w:t>
      </w:r>
      <w:bookmarkEnd w:id="257"/>
      <w:bookmarkEnd w:id="258"/>
      <w:r>
        <w:t xml:space="preserve"> </w:t>
      </w:r>
    </w:p>
    <w:p>
      <w:pPr>
        <w:pStyle w:val="3"/>
      </w:pPr>
      <w:r>
        <w:t xml:space="preserve">These are the procedures for processing data at the recovery site location when the means to operate at the primary facility is disrupted for period of longer than the RTO. </w:t>
      </w:r>
    </w:p>
    <w:p>
      <w:pPr>
        <w:pStyle w:val="169"/>
        <w:rPr>
          <w:color w:val="00B0F0"/>
        </w:rPr>
      </w:pPr>
      <w:r>
        <w:rPr>
          <w:color w:val="00B0F0"/>
        </w:rPr>
        <w:t xml:space="preserve">City and state of recovery site, and distance from primary facility; </w:t>
      </w:r>
    </w:p>
    <w:p>
      <w:pPr>
        <w:pStyle w:val="169"/>
        <w:rPr>
          <w:color w:val="00B0F0"/>
        </w:rPr>
      </w:pPr>
      <w:r>
        <w:rPr>
          <w:color w:val="00B0F0"/>
        </w:rPr>
        <w:t xml:space="preserve">Whether the recovery site is owned by the organization or is a third-party site provider; </w:t>
      </w:r>
    </w:p>
    <w:p>
      <w:pPr>
        <w:pStyle w:val="169"/>
        <w:rPr>
          <w:color w:val="00B0F0"/>
        </w:rPr>
      </w:pPr>
      <w:r>
        <w:rPr>
          <w:color w:val="00B0F0"/>
        </w:rPr>
        <w:t>Name and points of contact for the recovery site;</w:t>
      </w:r>
    </w:p>
    <w:p>
      <w:pPr>
        <w:pStyle w:val="169"/>
        <w:rPr>
          <w:color w:val="00B0F0"/>
        </w:rPr>
      </w:pPr>
      <w:r>
        <w:rPr>
          <w:color w:val="00B0F0"/>
        </w:rPr>
        <w:t xml:space="preserve">Procedures for accessing and using the recovery site, and access security features of recovery site; </w:t>
      </w:r>
    </w:p>
    <w:p>
      <w:pPr>
        <w:pStyle w:val="169"/>
        <w:rPr>
          <w:color w:val="00B0F0"/>
        </w:rPr>
      </w:pPr>
      <w:r>
        <w:rPr>
          <w:color w:val="00B0F0"/>
        </w:rPr>
        <w:t xml:space="preserve">Names and contact information for those persons authorized to go to recovery site; </w:t>
      </w:r>
    </w:p>
    <w:p>
      <w:pPr>
        <w:pStyle w:val="169"/>
        <w:rPr>
          <w:color w:val="00B0F0"/>
        </w:rPr>
      </w:pPr>
      <w:r>
        <w:rPr>
          <w:color w:val="00B0F0"/>
        </w:rPr>
        <w:t xml:space="preserve">Type of recovery site, and equipment available at site; </w:t>
      </w:r>
    </w:p>
    <w:p>
      <w:pPr>
        <w:pStyle w:val="169"/>
        <w:rPr>
          <w:color w:val="00B0F0"/>
        </w:rPr>
      </w:pPr>
      <w:r>
        <w:rPr>
          <w:color w:val="00B0F0"/>
        </w:rPr>
        <w:t xml:space="preserve">Recovery site configuration information (such as available power, floor space, office space, telecommunications availability, etc.); </w:t>
      </w:r>
    </w:p>
    <w:p>
      <w:pPr>
        <w:pStyle w:val="169"/>
        <w:rPr>
          <w:color w:val="00B0F0"/>
        </w:rPr>
      </w:pPr>
      <w:r>
        <w:rPr>
          <w:color w:val="00B0F0"/>
        </w:rPr>
        <w:t xml:space="preserve">Any potential accessibility problems to the recovery site in the event of a widespread disruption or disaster; </w:t>
      </w:r>
    </w:p>
    <w:p>
      <w:pPr>
        <w:pStyle w:val="169"/>
        <w:rPr>
          <w:color w:val="00B0F0"/>
        </w:rPr>
      </w:pPr>
      <w:r>
        <w:rPr>
          <w:color w:val="00B0F0"/>
        </w:rPr>
        <w:t>Mitigation steps to access recovery site in the event of a widespread disruption or disaster; and</w:t>
      </w:r>
    </w:p>
    <w:p>
      <w:r>
        <w:rPr>
          <w:color w:val="00B0F0"/>
        </w:rPr>
        <w:t xml:space="preserve">SLAs or other agreements of use of recovery site, available office/support space, set up times; etc. </w:t>
      </w:r>
    </w:p>
    <w:p>
      <w:pPr>
        <w:sectPr>
          <w:pgSz w:w="12240" w:h="15840"/>
          <w:pgMar w:top="1080" w:right="1080" w:bottom="1080" w:left="1080" w:header="720" w:footer="720" w:gutter="0"/>
          <w:pgNumType w:start="1" w:chapStyle="7"/>
          <w:cols w:space="720" w:num="1"/>
          <w:docGrid w:linePitch="360" w:charSpace="0"/>
        </w:sectPr>
      </w:pPr>
    </w:p>
    <w:p>
      <w:pPr>
        <w:pStyle w:val="9"/>
      </w:pPr>
      <w:bookmarkStart w:id="260" w:name="_Toc365614775"/>
      <w:bookmarkStart w:id="261" w:name="_Toc364254338"/>
      <w:r>
        <w:t>: Alternate Storage Facility</w:t>
      </w:r>
      <w:bookmarkEnd w:id="260"/>
      <w:bookmarkEnd w:id="261"/>
    </w:p>
    <w:p>
      <w:pPr>
        <w:pStyle w:val="169"/>
        <w:rPr>
          <w:color w:val="00B0F0"/>
        </w:rPr>
      </w:pPr>
      <w:r>
        <w:rPr>
          <w:color w:val="00B0F0"/>
        </w:rPr>
        <w:t xml:space="preserve">City and state of alternate storage facility, and distance from primary facility; </w:t>
      </w:r>
    </w:p>
    <w:p>
      <w:pPr>
        <w:pStyle w:val="169"/>
        <w:rPr>
          <w:color w:val="00B0F0"/>
        </w:rPr>
      </w:pPr>
      <w:r>
        <w:rPr>
          <w:color w:val="00B0F0"/>
        </w:rPr>
        <w:t xml:space="preserve">Whether the alternate storage facility is owned by the organization or is a third-party storage provider; </w:t>
      </w:r>
    </w:p>
    <w:p>
      <w:pPr>
        <w:pStyle w:val="169"/>
        <w:rPr>
          <w:color w:val="00B0F0"/>
        </w:rPr>
      </w:pPr>
      <w:r>
        <w:rPr>
          <w:color w:val="00B0F0"/>
        </w:rPr>
        <w:t xml:space="preserve">Name and points of contact for the alternate storage facility; </w:t>
      </w:r>
    </w:p>
    <w:p>
      <w:pPr>
        <w:pStyle w:val="169"/>
        <w:rPr>
          <w:color w:val="00B0F0"/>
        </w:rPr>
      </w:pPr>
      <w:r>
        <w:rPr>
          <w:color w:val="00B0F0"/>
        </w:rPr>
        <w:t xml:space="preserve">Delivery schedule and procedures for packaging media to go to alternate storage facility; </w:t>
      </w:r>
    </w:p>
    <w:p>
      <w:pPr>
        <w:pStyle w:val="169"/>
        <w:rPr>
          <w:color w:val="00B0F0"/>
        </w:rPr>
      </w:pPr>
      <w:r>
        <w:rPr>
          <w:color w:val="00B0F0"/>
        </w:rPr>
        <w:t xml:space="preserve">Procedures for retrieving media from the alternate storage facility; </w:t>
      </w:r>
    </w:p>
    <w:p>
      <w:pPr>
        <w:pStyle w:val="169"/>
        <w:rPr>
          <w:color w:val="00B0F0"/>
        </w:rPr>
      </w:pPr>
      <w:r>
        <w:rPr>
          <w:color w:val="00B0F0"/>
        </w:rPr>
        <w:t xml:space="preserve">Names and contact information for those persons authorized to retrieve media; </w:t>
      </w:r>
    </w:p>
    <w:p>
      <w:pPr>
        <w:pStyle w:val="169"/>
        <w:rPr>
          <w:color w:val="00B0F0"/>
        </w:rPr>
      </w:pPr>
      <w:r>
        <w:rPr>
          <w:color w:val="00B0F0"/>
        </w:rPr>
        <w:t xml:space="preserve">Alternate storage configuration features that facilitate recovery operations (such as keyed or card reader access by authorized retrieval personnel); </w:t>
      </w:r>
    </w:p>
    <w:p>
      <w:pPr>
        <w:pStyle w:val="169"/>
        <w:rPr>
          <w:color w:val="00B0F0"/>
        </w:rPr>
      </w:pPr>
      <w:r>
        <w:rPr>
          <w:color w:val="00B0F0"/>
        </w:rPr>
        <w:t xml:space="preserve">Any potential accessibility problems to the alternate storage site in the event of a widespread disruption or disaster; </w:t>
      </w:r>
    </w:p>
    <w:p>
      <w:pPr>
        <w:pStyle w:val="169"/>
        <w:rPr>
          <w:color w:val="00B0F0"/>
        </w:rPr>
      </w:pPr>
      <w:r>
        <w:rPr>
          <w:color w:val="00B0F0"/>
        </w:rPr>
        <w:t xml:space="preserve">Mitigation steps to access alternate storage site in the event of a widespread disruption or disaster; </w:t>
      </w:r>
    </w:p>
    <w:p>
      <w:pPr>
        <w:pStyle w:val="169"/>
        <w:rPr>
          <w:i/>
          <w:color w:val="00B0F0"/>
        </w:rPr>
      </w:pPr>
      <w:r>
        <w:rPr>
          <w:color w:val="00B0F0"/>
        </w:rPr>
        <w:t>Types of data located at alternate storage site, including databases, application software, OSs, and other critical information system software; and</w:t>
      </w:r>
    </w:p>
    <w:p>
      <w:pPr>
        <w:pStyle w:val="169"/>
        <w:rPr>
          <w:i/>
          <w:color w:val="00B0F0"/>
        </w:rPr>
        <w:sectPr>
          <w:pgSz w:w="12240" w:h="15840"/>
          <w:pgMar w:top="1080" w:right="1080" w:bottom="1080" w:left="1080" w:header="720" w:footer="720" w:gutter="0"/>
          <w:pgNumType w:start="1" w:chapStyle="7"/>
          <w:cols w:space="720" w:num="1"/>
          <w:docGrid w:linePitch="360" w:charSpace="0"/>
        </w:sectPr>
      </w:pPr>
    </w:p>
    <w:p>
      <w:pPr>
        <w:pStyle w:val="9"/>
      </w:pPr>
      <w:bookmarkStart w:id="262" w:name="_Toc364254339"/>
      <w:bookmarkStart w:id="263" w:name="_Toc365614776"/>
      <w:r>
        <w:t>: Alternate Processing Procedures</w:t>
      </w:r>
      <w:bookmarkEnd w:id="262"/>
      <w:bookmarkEnd w:id="263"/>
    </w:p>
    <w:p>
      <w:pPr>
        <w:rPr>
          <w:rFonts w:asciiTheme="minorHAnsi" w:hAnsiTheme="minorHAnsi" w:cstheme="minorHAnsi"/>
          <w:iCs/>
        </w:rPr>
      </w:pPr>
      <w:r>
        <w:rPr>
          <w:rFonts w:asciiTheme="minorHAnsi" w:hAnsiTheme="minorHAnsi" w:cstheme="minorHAnsi"/>
          <w:iCs/>
        </w:rPr>
        <w:t xml:space="preserve">Substitute, business related, manual processing procedures available that allow the business unit to continue some processing of information that would normally be done by the affected site/facility are listed below. </w:t>
      </w:r>
    </w:p>
    <w:p>
      <w:pPr>
        <w:pStyle w:val="9"/>
        <w:numPr>
          <w:ilvl w:val="0"/>
          <w:numId w:val="0"/>
        </w:numPr>
        <w:sectPr>
          <w:pgSz w:w="12240" w:h="15840"/>
          <w:pgMar w:top="1080" w:right="1080" w:bottom="1080" w:left="1080" w:header="720" w:footer="720" w:gutter="0"/>
          <w:pgNumType w:start="1" w:chapStyle="7"/>
          <w:cols w:space="720" w:num="1"/>
          <w:docGrid w:linePitch="360" w:charSpace="0"/>
        </w:sectPr>
      </w:pPr>
    </w:p>
    <w:p>
      <w:pPr>
        <w:pStyle w:val="9"/>
      </w:pPr>
      <w:bookmarkStart w:id="264" w:name="_Toc365614777"/>
      <w:bookmarkStart w:id="265" w:name="_Toc364254340"/>
      <w:r>
        <w:t>: Outage Assessment Checklist</w:t>
      </w:r>
      <w:bookmarkEnd w:id="264"/>
      <w:r>
        <w:t xml:space="preserve"> </w:t>
      </w:r>
    </w:p>
    <w:p>
      <w:pPr>
        <w:sectPr>
          <w:pgSz w:w="12240" w:h="15840"/>
          <w:pgMar w:top="1080" w:right="1080" w:bottom="1080" w:left="1080" w:header="720" w:footer="720" w:gutter="0"/>
          <w:pgNumType w:start="1" w:chapStyle="7"/>
          <w:cols w:space="720" w:num="1"/>
          <w:docGrid w:linePitch="360" w:charSpace="0"/>
        </w:sectPr>
      </w:pPr>
    </w:p>
    <w:p>
      <w:pPr>
        <w:pStyle w:val="9"/>
      </w:pPr>
      <w:bookmarkStart w:id="266" w:name="_Toc365614778"/>
      <w:r>
        <w:t>: Alternate Data/Voice Telecommunications</w:t>
      </w:r>
      <w:bookmarkEnd w:id="265"/>
      <w:bookmarkEnd w:id="266"/>
    </w:p>
    <w:p>
      <w:pPr>
        <w:pStyle w:val="169"/>
        <w:rPr>
          <w:color w:val="00B0F0"/>
        </w:rPr>
      </w:pPr>
      <w:r>
        <w:rPr>
          <w:color w:val="00B0F0"/>
        </w:rPr>
        <w:t xml:space="preserve">Name and contact information of alternate data/voice telecommunications carrier (AT&amp;T, Verizon, etc.) </w:t>
      </w:r>
    </w:p>
    <w:p>
      <w:pPr>
        <w:pStyle w:val="169"/>
        <w:rPr>
          <w:color w:val="00B0F0"/>
        </w:rPr>
      </w:pPr>
      <w:r>
        <w:rPr>
          <w:color w:val="00B0F0"/>
        </w:rPr>
        <w:t xml:space="preserve">Geographic locations of alternate data/voice telecommunications vendors facilities (such as central offices, switch centers, etc.); </w:t>
      </w:r>
    </w:p>
    <w:p>
      <w:pPr>
        <w:pStyle w:val="169"/>
        <w:rPr>
          <w:color w:val="00B0F0"/>
        </w:rPr>
      </w:pPr>
      <w:r>
        <w:rPr>
          <w:color w:val="00B0F0"/>
        </w:rPr>
        <w:t xml:space="preserve">Contracted capacity of alternate data/voice telecommunications; </w:t>
      </w:r>
    </w:p>
    <w:p>
      <w:pPr>
        <w:pStyle w:val="169"/>
        <w:rPr>
          <w:color w:val="00B0F0"/>
        </w:rPr>
      </w:pPr>
      <w:r>
        <w:rPr>
          <w:color w:val="00B0F0"/>
        </w:rPr>
        <w:t xml:space="preserve">SLAs or other agreements for implementation of alternate data/voice telecommunications capacity; </w:t>
      </w:r>
    </w:p>
    <w:p>
      <w:pPr>
        <w:pStyle w:val="169"/>
        <w:rPr>
          <w:color w:val="00B0F0"/>
        </w:rPr>
      </w:pPr>
      <w:r>
        <w:rPr>
          <w:color w:val="00B0F0"/>
        </w:rPr>
        <w:t xml:space="preserve">Information on alternate data/voice telecommunications vendor contingency plans; and </w:t>
      </w:r>
    </w:p>
    <w:p>
      <w:pPr>
        <w:pStyle w:val="169"/>
        <w:numPr>
          <w:ilvl w:val="0"/>
          <w:numId w:val="0"/>
        </w:numPr>
        <w:ind w:left="274" w:hanging="274"/>
        <w:rPr>
          <w:color w:val="00B0F0"/>
        </w:rPr>
      </w:pPr>
      <w:r>
        <w:rPr>
          <w:color w:val="00B0F0"/>
        </w:rPr>
        <w:t xml:space="preserve">Names and contact information for those persons authorized to implement or use alternate data/voice telecommunications capacity. </w:t>
      </w:r>
    </w:p>
    <w:p>
      <w:pPr>
        <w:pStyle w:val="169"/>
        <w:numPr>
          <w:ilvl w:val="0"/>
          <w:numId w:val="0"/>
        </w:numPr>
        <w:ind w:left="274" w:hanging="274"/>
        <w:rPr>
          <w:color w:val="00B0F0"/>
        </w:rPr>
        <w:sectPr>
          <w:pgSz w:w="12240" w:h="15840"/>
          <w:pgMar w:top="1080" w:right="1080" w:bottom="1080" w:left="1080" w:header="720" w:footer="720" w:gutter="0"/>
          <w:pgNumType w:start="1" w:chapStyle="7"/>
          <w:cols w:space="720" w:num="1"/>
          <w:docGrid w:linePitch="360" w:charSpace="0"/>
        </w:sectPr>
      </w:pPr>
    </w:p>
    <w:p>
      <w:pPr>
        <w:pStyle w:val="9"/>
      </w:pPr>
      <w:bookmarkStart w:id="267" w:name="_Toc365614779"/>
      <w:bookmarkStart w:id="268" w:name="_Toc364254341"/>
      <w:r>
        <w:t>: Data Backup</w:t>
      </w:r>
      <w:bookmarkEnd w:id="267"/>
      <w:bookmarkEnd w:id="268"/>
      <w:r>
        <w:t xml:space="preserve"> </w:t>
      </w:r>
    </w:p>
    <w:p/>
    <w:p>
      <w:pPr>
        <w:pStyle w:val="9"/>
        <w:sectPr>
          <w:pgSz w:w="12240" w:h="15840"/>
          <w:pgMar w:top="1080" w:right="1080" w:bottom="1080" w:left="1080" w:header="720" w:footer="720" w:gutter="0"/>
          <w:pgNumType w:start="1" w:chapStyle="7"/>
          <w:cols w:space="720" w:num="1"/>
          <w:docGrid w:linePitch="360" w:charSpace="0"/>
        </w:sectPr>
      </w:pPr>
    </w:p>
    <w:p>
      <w:pPr>
        <w:pStyle w:val="9"/>
      </w:pPr>
      <w:bookmarkStart w:id="269" w:name="_Toc365614780"/>
      <w:bookmarkStart w:id="270" w:name="_Toc364254342"/>
      <w:r>
        <w:t>: Detailed Recovery Procedures</w:t>
      </w:r>
      <w:bookmarkEnd w:id="269"/>
      <w:bookmarkEnd w:id="270"/>
    </w:p>
    <w:p>
      <w:pPr>
        <w:keepNext/>
        <w:spacing w:before="70" w:after="140" w:line="280" w:lineRule="exact"/>
        <w:rPr>
          <w:i/>
          <w:iCs/>
        </w:rPr>
      </w:pPr>
    </w:p>
    <w:tbl>
      <w:tblPr>
        <w:tblStyle w:val="54"/>
        <w:tblW w:w="10296" w:type="dxa"/>
        <w:jc w:val="center"/>
        <w:tblInd w:w="0" w:type="dxa"/>
        <w:tblBorders>
          <w:top w:val="single" w:color="4BACC6" w:sz="8" w:space="0"/>
          <w:left w:val="single" w:color="4BACC6" w:sz="8" w:space="0"/>
          <w:bottom w:val="single" w:color="4BACC6" w:sz="8" w:space="0"/>
          <w:right w:val="single" w:color="4BACC6" w:sz="8" w:space="0"/>
          <w:insideH w:val="single" w:color="4BACC6" w:sz="8" w:space="0"/>
          <w:insideV w:val="none" w:color="auto" w:sz="0" w:space="0"/>
        </w:tblBorders>
        <w:tblLayout w:type="fixed"/>
        <w:tblCellMar>
          <w:top w:w="0" w:type="dxa"/>
          <w:left w:w="108" w:type="dxa"/>
          <w:bottom w:w="0" w:type="dxa"/>
          <w:right w:w="108" w:type="dxa"/>
        </w:tblCellMar>
      </w:tblPr>
      <w:tblGrid>
        <w:gridCol w:w="2448"/>
        <w:gridCol w:w="4719"/>
        <w:gridCol w:w="3129"/>
      </w:tblGrid>
      <w:tr>
        <w:tblPrEx>
          <w:tblBorders>
            <w:top w:val="single" w:color="4BACC6" w:sz="8" w:space="0"/>
            <w:left w:val="single" w:color="4BACC6" w:sz="8" w:space="0"/>
            <w:bottom w:val="single" w:color="4BACC6" w:sz="8" w:space="0"/>
            <w:right w:val="single" w:color="4BACC6" w:sz="8" w:space="0"/>
            <w:insideH w:val="single" w:color="4BACC6" w:sz="8" w:space="0"/>
            <w:insideV w:val="none" w:color="auto" w:sz="0" w:space="0"/>
          </w:tblBorders>
          <w:tblLayout w:type="fixed"/>
          <w:tblCellMar>
            <w:top w:w="0" w:type="dxa"/>
            <w:left w:w="108" w:type="dxa"/>
            <w:bottom w:w="0" w:type="dxa"/>
            <w:right w:w="108" w:type="dxa"/>
          </w:tblCellMar>
        </w:tblPrEx>
        <w:trPr>
          <w:cantSplit/>
          <w:tblHeader/>
          <w:jc w:val="center"/>
        </w:trPr>
        <w:tc>
          <w:tcPr>
            <w:tcW w:w="2448" w:type="dxa"/>
            <w:tcBorders>
              <w:top w:val="single" w:color="4BACC6" w:sz="18" w:space="0"/>
              <w:bottom w:val="single" w:color="4BACC6" w:sz="18" w:space="0"/>
              <w:right w:val="single" w:color="4BACC6" w:sz="8" w:space="0"/>
            </w:tcBorders>
            <w:shd w:val="clear" w:color="auto" w:fill="D2EAF1"/>
          </w:tcPr>
          <w:p>
            <w:pPr>
              <w:rPr>
                <w:b/>
                <w:bCs/>
              </w:rPr>
            </w:pPr>
            <w:r>
              <w:rPr>
                <w:b/>
                <w:bCs/>
              </w:rPr>
              <w:t xml:space="preserve">RECOVERY PRIORITY </w:t>
            </w:r>
          </w:p>
        </w:tc>
        <w:tc>
          <w:tcPr>
            <w:tcW w:w="4719" w:type="dxa"/>
            <w:tcBorders>
              <w:top w:val="single" w:color="4BACC6" w:sz="18" w:space="0"/>
              <w:left w:val="single" w:color="4BACC6" w:sz="8" w:space="0"/>
              <w:bottom w:val="single" w:color="4BACC6" w:sz="18" w:space="0"/>
            </w:tcBorders>
            <w:shd w:val="clear" w:color="auto" w:fill="D2EAF1"/>
          </w:tcPr>
          <w:p>
            <w:pPr>
              <w:rPr>
                <w:b/>
                <w:bCs/>
              </w:rPr>
            </w:pPr>
            <w:r>
              <w:rPr>
                <w:b/>
                <w:bCs/>
              </w:rPr>
              <w:t xml:space="preserve">PROCEDURE NAME </w:t>
            </w:r>
          </w:p>
        </w:tc>
        <w:tc>
          <w:tcPr>
            <w:tcW w:w="3129" w:type="dxa"/>
            <w:tcBorders>
              <w:top w:val="single" w:color="4BACC6" w:sz="18" w:space="0"/>
              <w:left w:val="single" w:color="4BACC6" w:sz="8" w:space="0"/>
              <w:bottom w:val="single" w:color="4BACC6" w:sz="18" w:space="0"/>
            </w:tcBorders>
            <w:shd w:val="clear" w:color="auto" w:fill="D2EAF1"/>
          </w:tcPr>
          <w:p>
            <w:pPr>
              <w:rPr>
                <w:b/>
                <w:bCs/>
              </w:rPr>
            </w:pPr>
            <w:r>
              <w:rPr>
                <w:b/>
                <w:bCs/>
              </w:rPr>
              <w:t>POC TITLE</w:t>
            </w:r>
          </w:p>
        </w:tc>
      </w:tr>
      <w:tr>
        <w:tblPrEx>
          <w:tblBorders>
            <w:top w:val="single" w:color="4BACC6" w:sz="8" w:space="0"/>
            <w:left w:val="single" w:color="4BACC6" w:sz="8" w:space="0"/>
            <w:bottom w:val="single" w:color="4BACC6" w:sz="8" w:space="0"/>
            <w:right w:val="single" w:color="4BACC6" w:sz="8" w:space="0"/>
            <w:insideH w:val="single" w:color="4BACC6" w:sz="8" w:space="0"/>
            <w:insideV w:val="none" w:color="auto" w:sz="0" w:space="0"/>
          </w:tblBorders>
          <w:tblLayout w:type="fixed"/>
          <w:tblCellMar>
            <w:top w:w="0" w:type="dxa"/>
            <w:left w:w="108" w:type="dxa"/>
            <w:bottom w:w="0" w:type="dxa"/>
            <w:right w:w="108" w:type="dxa"/>
          </w:tblCellMar>
        </w:tblPrEx>
        <w:trPr>
          <w:cantSplit/>
          <w:tblHeader/>
          <w:jc w:val="center"/>
        </w:trPr>
        <w:tc>
          <w:tcPr>
            <w:tcW w:w="2448" w:type="dxa"/>
            <w:tcBorders>
              <w:top w:val="single" w:color="4BACC6" w:sz="18" w:space="0"/>
              <w:bottom w:val="single" w:color="4BACC6" w:sz="18" w:space="0"/>
              <w:right w:val="single" w:color="4BACC6" w:sz="8" w:space="0"/>
            </w:tcBorders>
            <w:shd w:val="clear" w:color="auto" w:fill="FFFFFF" w:themeFill="background1"/>
          </w:tcPr>
          <w:p>
            <w:pPr>
              <w:jc w:val="center"/>
              <w:rPr>
                <w:b/>
                <w:bCs/>
              </w:rPr>
            </w:pPr>
            <w:r>
              <w:rPr>
                <w:b/>
                <w:bCs/>
              </w:rPr>
              <w:t>1</w:t>
            </w:r>
          </w:p>
        </w:tc>
        <w:tc>
          <w:tcPr>
            <w:tcW w:w="4719" w:type="dxa"/>
            <w:tcBorders>
              <w:top w:val="single" w:color="4BACC6" w:sz="18" w:space="0"/>
              <w:left w:val="single" w:color="4BACC6" w:sz="8" w:space="0"/>
              <w:bottom w:val="single" w:color="4BACC6" w:sz="18" w:space="0"/>
            </w:tcBorders>
            <w:shd w:val="clear" w:color="auto" w:fill="FFFFFF" w:themeFill="background1"/>
          </w:tcPr>
          <w:p>
            <w:pPr>
              <w:rPr>
                <w:b/>
                <w:bCs/>
              </w:rPr>
            </w:pPr>
          </w:p>
        </w:tc>
        <w:tc>
          <w:tcPr>
            <w:tcW w:w="3129" w:type="dxa"/>
            <w:tcBorders>
              <w:top w:val="single" w:color="4BACC6" w:sz="18" w:space="0"/>
              <w:left w:val="single" w:color="4BACC6" w:sz="8" w:space="0"/>
              <w:bottom w:val="single" w:color="4BACC6" w:sz="18" w:space="0"/>
            </w:tcBorders>
            <w:shd w:val="clear" w:color="auto" w:fill="FFFFFF" w:themeFill="background1"/>
          </w:tcPr>
          <w:p>
            <w:pPr>
              <w:rPr>
                <w:b/>
                <w:bCs/>
              </w:rPr>
            </w:pPr>
          </w:p>
        </w:tc>
      </w:tr>
      <w:tr>
        <w:tblPrEx>
          <w:tblBorders>
            <w:top w:val="single" w:color="4BACC6" w:sz="8" w:space="0"/>
            <w:left w:val="single" w:color="4BACC6" w:sz="8" w:space="0"/>
            <w:bottom w:val="single" w:color="4BACC6" w:sz="8" w:space="0"/>
            <w:right w:val="single" w:color="4BACC6" w:sz="8" w:space="0"/>
            <w:insideH w:val="single" w:color="4BACC6" w:sz="8" w:space="0"/>
            <w:insideV w:val="none" w:color="auto" w:sz="0" w:space="0"/>
          </w:tblBorders>
          <w:tblLayout w:type="fixed"/>
          <w:tblCellMar>
            <w:top w:w="0" w:type="dxa"/>
            <w:left w:w="108" w:type="dxa"/>
            <w:bottom w:w="0" w:type="dxa"/>
            <w:right w:w="108" w:type="dxa"/>
          </w:tblCellMar>
        </w:tblPrEx>
        <w:trPr>
          <w:cantSplit/>
          <w:tblHeader/>
          <w:jc w:val="center"/>
        </w:trPr>
        <w:tc>
          <w:tcPr>
            <w:tcW w:w="2448" w:type="dxa"/>
            <w:tcBorders>
              <w:top w:val="single" w:color="4BACC6" w:sz="18" w:space="0"/>
              <w:bottom w:val="single" w:color="4BACC6" w:sz="18" w:space="0"/>
              <w:right w:val="single" w:color="4BACC6" w:sz="8" w:space="0"/>
            </w:tcBorders>
            <w:shd w:val="clear" w:color="auto" w:fill="D2EAF1"/>
          </w:tcPr>
          <w:p>
            <w:pPr>
              <w:jc w:val="center"/>
              <w:rPr>
                <w:b/>
                <w:bCs/>
              </w:rPr>
            </w:pPr>
            <w:r>
              <w:rPr>
                <w:b/>
                <w:bCs/>
              </w:rPr>
              <w:t>2</w:t>
            </w:r>
          </w:p>
        </w:tc>
        <w:tc>
          <w:tcPr>
            <w:tcW w:w="4719" w:type="dxa"/>
            <w:tcBorders>
              <w:top w:val="single" w:color="4BACC6" w:sz="18" w:space="0"/>
              <w:left w:val="single" w:color="4BACC6" w:sz="8" w:space="0"/>
              <w:bottom w:val="single" w:color="4BACC6" w:sz="18" w:space="0"/>
            </w:tcBorders>
            <w:shd w:val="clear" w:color="auto" w:fill="D2EAF1"/>
          </w:tcPr>
          <w:p>
            <w:pPr>
              <w:rPr>
                <w:b/>
                <w:bCs/>
              </w:rPr>
            </w:pPr>
          </w:p>
        </w:tc>
        <w:tc>
          <w:tcPr>
            <w:tcW w:w="3129" w:type="dxa"/>
            <w:tcBorders>
              <w:top w:val="single" w:color="4BACC6" w:sz="18" w:space="0"/>
              <w:left w:val="single" w:color="4BACC6" w:sz="8" w:space="0"/>
              <w:bottom w:val="single" w:color="4BACC6" w:sz="18" w:space="0"/>
            </w:tcBorders>
            <w:shd w:val="clear" w:color="auto" w:fill="D2EAF1"/>
          </w:tcPr>
          <w:p>
            <w:pPr>
              <w:rPr>
                <w:b/>
                <w:bCs/>
              </w:rPr>
            </w:pPr>
          </w:p>
        </w:tc>
      </w:tr>
      <w:tr>
        <w:tblPrEx>
          <w:tblBorders>
            <w:top w:val="single" w:color="4BACC6" w:sz="8" w:space="0"/>
            <w:left w:val="single" w:color="4BACC6" w:sz="8" w:space="0"/>
            <w:bottom w:val="single" w:color="4BACC6" w:sz="8" w:space="0"/>
            <w:right w:val="single" w:color="4BACC6" w:sz="8" w:space="0"/>
            <w:insideH w:val="single" w:color="4BACC6" w:sz="8" w:space="0"/>
            <w:insideV w:val="none" w:color="auto" w:sz="0" w:space="0"/>
          </w:tblBorders>
          <w:tblLayout w:type="fixed"/>
          <w:tblCellMar>
            <w:top w:w="0" w:type="dxa"/>
            <w:left w:w="108" w:type="dxa"/>
            <w:bottom w:w="0" w:type="dxa"/>
            <w:right w:w="108" w:type="dxa"/>
          </w:tblCellMar>
        </w:tblPrEx>
        <w:trPr>
          <w:cantSplit/>
          <w:jc w:val="center"/>
        </w:trPr>
        <w:tc>
          <w:tcPr>
            <w:tcW w:w="2448" w:type="dxa"/>
            <w:tcBorders>
              <w:top w:val="single" w:color="4BACC6" w:sz="18" w:space="0"/>
              <w:right w:val="single" w:color="4BACC6" w:sz="8" w:space="0"/>
            </w:tcBorders>
            <w:shd w:val="clear" w:color="auto" w:fill="auto"/>
          </w:tcPr>
          <w:p>
            <w:pPr>
              <w:jc w:val="center"/>
              <w:rPr>
                <w:rFonts w:ascii="Arial" w:hAnsi="Arial" w:cs="Arial"/>
                <w:b/>
                <w:bCs/>
                <w:color w:val="31849B"/>
                <w:sz w:val="20"/>
                <w:szCs w:val="20"/>
              </w:rPr>
            </w:pPr>
            <w:r>
              <w:rPr>
                <w:b/>
                <w:bCs/>
              </w:rPr>
              <w:t>3</w:t>
            </w:r>
          </w:p>
        </w:tc>
        <w:tc>
          <w:tcPr>
            <w:tcW w:w="4719" w:type="dxa"/>
            <w:tcBorders>
              <w:top w:val="single" w:color="4BACC6" w:sz="18" w:space="0"/>
              <w:left w:val="single" w:color="4BACC6" w:sz="8" w:space="0"/>
            </w:tcBorders>
            <w:shd w:val="clear" w:color="auto" w:fill="auto"/>
          </w:tcPr>
          <w:p>
            <w:pPr>
              <w:rPr>
                <w:rFonts w:ascii="Arial" w:hAnsi="Arial" w:cs="Arial"/>
                <w:color w:val="31849B"/>
                <w:sz w:val="20"/>
                <w:szCs w:val="20"/>
              </w:rPr>
            </w:pPr>
          </w:p>
        </w:tc>
        <w:tc>
          <w:tcPr>
            <w:tcW w:w="3129" w:type="dxa"/>
            <w:tcBorders>
              <w:top w:val="single" w:color="4BACC6" w:sz="18" w:space="0"/>
              <w:left w:val="single" w:color="4BACC6" w:sz="8" w:space="0"/>
            </w:tcBorders>
          </w:tcPr>
          <w:p>
            <w:pPr>
              <w:keepNext/>
              <w:rPr>
                <w:rFonts w:ascii="Arial" w:hAnsi="Arial" w:cs="Arial"/>
                <w:color w:val="31849B"/>
                <w:sz w:val="20"/>
                <w:szCs w:val="20"/>
              </w:rPr>
            </w:pPr>
          </w:p>
        </w:tc>
      </w:tr>
    </w:tbl>
    <w:p>
      <w:pPr>
        <w:pStyle w:val="17"/>
        <w:rPr>
          <w:i w:val="0"/>
          <w:iCs w:val="0"/>
        </w:rPr>
      </w:pPr>
      <w:bookmarkStart w:id="271" w:name="_Toc392079446"/>
      <w:r>
        <w:t xml:space="preserve">Table </w:t>
      </w:r>
      <w:r>
        <w:fldChar w:fldCharType="begin"/>
      </w:r>
      <w:r>
        <w:instrText xml:space="preserve"> SEQ Table \* ARABIC </w:instrText>
      </w:r>
      <w:r>
        <w:fldChar w:fldCharType="separate"/>
      </w:r>
      <w:r>
        <w:t>13</w:t>
      </w:r>
      <w:r>
        <w:fldChar w:fldCharType="end"/>
      </w:r>
      <w:r>
        <w:t>: Recovery Priority</w:t>
      </w:r>
      <w:bookmarkEnd w:id="271"/>
    </w:p>
    <w:p>
      <w:pPr>
        <w:spacing w:after="280"/>
        <w:rPr>
          <w:color w:val="00B0F0"/>
        </w:rPr>
      </w:pPr>
    </w:p>
    <w:p>
      <w:pPr>
        <w:spacing w:after="280"/>
        <w:rPr>
          <w:b/>
          <w:bCs/>
        </w:rPr>
      </w:pPr>
      <w:r>
        <w:rPr>
          <w:b/>
          <w:bCs/>
        </w:rPr>
        <w:t>Recovery Priority 1 Detailed Procedures:</w:t>
      </w:r>
    </w:p>
    <w:p>
      <w:pPr>
        <w:rPr>
          <w:rFonts w:ascii="Arial" w:hAnsi="Arial" w:cs="Arial"/>
          <w:b/>
          <w:bCs/>
          <w:i/>
          <w:iCs/>
          <w:color w:val="000000"/>
        </w:rPr>
      </w:pPr>
    </w:p>
    <w:p>
      <w:pPr>
        <w:pStyle w:val="3"/>
        <w:rPr>
          <w:b/>
        </w:rPr>
      </w:pPr>
    </w:p>
    <w:p>
      <w:pPr>
        <w:spacing w:after="280"/>
        <w:rPr>
          <w:b/>
          <w:bCs/>
        </w:rPr>
      </w:pPr>
      <w:r>
        <w:rPr>
          <w:b/>
          <w:bCs/>
        </w:rPr>
        <w:t>Recovery Priority 2 Detailed Procedures:</w:t>
      </w:r>
    </w:p>
    <w:p>
      <w:pPr>
        <w:pStyle w:val="3"/>
        <w:rPr>
          <w:b/>
        </w:rPr>
      </w:pPr>
    </w:p>
    <w:p>
      <w:pPr>
        <w:pStyle w:val="3"/>
        <w:rPr>
          <w:b/>
        </w:rPr>
      </w:pPr>
    </w:p>
    <w:p>
      <w:pPr>
        <w:spacing w:after="280"/>
        <w:rPr>
          <w:b/>
          <w:bCs/>
        </w:rPr>
      </w:pPr>
      <w:r>
        <w:rPr>
          <w:b/>
          <w:bCs/>
        </w:rPr>
        <w:t>Recovery Priority 3 Detailed Procedures:</w:t>
      </w:r>
    </w:p>
    <w:p>
      <w:pPr>
        <w:pStyle w:val="3"/>
        <w:rPr>
          <w:b/>
        </w:rPr>
      </w:pPr>
    </w:p>
    <w:p>
      <w:pPr>
        <w:pStyle w:val="3"/>
        <w:rPr>
          <w:b/>
        </w:rPr>
      </w:pPr>
    </w:p>
    <w:p>
      <w:pPr>
        <w:pStyle w:val="9"/>
        <w:sectPr>
          <w:pgSz w:w="12240" w:h="15840"/>
          <w:pgMar w:top="1080" w:right="1080" w:bottom="1080" w:left="1080" w:header="720" w:footer="720" w:gutter="0"/>
          <w:pgNumType w:start="1" w:chapStyle="7"/>
          <w:cols w:space="720" w:num="1"/>
          <w:docGrid w:linePitch="360" w:charSpace="0"/>
        </w:sectPr>
      </w:pPr>
    </w:p>
    <w:p>
      <w:pPr>
        <w:pStyle w:val="9"/>
      </w:pPr>
      <w:r>
        <w:t xml:space="preserve"> </w:t>
      </w:r>
      <w:bookmarkStart w:id="272" w:name="_Toc364254343"/>
      <w:bookmarkStart w:id="273" w:name="_Toc365614781"/>
      <w:r>
        <w:t>: Data Validation and Functionality   Testing</w:t>
      </w:r>
      <w:bookmarkEnd w:id="272"/>
      <w:r>
        <w:t xml:space="preserve"> Procedures</w:t>
      </w:r>
      <w:bookmarkEnd w:id="273"/>
    </w:p>
    <w:p>
      <w:pPr>
        <w:pStyle w:val="3"/>
        <w:sectPr>
          <w:pgSz w:w="12240" w:h="15840"/>
          <w:pgMar w:top="1080" w:right="1080" w:bottom="1080" w:left="1080" w:header="720" w:footer="720" w:gutter="0"/>
          <w:pgNumType w:start="1" w:chapStyle="7"/>
          <w:cols w:space="720" w:num="1"/>
          <w:docGrid w:linePitch="360" w:charSpace="0"/>
        </w:sectPr>
      </w:pPr>
      <w:r>
        <w:t xml:space="preserve"> </w:t>
      </w:r>
    </w:p>
    <w:p>
      <w:pPr>
        <w:pStyle w:val="9"/>
      </w:pPr>
      <w:bookmarkStart w:id="274" w:name="_Toc364254344"/>
      <w:bookmarkStart w:id="275" w:name="_Toc365614782"/>
      <w:r>
        <w:t>: Concurrent Processing</w:t>
      </w:r>
      <w:bookmarkEnd w:id="274"/>
      <w:bookmarkEnd w:id="275"/>
      <w:r>
        <w:t xml:space="preserve"> </w:t>
      </w:r>
    </w:p>
    <w:p>
      <w:pPr>
        <w:pStyle w:val="3"/>
      </w:pPr>
    </w:p>
    <w:p>
      <w:pPr>
        <w:pStyle w:val="3"/>
        <w:rPr>
          <w:i/>
          <w:color w:val="00B0F0"/>
        </w:rPr>
        <w:sectPr>
          <w:pgSz w:w="12240" w:h="15840"/>
          <w:pgMar w:top="1080" w:right="1080" w:bottom="1080" w:left="1080" w:header="720" w:footer="720" w:gutter="0"/>
          <w:pgNumType w:start="1" w:chapStyle="7"/>
          <w:cols w:space="720" w:num="1"/>
          <w:docGrid w:linePitch="360" w:charSpace="0"/>
        </w:sectPr>
      </w:pPr>
    </w:p>
    <w:p>
      <w:pPr>
        <w:pStyle w:val="9"/>
      </w:pPr>
      <w:bookmarkStart w:id="276" w:name="_Toc365614783"/>
      <w:bookmarkStart w:id="277" w:name="_Toc364254345"/>
      <w:r>
        <w:t>: Cleanup</w:t>
      </w:r>
      <w:bookmarkEnd w:id="276"/>
      <w:bookmarkEnd w:id="277"/>
    </w:p>
    <w:p>
      <w:pPr>
        <w:rPr>
          <w:i/>
          <w:color w:val="00B0F0"/>
        </w:rPr>
      </w:pPr>
    </w:p>
    <w:p>
      <w:pPr>
        <w:sectPr>
          <w:pgSz w:w="12240" w:h="15840"/>
          <w:pgMar w:top="1080" w:right="1080" w:bottom="1080" w:left="1080" w:header="720" w:footer="720" w:gutter="0"/>
          <w:pgNumType w:start="1" w:chapStyle="7"/>
          <w:cols w:space="720" w:num="1"/>
          <w:docGrid w:linePitch="360" w:charSpace="0"/>
        </w:sectPr>
      </w:pPr>
    </w:p>
    <w:bookmarkEnd w:id="241"/>
    <w:bookmarkEnd w:id="242"/>
    <w:bookmarkEnd w:id="259"/>
    <w:p>
      <w:pPr>
        <w:pStyle w:val="9"/>
      </w:pPr>
      <w:bookmarkStart w:id="278" w:name="_Toc364254347"/>
      <w:bookmarkEnd w:id="278"/>
      <w:bookmarkStart w:id="279" w:name="_Toc364253954"/>
      <w:bookmarkEnd w:id="279"/>
      <w:bookmarkStart w:id="280" w:name="_Toc364253955"/>
      <w:bookmarkEnd w:id="280"/>
      <w:bookmarkStart w:id="281" w:name="_Toc364254352"/>
      <w:bookmarkEnd w:id="281"/>
      <w:bookmarkStart w:id="282" w:name="_Toc364253956"/>
      <w:bookmarkEnd w:id="282"/>
      <w:bookmarkStart w:id="283" w:name="_Toc364254369"/>
      <w:bookmarkEnd w:id="283"/>
      <w:bookmarkStart w:id="284" w:name="_Toc364253976"/>
      <w:bookmarkEnd w:id="284"/>
      <w:bookmarkStart w:id="285" w:name="_Toc364253975"/>
      <w:bookmarkEnd w:id="285"/>
      <w:bookmarkStart w:id="286" w:name="_Toc364254353"/>
      <w:bookmarkEnd w:id="286"/>
      <w:bookmarkStart w:id="287" w:name="_Toc364254368"/>
      <w:bookmarkEnd w:id="287"/>
      <w:bookmarkStart w:id="288" w:name="_Toc364254351"/>
      <w:bookmarkEnd w:id="288"/>
      <w:bookmarkStart w:id="289" w:name="_Toc364253977"/>
      <w:bookmarkEnd w:id="289"/>
      <w:bookmarkStart w:id="290" w:name="_Toc364253958"/>
      <w:bookmarkEnd w:id="290"/>
      <w:bookmarkStart w:id="291" w:name="_Toc364253979"/>
      <w:bookmarkEnd w:id="291"/>
      <w:bookmarkStart w:id="292" w:name="_Toc364254374"/>
      <w:bookmarkEnd w:id="292"/>
      <w:bookmarkStart w:id="293" w:name="_Toc364253985"/>
      <w:bookmarkEnd w:id="293"/>
      <w:bookmarkStart w:id="294" w:name="_Toc364254370"/>
      <w:bookmarkEnd w:id="294"/>
      <w:bookmarkStart w:id="295" w:name="_Toc364254372"/>
      <w:bookmarkEnd w:id="295"/>
      <w:bookmarkStart w:id="296" w:name="_Toc364253974"/>
      <w:bookmarkEnd w:id="296"/>
      <w:bookmarkStart w:id="297" w:name="_Toc364254371"/>
      <w:bookmarkEnd w:id="297"/>
      <w:bookmarkStart w:id="298" w:name="_Toc364253952"/>
      <w:bookmarkEnd w:id="298"/>
      <w:bookmarkStart w:id="299" w:name="_Toc364254350"/>
      <w:bookmarkEnd w:id="299"/>
      <w:bookmarkStart w:id="300" w:name="_Toc364254380"/>
      <w:bookmarkEnd w:id="300"/>
      <w:bookmarkStart w:id="301" w:name="_Toc364253986"/>
      <w:bookmarkEnd w:id="301"/>
      <w:bookmarkStart w:id="302" w:name="_Toc364254381"/>
      <w:bookmarkEnd w:id="302"/>
      <w:bookmarkStart w:id="303" w:name="_Toc364253973"/>
      <w:bookmarkEnd w:id="303"/>
      <w:bookmarkStart w:id="304" w:name="_Toc364253987"/>
      <w:bookmarkEnd w:id="304"/>
      <w:bookmarkStart w:id="305" w:name="_Toc364253951"/>
      <w:bookmarkEnd w:id="305"/>
      <w:bookmarkStart w:id="306" w:name="_Toc364254349"/>
      <w:bookmarkEnd w:id="306"/>
      <w:bookmarkStart w:id="307" w:name="_Toc364254346"/>
      <w:bookmarkEnd w:id="307"/>
      <w:bookmarkStart w:id="308" w:name="_Toc364253957"/>
      <w:bookmarkEnd w:id="308"/>
      <w:bookmarkStart w:id="309" w:name="_Toc364254388"/>
      <w:bookmarkEnd w:id="309"/>
      <w:bookmarkStart w:id="310" w:name="_Toc364254392"/>
      <w:bookmarkEnd w:id="310"/>
      <w:bookmarkStart w:id="311" w:name="_Toc364253998"/>
      <w:bookmarkEnd w:id="311"/>
      <w:bookmarkStart w:id="312" w:name="_Toc364254394"/>
      <w:bookmarkEnd w:id="312"/>
      <w:bookmarkStart w:id="313" w:name="_Toc364254382"/>
      <w:bookmarkEnd w:id="313"/>
      <w:bookmarkStart w:id="314" w:name="_Toc364253994"/>
      <w:bookmarkEnd w:id="314"/>
      <w:bookmarkStart w:id="315" w:name="_Toc364254393"/>
      <w:bookmarkEnd w:id="315"/>
      <w:bookmarkStart w:id="316" w:name="_Toc364254000"/>
      <w:bookmarkEnd w:id="316"/>
      <w:bookmarkStart w:id="317" w:name="_Toc364253995"/>
      <w:bookmarkEnd w:id="317"/>
      <w:bookmarkStart w:id="318" w:name="_Toc364254395"/>
      <w:bookmarkEnd w:id="318"/>
      <w:bookmarkStart w:id="319" w:name="_Toc364254396"/>
      <w:bookmarkEnd w:id="319"/>
      <w:bookmarkStart w:id="320" w:name="_Toc364254001"/>
      <w:bookmarkEnd w:id="320"/>
      <w:bookmarkStart w:id="321" w:name="_Toc364254398"/>
      <w:bookmarkEnd w:id="321"/>
      <w:bookmarkStart w:id="322" w:name="_Toc364253993"/>
      <w:bookmarkEnd w:id="322"/>
      <w:bookmarkStart w:id="323" w:name="_Toc364254397"/>
      <w:bookmarkEnd w:id="323"/>
      <w:bookmarkStart w:id="324" w:name="_Toc364254390"/>
      <w:bookmarkEnd w:id="324"/>
      <w:bookmarkStart w:id="325" w:name="_Toc364254389"/>
      <w:bookmarkEnd w:id="325"/>
      <w:bookmarkStart w:id="326" w:name="_Toc364254002"/>
      <w:bookmarkEnd w:id="326"/>
      <w:bookmarkStart w:id="327" w:name="_Toc364254003"/>
      <w:bookmarkEnd w:id="327"/>
      <w:bookmarkStart w:id="328" w:name="_Toc364253997"/>
      <w:bookmarkEnd w:id="328"/>
      <w:bookmarkStart w:id="329" w:name="_Toc364253999"/>
      <w:bookmarkEnd w:id="329"/>
      <w:bookmarkStart w:id="330" w:name="_Toc345493114"/>
      <w:bookmarkStart w:id="331" w:name="_Toc365614784"/>
      <w:bookmarkStart w:id="332" w:name="_Toc272397985"/>
      <w:bookmarkStart w:id="333" w:name="_Toc328125917"/>
      <w:bookmarkStart w:id="334" w:name="_Toc364254399"/>
      <w:r>
        <w:t>:</w:t>
      </w:r>
      <w:r>
        <w:rPr>
          <w:color w:val="000000"/>
        </w:rPr>
        <w:t xml:space="preserve"> </w:t>
      </w:r>
      <w:r>
        <w:t>Business Impact Analysis (BIA)</w:t>
      </w:r>
      <w:bookmarkEnd w:id="330"/>
      <w:bookmarkEnd w:id="331"/>
      <w:bookmarkEnd w:id="332"/>
      <w:bookmarkEnd w:id="333"/>
      <w:bookmarkEnd w:id="334"/>
    </w:p>
    <w:p>
      <w:pPr>
        <w:pStyle w:val="3"/>
        <w:rPr>
          <w:b/>
          <w:color w:val="0070C0"/>
        </w:rPr>
      </w:pPr>
      <w:r>
        <w:t xml:space="preserve">This Business Impact Analysis (BIA) was developed for VA facilities as a part of the contingency planning process for the </w:t>
      </w:r>
      <w:sdt>
        <w:sdtPr>
          <w:rPr>
            <w:b/>
            <w:i/>
            <w:color w:val="0070C0"/>
          </w:rPr>
          <w:alias w:val="systemName"/>
          <w:tag w:val="systemName"/>
          <w:id w:val="-1462335820"/>
          <w:placeholder>
            <w:docPart w:val="DefaultPlaceholder_1082065158"/>
          </w:placeholder>
          <w:text/>
        </w:sdtPr>
        <w:sdtEndPr>
          <w:rPr>
            <w:b/>
            <w:i/>
            <w:color w:val="0070C0"/>
          </w:rPr>
        </w:sdtEndPr>
        <w:sdtContent>
          <w:r>
            <w:rPr>
              <w:b/>
              <w:i/>
              <w:color w:val="0070C0"/>
            </w:rPr>
            <w:t>system name</w:t>
          </w:r>
        </w:sdtContent>
      </w:sdt>
      <w:r>
        <w:rPr>
          <w:b/>
          <w:i/>
          <w:color w:val="0070C0"/>
        </w:rPr>
        <w:t xml:space="preserve"> </w:t>
      </w:r>
      <w:sdt>
        <w:sdtPr>
          <w:rPr>
            <w:b/>
            <w:i/>
            <w:color w:val="0070C0"/>
          </w:rPr>
          <w:alias w:val="systemAcronym"/>
          <w:tag w:val="systemAcronym"/>
          <w:id w:val="684410531"/>
          <w:placeholder>
            <w:docPart w:val="DefaultPlaceholder_1082065158"/>
          </w:placeholder>
          <w:text/>
        </w:sdtPr>
        <w:sdtEndPr>
          <w:rPr>
            <w:b/>
            <w:i/>
            <w:color w:val="0070C0"/>
          </w:rPr>
        </w:sdtEndPr>
        <w:sdtContent>
          <w:r>
            <w:rPr>
              <w:b/>
              <w:i/>
              <w:color w:val="0070C0"/>
            </w:rPr>
            <w:t>(system acronym</w:t>
          </w:r>
        </w:sdtContent>
      </w:sdt>
      <w:r>
        <w:rPr>
          <w:b/>
          <w:color w:val="0070C0"/>
        </w:rPr>
        <w:t>).  This appendix is not valid for Managed Services hosted at Non-VA facilities.</w:t>
      </w:r>
    </w:p>
    <w:p>
      <w:pPr>
        <w:pStyle w:val="3"/>
      </w:pPr>
      <w:r>
        <w:t xml:space="preserve">The purpose of the BIA is to identify and prioritize system components by correlating them to the mission/business process(es) the system supports, and using this information to characterize the impact on the process(es) if the system were unavailable. </w:t>
      </w:r>
    </w:p>
    <w:p>
      <w:pPr>
        <w:pStyle w:val="3"/>
      </w:pPr>
      <w:r>
        <w:t xml:space="preserve">The BIA is composed of the following three steps: </w:t>
      </w:r>
    </w:p>
    <w:p>
      <w:pPr>
        <w:pStyle w:val="173"/>
        <w:numPr>
          <w:ilvl w:val="0"/>
          <w:numId w:val="32"/>
        </w:numPr>
      </w:pPr>
      <w:r>
        <w:rPr>
          <w:b/>
        </w:rPr>
        <w:t>Determine the mission/business processes and recovery criticality.</w:t>
      </w:r>
      <w:r>
        <w:t xml:space="preserve">  Mission/business processes supported by the system are identified and the impact of a system disruption to those processes is determined along with outage impacts and estimated downtime.  The downtime should reflect the maximum that an organization can tolerate while still maintaining the mission. </w:t>
      </w:r>
    </w:p>
    <w:p>
      <w:pPr>
        <w:pStyle w:val="173"/>
        <w:numPr>
          <w:ilvl w:val="0"/>
          <w:numId w:val="30"/>
        </w:numPr>
      </w:pPr>
      <w:r>
        <w:rPr>
          <w:b/>
        </w:rPr>
        <w:t>Identify resource requirements</w:t>
      </w:r>
      <w:r>
        <w:t xml:space="preserve">.  Realistic recovery efforts require a thorough evaluation of the resources required to resume mission/business processes and related interdependencies as quickly as possible.  Examples of resources that should be identified include facilities, personnel, equipment, software, data files, system components, and vital records. </w:t>
      </w:r>
    </w:p>
    <w:p>
      <w:pPr>
        <w:pStyle w:val="173"/>
        <w:numPr>
          <w:ilvl w:val="0"/>
          <w:numId w:val="30"/>
        </w:numPr>
      </w:pPr>
      <w:r>
        <w:rPr>
          <w:b/>
        </w:rPr>
        <w:t>Identify recovery priorities for system resources</w:t>
      </w:r>
      <w:r>
        <w:t xml:space="preserve">. Based upon the results from the previous activities, system resources can more clearly be linked to critical mission/business processes.  Priority levels can be established for sequencing recovery activities and resources. </w:t>
      </w:r>
    </w:p>
    <w:p>
      <w:pPr>
        <w:pStyle w:val="173"/>
        <w:numPr>
          <w:ilvl w:val="0"/>
          <w:numId w:val="0"/>
        </w:numPr>
      </w:pPr>
      <w:r>
        <w:t xml:space="preserve">The following reports are derived from the BIA: </w:t>
      </w:r>
    </w:p>
    <w:sdt>
      <w:sdtPr>
        <w:rPr>
          <w:b w:val="0"/>
          <w:bCs w:val="0"/>
          <w:color w:val="000000"/>
        </w:rPr>
        <w:alias w:val="cbpServicesTable"/>
        <w:tag w:val="cbpServicesTable"/>
        <w:id w:val="859859214"/>
      </w:sdtPr>
      <w:sdtEndPr>
        <w:rPr>
          <w:b w:val="0"/>
          <w:bCs/>
          <w:color w:val="0000FF"/>
        </w:rPr>
      </w:sdtEndPr>
      <w:sdtContent>
        <w:tbl>
          <w:tblPr>
            <w:tblStyle w:val="54"/>
            <w:tblW w:w="10065" w:type="dxa"/>
            <w:jc w:val="center"/>
            <w:tblInd w:w="0" w:type="dxa"/>
            <w:tblBorders>
              <w:top w:val="single" w:color="4BACC6" w:sz="18" w:space="0"/>
              <w:left w:val="single" w:color="4BACC6" w:sz="8" w:space="0"/>
              <w:bottom w:val="single" w:color="4BACC6" w:sz="8" w:space="0"/>
              <w:right w:val="single" w:color="4BACC6" w:sz="8" w:space="0"/>
              <w:insideH w:val="single" w:color="4BACC6" w:sz="18" w:space="0"/>
              <w:insideV w:val="single" w:color="4BACC6" w:sz="18" w:space="0"/>
            </w:tblBorders>
            <w:tblLayout w:type="fixed"/>
            <w:tblCellMar>
              <w:top w:w="0" w:type="dxa"/>
              <w:left w:w="108" w:type="dxa"/>
              <w:bottom w:w="0" w:type="dxa"/>
              <w:right w:w="108" w:type="dxa"/>
            </w:tblCellMar>
          </w:tblPr>
          <w:tblGrid>
            <w:gridCol w:w="10065"/>
          </w:tblGrid>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18" w:space="0"/>
              </w:tblBorders>
              <w:tblLayout w:type="fixed"/>
              <w:tblCellMar>
                <w:top w:w="0" w:type="dxa"/>
                <w:left w:w="108" w:type="dxa"/>
                <w:bottom w:w="0" w:type="dxa"/>
                <w:right w:w="108" w:type="dxa"/>
              </w:tblCellMar>
            </w:tblPrEx>
            <w:trPr>
              <w:cantSplit/>
              <w:trHeight w:val="161" w:hRule="atLeast"/>
              <w:tblHeader/>
              <w:jc w:val="center"/>
            </w:trPr>
            <w:tc>
              <w:tcPr>
                <w:tcW w:w="10065" w:type="dxa"/>
                <w:tcBorders>
                  <w:bottom w:val="single" w:color="4BACC6" w:sz="18" w:space="0"/>
                </w:tcBorders>
                <w:shd w:val="clear" w:color="auto" w:fill="D2EAF1"/>
              </w:tcPr>
              <w:p>
                <w:pPr>
                  <w:pStyle w:val="175"/>
                  <w:rPr>
                    <w:bCs w:val="0"/>
                    <w:color w:val="000000"/>
                  </w:rPr>
                </w:pPr>
                <w:r>
                  <w:rPr>
                    <w:bCs w:val="0"/>
                    <w:color w:val="000000"/>
                  </w:rPr>
                  <w:t>BUSINESS PROCESSES DEPENDENT ON THIS SERVICE</w:t>
                </w:r>
              </w:p>
            </w:tc>
          </w:tr>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18" w:space="0"/>
              </w:tblBorders>
              <w:tblLayout w:type="fixed"/>
              <w:tblCellMar>
                <w:top w:w="0" w:type="dxa"/>
                <w:left w:w="108" w:type="dxa"/>
                <w:bottom w:w="0" w:type="dxa"/>
                <w:right w:w="108" w:type="dxa"/>
              </w:tblCellMar>
            </w:tblPrEx>
            <w:trPr>
              <w:cantSplit/>
              <w:trHeight w:val="432" w:hRule="atLeast"/>
              <w:jc w:val="center"/>
            </w:trPr>
            <w:tc>
              <w:tcPr>
                <w:tcW w:w="10065" w:type="dxa"/>
                <w:tcBorders>
                  <w:top w:val="single" w:color="4BACC6" w:sz="18" w:space="0"/>
                  <w:bottom w:val="single" w:color="4BACC6" w:sz="8" w:space="0"/>
                </w:tcBorders>
                <w:shd w:val="clear" w:color="auto" w:fill="auto"/>
              </w:tcPr>
              <w:p>
                <w:pPr>
                  <w:pStyle w:val="176"/>
                  <w:keepNext/>
                  <w:rPr>
                    <w:b/>
                    <w:bCs/>
                    <w:color w:val="0000FF"/>
                  </w:rPr>
                </w:pPr>
              </w:p>
            </w:tc>
          </w:tr>
        </w:tbl>
      </w:sdtContent>
    </w:sdt>
    <w:p>
      <w:pPr>
        <w:pStyle w:val="17"/>
        <w:rPr>
          <w:i w:val="0"/>
          <w:color w:val="000000"/>
        </w:rPr>
      </w:pPr>
      <w:bookmarkStart w:id="335" w:name="_Toc392079447"/>
      <w:r>
        <w:t xml:space="preserve">Table </w:t>
      </w:r>
      <w:r>
        <w:fldChar w:fldCharType="begin"/>
      </w:r>
      <w:r>
        <w:instrText xml:space="preserve"> SEQ Table \* ARABIC </w:instrText>
      </w:r>
      <w:r>
        <w:fldChar w:fldCharType="separate"/>
      </w:r>
      <w:r>
        <w:t>14</w:t>
      </w:r>
      <w:r>
        <w:fldChar w:fldCharType="end"/>
      </w:r>
      <w:r>
        <w:t>: Step 1 – Critical Business Process Mapping/IS Services</w:t>
      </w:r>
      <w:bookmarkEnd w:id="335"/>
    </w:p>
    <w:p>
      <w:pPr>
        <w:pStyle w:val="3"/>
        <w:rPr>
          <w:i/>
          <w:color w:val="000000"/>
        </w:rPr>
      </w:pPr>
    </w:p>
    <w:sdt>
      <w:sdtPr>
        <w:rPr>
          <w:b w:val="0"/>
          <w:bCs w:val="0"/>
          <w:color w:val="000000"/>
        </w:rPr>
        <w:alias w:val="serviceMTDTable"/>
        <w:tag w:val="serviceMTDTable"/>
        <w:id w:val="-1559934348"/>
      </w:sdtPr>
      <w:sdtEndPr>
        <w:rPr>
          <w:b/>
          <w:bCs/>
          <w:color w:val="0000FF"/>
        </w:rPr>
      </w:sdtEndPr>
      <w:sdtContent>
        <w:tbl>
          <w:tblPr>
            <w:tblStyle w:val="54"/>
            <w:tblW w:w="10117" w:type="dxa"/>
            <w:jc w:val="center"/>
            <w:tblInd w:w="0" w:type="dxa"/>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
          <w:tblGrid>
            <w:gridCol w:w="7612"/>
            <w:gridCol w:w="2505"/>
          </w:tblGrid>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184" w:hRule="atLeast"/>
              <w:tblHeader/>
              <w:jc w:val="center"/>
            </w:trPr>
            <w:tc>
              <w:tcPr>
                <w:tcW w:w="7612" w:type="dxa"/>
                <w:shd w:val="clear" w:color="auto" w:fill="D2EAF1"/>
              </w:tcPr>
              <w:p>
                <w:pPr>
                  <w:pStyle w:val="175"/>
                  <w:tabs>
                    <w:tab w:val="center" w:pos="705"/>
                  </w:tabs>
                  <w:rPr>
                    <w:bCs w:val="0"/>
                    <w:color w:val="000000"/>
                  </w:rPr>
                </w:pPr>
                <w:r>
                  <w:rPr>
                    <w:bCs w:val="0"/>
                    <w:color w:val="000000"/>
                  </w:rPr>
                  <w:t>BUSINESS/SERVICE LINE</w:t>
                </w:r>
              </w:p>
            </w:tc>
            <w:tc>
              <w:tcPr>
                <w:tcW w:w="2505" w:type="dxa"/>
                <w:shd w:val="clear" w:color="auto" w:fill="D2EAF1"/>
              </w:tcPr>
              <w:p>
                <w:pPr>
                  <w:pStyle w:val="175"/>
                  <w:rPr>
                    <w:bCs w:val="0"/>
                    <w:color w:val="000000"/>
                  </w:rPr>
                </w:pPr>
                <w:r>
                  <w:rPr>
                    <w:bCs w:val="0"/>
                    <w:color w:val="000000"/>
                  </w:rPr>
                  <w:t>MTD</w:t>
                </w:r>
              </w:p>
            </w:tc>
          </w:tr>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432" w:hRule="atLeast"/>
              <w:jc w:val="center"/>
            </w:trPr>
            <w:tc>
              <w:tcPr>
                <w:tcW w:w="7612" w:type="dxa"/>
                <w:shd w:val="clear" w:color="auto" w:fill="auto"/>
              </w:tcPr>
              <w:p>
                <w:pPr>
                  <w:pStyle w:val="176"/>
                  <w:rPr>
                    <w:b/>
                    <w:bCs/>
                    <w:color w:val="0000FF"/>
                  </w:rPr>
                </w:pPr>
              </w:p>
            </w:tc>
            <w:tc>
              <w:tcPr>
                <w:tcW w:w="2505" w:type="dxa"/>
                <w:shd w:val="clear" w:color="auto" w:fill="auto"/>
              </w:tcPr>
              <w:p>
                <w:pPr>
                  <w:pStyle w:val="176"/>
                  <w:keepNext/>
                  <w:rPr>
                    <w:b/>
                    <w:bCs/>
                    <w:color w:val="0000FF"/>
                  </w:rPr>
                </w:pPr>
              </w:p>
            </w:tc>
          </w:tr>
        </w:tbl>
      </w:sdtContent>
    </w:sdt>
    <w:p>
      <w:pPr>
        <w:pStyle w:val="17"/>
      </w:pPr>
      <w:bookmarkStart w:id="336" w:name="_Toc392079448"/>
      <w:r>
        <w:t xml:space="preserve">Table </w:t>
      </w:r>
      <w:r>
        <w:fldChar w:fldCharType="begin"/>
      </w:r>
      <w:r>
        <w:instrText xml:space="preserve"> SEQ Table \* ARABIC </w:instrText>
      </w:r>
      <w:r>
        <w:fldChar w:fldCharType="separate"/>
      </w:r>
      <w:r>
        <w:t>15</w:t>
      </w:r>
      <w:r>
        <w:fldChar w:fldCharType="end"/>
      </w:r>
      <w:r>
        <w:t>: Step 1 – Business/Service Line Maximum Tolerable Downtime (MTD)</w:t>
      </w:r>
      <w:bookmarkEnd w:id="336"/>
    </w:p>
    <w:p/>
    <w:sdt>
      <w:sdtPr>
        <w:rPr>
          <w:b w:val="0"/>
          <w:bCs w:val="0"/>
          <w:color w:val="000000"/>
        </w:rPr>
        <w:alias w:val="serviceRTOTable"/>
        <w:tag w:val="serviceRTOTable"/>
        <w:id w:val="180176717"/>
      </w:sdtPr>
      <w:sdtEndPr>
        <w:rPr>
          <w:b/>
          <w:bCs/>
          <w:color w:val="0000FF"/>
        </w:rPr>
      </w:sdtEndPr>
      <w:sdtContent>
        <w:tbl>
          <w:tblPr>
            <w:tblStyle w:val="54"/>
            <w:tblW w:w="10084" w:type="dxa"/>
            <w:jc w:val="center"/>
            <w:tblInd w:w="0" w:type="dxa"/>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
          <w:tblGrid>
            <w:gridCol w:w="7585"/>
            <w:gridCol w:w="2499"/>
          </w:tblGrid>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193" w:hRule="atLeast"/>
              <w:tblHeader/>
              <w:jc w:val="center"/>
            </w:trPr>
            <w:tc>
              <w:tcPr>
                <w:tcW w:w="7585" w:type="dxa"/>
                <w:shd w:val="clear" w:color="auto" w:fill="D2EAF1"/>
              </w:tcPr>
              <w:p>
                <w:pPr>
                  <w:pStyle w:val="175"/>
                  <w:tabs>
                    <w:tab w:val="center" w:pos="705"/>
                  </w:tabs>
                  <w:rPr>
                    <w:bCs w:val="0"/>
                    <w:color w:val="000000"/>
                  </w:rPr>
                </w:pPr>
                <w:r>
                  <w:rPr>
                    <w:bCs w:val="0"/>
                    <w:color w:val="000000"/>
                  </w:rPr>
                  <w:t>IS SERVICE</w:t>
                </w:r>
              </w:p>
            </w:tc>
            <w:tc>
              <w:tcPr>
                <w:tcW w:w="2499" w:type="dxa"/>
                <w:shd w:val="clear" w:color="auto" w:fill="D2EAF1"/>
              </w:tcPr>
              <w:p>
                <w:pPr>
                  <w:pStyle w:val="175"/>
                  <w:rPr>
                    <w:bCs w:val="0"/>
                    <w:color w:val="000000"/>
                  </w:rPr>
                </w:pPr>
                <w:r>
                  <w:rPr>
                    <w:bCs w:val="0"/>
                    <w:color w:val="000000"/>
                  </w:rPr>
                  <w:t>RTO</w:t>
                </w:r>
              </w:p>
            </w:tc>
          </w:tr>
          <w:tr>
            <w:tblPrEx>
              <w:tblBorders>
                <w:top w:val="single" w:color="4BACC6" w:sz="18" w:space="0"/>
                <w:left w:val="single" w:color="4BACC6" w:sz="8" w:space="0"/>
                <w:bottom w:val="single" w:color="4BACC6" w:sz="8" w:space="0"/>
                <w:right w:val="single" w:color="4BACC6" w:sz="8" w:space="0"/>
                <w:insideH w:val="single" w:color="4BACC6" w:sz="18" w:space="0"/>
                <w:insideV w:val="single" w:color="4BACC6" w:sz="8" w:space="0"/>
              </w:tblBorders>
              <w:tblLayout w:type="fixed"/>
              <w:tblCellMar>
                <w:top w:w="0" w:type="dxa"/>
                <w:left w:w="108" w:type="dxa"/>
                <w:bottom w:w="0" w:type="dxa"/>
                <w:right w:w="108" w:type="dxa"/>
              </w:tblCellMar>
            </w:tblPrEx>
            <w:trPr>
              <w:cantSplit/>
              <w:trHeight w:val="432" w:hRule="atLeast"/>
              <w:jc w:val="center"/>
            </w:trPr>
            <w:tc>
              <w:tcPr>
                <w:tcW w:w="7585" w:type="dxa"/>
                <w:shd w:val="clear" w:color="auto" w:fill="auto"/>
              </w:tcPr>
              <w:p>
                <w:pPr>
                  <w:pStyle w:val="176"/>
                  <w:rPr>
                    <w:b/>
                    <w:bCs/>
                    <w:color w:val="0000FF"/>
                  </w:rPr>
                </w:pPr>
              </w:p>
            </w:tc>
            <w:tc>
              <w:tcPr>
                <w:tcW w:w="2499" w:type="dxa"/>
                <w:shd w:val="clear" w:color="auto" w:fill="auto"/>
              </w:tcPr>
              <w:p>
                <w:pPr>
                  <w:pStyle w:val="176"/>
                  <w:keepNext/>
                  <w:rPr>
                    <w:b/>
                    <w:bCs/>
                    <w:color w:val="0000FF"/>
                  </w:rPr>
                </w:pPr>
              </w:p>
            </w:tc>
          </w:tr>
        </w:tbl>
      </w:sdtContent>
    </w:sdt>
    <w:p>
      <w:pPr>
        <w:pStyle w:val="17"/>
      </w:pPr>
      <w:bookmarkStart w:id="337" w:name="_Toc392079449"/>
      <w:r>
        <w:t xml:space="preserve">Table </w:t>
      </w:r>
      <w:r>
        <w:fldChar w:fldCharType="begin"/>
      </w:r>
      <w:r>
        <w:instrText xml:space="preserve"> SEQ Table \* ARABIC </w:instrText>
      </w:r>
      <w:r>
        <w:fldChar w:fldCharType="separate"/>
      </w:r>
      <w:r>
        <w:t>16</w:t>
      </w:r>
      <w:r>
        <w:fldChar w:fldCharType="end"/>
      </w:r>
      <w:r>
        <w:t>: Step 2 – IS Service Recovery Time Objective (RTO)</w:t>
      </w:r>
      <w:bookmarkEnd w:id="337"/>
    </w:p>
    <w:p/>
    <w:p>
      <w:r>
        <w:br w:type="page"/>
      </w:r>
    </w:p>
    <w:p/>
    <w:tbl>
      <w:tblPr>
        <w:tblStyle w:val="55"/>
        <w:tblW w:w="10296" w:type="dxa"/>
        <w:tblInd w:w="0" w:type="dxa"/>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Layout w:type="fixed"/>
        <w:tblCellMar>
          <w:top w:w="0" w:type="dxa"/>
          <w:left w:w="108" w:type="dxa"/>
          <w:bottom w:w="0" w:type="dxa"/>
          <w:right w:w="108" w:type="dxa"/>
        </w:tblCellMar>
      </w:tblPr>
      <w:tblGrid>
        <w:gridCol w:w="2574"/>
        <w:gridCol w:w="2574"/>
        <w:gridCol w:w="2574"/>
        <w:gridCol w:w="2574"/>
      </w:tblGrid>
      <w:tr>
        <w:tblPrEx>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Layout w:type="fixed"/>
          <w:tblCellMar>
            <w:top w:w="0" w:type="dxa"/>
            <w:left w:w="108" w:type="dxa"/>
            <w:bottom w:w="0" w:type="dxa"/>
            <w:right w:w="108" w:type="dxa"/>
          </w:tblCellMar>
        </w:tblPrEx>
        <w:trPr>
          <w:cantSplit/>
          <w:tblHeader/>
        </w:trPr>
        <w:tc>
          <w:tcPr>
            <w:tcW w:w="2574" w:type="dxa"/>
            <w:tcBorders>
              <w:top w:val="single" w:color="4BACC6" w:sz="18" w:space="0"/>
              <w:left w:val="single" w:color="4BACC6" w:sz="2" w:space="0"/>
              <w:bottom w:val="single" w:color="4BACC6" w:sz="18" w:space="0"/>
              <w:right w:val="single" w:color="4BACC6" w:sz="2" w:space="0"/>
            </w:tcBorders>
            <w:shd w:val="clear" w:color="auto" w:fill="D2EAF1"/>
          </w:tcPr>
          <w:p>
            <w:pPr>
              <w:pStyle w:val="175"/>
              <w:tabs>
                <w:tab w:val="center" w:pos="705"/>
              </w:tabs>
              <w:rPr>
                <w:bCs w:val="0"/>
                <w:color w:val="000000"/>
              </w:rPr>
            </w:pPr>
            <w:r>
              <w:rPr>
                <w:bCs w:val="0"/>
                <w:color w:val="000000"/>
              </w:rPr>
              <w:t>BUSINESS/SERVICE LINE</w:t>
            </w:r>
          </w:p>
        </w:tc>
        <w:tc>
          <w:tcPr>
            <w:tcW w:w="2574" w:type="dxa"/>
            <w:tcBorders>
              <w:top w:val="single" w:color="4BACC6" w:sz="18" w:space="0"/>
              <w:left w:val="single" w:color="4BACC6" w:sz="2" w:space="0"/>
              <w:bottom w:val="single" w:color="4BACC6" w:sz="18" w:space="0"/>
              <w:right w:val="single" w:color="4BACC6" w:sz="2" w:space="0"/>
            </w:tcBorders>
            <w:shd w:val="clear" w:color="auto" w:fill="D2EAF1"/>
          </w:tcPr>
          <w:p>
            <w:pPr>
              <w:pStyle w:val="175"/>
              <w:tabs>
                <w:tab w:val="center" w:pos="705"/>
              </w:tabs>
              <w:rPr>
                <w:bCs w:val="0"/>
                <w:color w:val="000000"/>
              </w:rPr>
            </w:pPr>
            <w:r>
              <w:rPr>
                <w:bCs w:val="0"/>
                <w:color w:val="000000"/>
              </w:rPr>
              <w:t>MTD</w:t>
            </w:r>
          </w:p>
        </w:tc>
        <w:tc>
          <w:tcPr>
            <w:tcW w:w="2574" w:type="dxa"/>
            <w:tcBorders>
              <w:top w:val="single" w:color="4BACC6" w:sz="18" w:space="0"/>
              <w:left w:val="single" w:color="4BACC6" w:sz="2" w:space="0"/>
              <w:bottom w:val="single" w:color="4BACC6" w:sz="18" w:space="0"/>
              <w:right w:val="single" w:color="4BACC6" w:sz="2" w:space="0"/>
            </w:tcBorders>
            <w:shd w:val="clear" w:color="auto" w:fill="D2EAF1"/>
          </w:tcPr>
          <w:p>
            <w:pPr>
              <w:pStyle w:val="175"/>
              <w:tabs>
                <w:tab w:val="center" w:pos="705"/>
              </w:tabs>
              <w:rPr>
                <w:bCs w:val="0"/>
                <w:color w:val="000000"/>
              </w:rPr>
            </w:pPr>
            <w:r>
              <w:rPr>
                <w:bCs w:val="0"/>
                <w:color w:val="000000"/>
              </w:rPr>
              <w:t>RTO</w:t>
            </w:r>
          </w:p>
        </w:tc>
        <w:tc>
          <w:tcPr>
            <w:tcW w:w="2574" w:type="dxa"/>
            <w:tcBorders>
              <w:top w:val="single" w:color="4BACC6" w:sz="18" w:space="0"/>
              <w:left w:val="single" w:color="4BACC6" w:sz="2" w:space="0"/>
              <w:bottom w:val="single" w:color="4BACC6" w:sz="18" w:space="0"/>
              <w:right w:val="single" w:color="4BACC6" w:sz="2" w:space="0"/>
            </w:tcBorders>
            <w:shd w:val="clear" w:color="auto" w:fill="D2EAF1"/>
          </w:tcPr>
          <w:p>
            <w:pPr>
              <w:pStyle w:val="175"/>
              <w:rPr>
                <w:bCs w:val="0"/>
                <w:color w:val="000000"/>
              </w:rPr>
            </w:pPr>
            <w:r>
              <w:rPr>
                <w:bCs w:val="0"/>
                <w:color w:val="000000"/>
              </w:rPr>
              <w:t>GAP</w:t>
            </w:r>
          </w:p>
        </w:tc>
      </w:tr>
      <w:tr>
        <w:tblPrEx>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Layout w:type="fixed"/>
          <w:tblCellMar>
            <w:top w:w="0" w:type="dxa"/>
            <w:left w:w="108" w:type="dxa"/>
            <w:bottom w:w="0" w:type="dxa"/>
            <w:right w:w="108" w:type="dxa"/>
          </w:tblCellMar>
        </w:tblPrEx>
        <w:trPr>
          <w:cantSplit/>
        </w:trPr>
        <w:tc>
          <w:tcPr>
            <w:tcW w:w="2574" w:type="dxa"/>
            <w:tcBorders>
              <w:top w:val="single" w:color="4BACC6" w:sz="18" w:space="0"/>
            </w:tcBorders>
          </w:tcPr>
          <w:p>
            <w:pPr>
              <w:pStyle w:val="3"/>
              <w:rPr>
                <w:i/>
                <w:color w:val="000000"/>
              </w:rPr>
            </w:pPr>
          </w:p>
        </w:tc>
        <w:tc>
          <w:tcPr>
            <w:tcW w:w="2574" w:type="dxa"/>
            <w:tcBorders>
              <w:top w:val="single" w:color="4BACC6" w:sz="18" w:space="0"/>
            </w:tcBorders>
          </w:tcPr>
          <w:p>
            <w:pPr>
              <w:pStyle w:val="3"/>
              <w:rPr>
                <w:i/>
                <w:color w:val="000000"/>
              </w:rPr>
            </w:pPr>
          </w:p>
        </w:tc>
        <w:tc>
          <w:tcPr>
            <w:tcW w:w="2574" w:type="dxa"/>
            <w:tcBorders>
              <w:top w:val="single" w:color="4BACC6" w:sz="18" w:space="0"/>
            </w:tcBorders>
          </w:tcPr>
          <w:p>
            <w:pPr>
              <w:pStyle w:val="3"/>
              <w:rPr>
                <w:i/>
                <w:color w:val="000000"/>
              </w:rPr>
            </w:pPr>
          </w:p>
        </w:tc>
        <w:tc>
          <w:tcPr>
            <w:tcW w:w="2574" w:type="dxa"/>
            <w:tcBorders>
              <w:top w:val="single" w:color="4BACC6" w:sz="18" w:space="0"/>
            </w:tcBorders>
          </w:tcPr>
          <w:p>
            <w:pPr>
              <w:pStyle w:val="3"/>
              <w:keepNext/>
              <w:rPr>
                <w:i/>
                <w:color w:val="000000"/>
              </w:rPr>
            </w:pPr>
          </w:p>
        </w:tc>
      </w:tr>
    </w:tbl>
    <w:p>
      <w:pPr>
        <w:pStyle w:val="17"/>
        <w:rPr>
          <w:i w:val="0"/>
          <w:color w:val="000000"/>
        </w:rPr>
      </w:pPr>
      <w:bookmarkStart w:id="338" w:name="_Toc392079450"/>
      <w:r>
        <w:t xml:space="preserve">Table </w:t>
      </w:r>
      <w:r>
        <w:fldChar w:fldCharType="begin"/>
      </w:r>
      <w:r>
        <w:instrText xml:space="preserve"> SEQ Table \* ARABIC </w:instrText>
      </w:r>
      <w:r>
        <w:fldChar w:fldCharType="separate"/>
      </w:r>
      <w:r>
        <w:t>17</w:t>
      </w:r>
      <w:r>
        <w:fldChar w:fldCharType="end"/>
      </w:r>
      <w:r>
        <w:t>: Step 2 Business/Service Line MTD/RTO Gap Analysis</w:t>
      </w:r>
      <w:bookmarkEnd w:id="338"/>
    </w:p>
    <w:p>
      <w:pPr>
        <w:pStyle w:val="3"/>
        <w:rPr>
          <w:i/>
          <w:color w:val="000000"/>
        </w:rPr>
      </w:pPr>
    </w:p>
    <w:p>
      <w:pPr>
        <w:pStyle w:val="3"/>
        <w:rPr>
          <w:i/>
          <w:color w:val="000000"/>
        </w:rPr>
        <w:sectPr>
          <w:pgSz w:w="12240" w:h="15840"/>
          <w:pgMar w:top="1080" w:right="1080" w:bottom="1080" w:left="1080" w:header="720" w:footer="720" w:gutter="0"/>
          <w:pgNumType w:start="1" w:chapStyle="7"/>
          <w:cols w:space="720" w:num="1"/>
          <w:docGrid w:linePitch="360" w:charSpace="0"/>
        </w:sectPr>
      </w:pPr>
    </w:p>
    <w:p>
      <w:pPr>
        <w:pStyle w:val="9"/>
      </w:pPr>
      <w:bookmarkStart w:id="339" w:name="_Toc365614785"/>
      <w:bookmarkStart w:id="340" w:name="_Toc364254400"/>
      <w:bookmarkStart w:id="341" w:name="_Toc345493115"/>
      <w:bookmarkStart w:id="342" w:name="_Toc328125918"/>
      <w:r>
        <w:rPr>
          <w:iCs/>
          <w:color w:val="000000"/>
        </w:rPr>
        <w:t xml:space="preserve">: </w:t>
      </w:r>
      <w:r>
        <w:t>ISCP Glossary</w:t>
      </w:r>
      <w:bookmarkEnd w:id="339"/>
      <w:bookmarkEnd w:id="340"/>
      <w:bookmarkEnd w:id="341"/>
      <w:bookmarkEnd w:id="342"/>
    </w:p>
    <w:p>
      <w:pPr>
        <w:pStyle w:val="3"/>
      </w:pPr>
      <w:r>
        <w:rPr>
          <w:b/>
          <w:bCs/>
        </w:rPr>
        <w:t>Alternate Processing Procedures</w:t>
      </w:r>
      <w:r>
        <w:t>—Procedures that can be initiated in lieu of the application to maintain business operations during an outage.</w:t>
      </w:r>
    </w:p>
    <w:p>
      <w:pPr>
        <w:pStyle w:val="3"/>
      </w:pPr>
      <w:r>
        <w:rPr>
          <w:b/>
          <w:bCs/>
        </w:rPr>
        <w:t>Alternate Site</w:t>
      </w:r>
      <w:r>
        <w:t>—A location, other than the systems primary location, used to continue operational capabilities during a significant system disruption.</w:t>
      </w:r>
    </w:p>
    <w:p>
      <w:pPr>
        <w:pStyle w:val="3"/>
      </w:pPr>
      <w:r>
        <w:rPr>
          <w:b/>
          <w:bCs/>
        </w:rPr>
        <w:t>Business Impact Analysis (BIA)</w:t>
      </w:r>
      <w:r>
        <w:t>—An analysis of an information system’s requirements, processes, and interdependencies used to characterize system contingency requirements and priorities in the event of a significant disruption.</w:t>
      </w:r>
    </w:p>
    <w:p>
      <w:pPr>
        <w:pStyle w:val="3"/>
      </w:pPr>
      <w:r>
        <w:rPr>
          <w:b/>
          <w:bCs/>
        </w:rPr>
        <w:t>Critical Business Process (CBP)</w:t>
      </w:r>
      <w:r>
        <w:t xml:space="preserve">—the operational and/or business support functions that could not be interrupted or unavailable for more than a mandated or predetermined timeframe without significantly jeopardizing the organization.  </w:t>
      </w:r>
    </w:p>
    <w:p>
      <w:pPr>
        <w:pStyle w:val="3"/>
      </w:pPr>
      <w:r>
        <w:rPr>
          <w:b/>
          <w:bCs/>
        </w:rPr>
        <w:t>Data</w:t>
      </w:r>
      <w:r>
        <w:t>—A representation of facts, concepts, or instructions in a formalized manner suitable for communication, interpretation, or processing by humans or by automatic means.</w:t>
      </w:r>
    </w:p>
    <w:p>
      <w:pPr>
        <w:pStyle w:val="3"/>
      </w:pPr>
      <w:r>
        <w:rPr>
          <w:b/>
          <w:bCs/>
        </w:rPr>
        <w:t>Disruption</w:t>
      </w:r>
      <w:r>
        <w:t xml:space="preserve">—An unplanned event that causes an information system to be inoperable for an unacceptable length of time (e.g., minor or extended power outage, extended unavailable network, or equipment or facility damage or destruction).  </w:t>
      </w:r>
    </w:p>
    <w:p>
      <w:pPr>
        <w:pStyle w:val="3"/>
        <w:rPr>
          <w:color w:val="000000"/>
        </w:rPr>
      </w:pPr>
      <w:r>
        <w:rPr>
          <w:b/>
          <w:bCs/>
        </w:rPr>
        <w:t>Disaster Recovery Plan (DRP</w:t>
      </w:r>
      <w:r>
        <w:t xml:space="preserve">)—A written plan for recovering one or more information systems at an alternate facility in response to a major hardware or software failure or destruction of facilities. </w:t>
      </w:r>
      <w:r>
        <w:rPr>
          <w:color w:val="000000"/>
        </w:rPr>
        <w:t xml:space="preserve"> </w:t>
      </w:r>
    </w:p>
    <w:p>
      <w:pPr>
        <w:pStyle w:val="3"/>
      </w:pPr>
      <w:r>
        <w:rPr>
          <w:b/>
          <w:bCs/>
        </w:rPr>
        <w:t>Hardware</w:t>
      </w:r>
      <w:r>
        <w:t>—The mechanical, magnetic, electrical, and electronic devices or components of an information system.</w:t>
      </w:r>
    </w:p>
    <w:p>
      <w:pPr>
        <w:pStyle w:val="3"/>
      </w:pPr>
      <w:r>
        <w:rPr>
          <w:b/>
          <w:bCs/>
        </w:rPr>
        <w:t>Information System (IS)</w:t>
      </w:r>
      <w:r>
        <w:t>—An assembly of computer hardware, software, or firmware configured to collect, create, communicate, compute, disseminate, process, store, and control data or information.  An information system will consist of automated data processing system hardware, operating system and application software, peripheral devices, and associated data communications equipment.</w:t>
      </w:r>
    </w:p>
    <w:p>
      <w:pPr>
        <w:pStyle w:val="3"/>
        <w:rPr>
          <w:b/>
          <w:bCs/>
        </w:rPr>
      </w:pPr>
      <w:r>
        <w:rPr>
          <w:b/>
          <w:bCs/>
        </w:rPr>
        <w:t>IS Contingency Plan (ISCP)</w:t>
      </w:r>
      <w:r>
        <w:t>—OMB Circular A-130, Appendix III, requires the development and maintenance of continuity of support plans for general support systems and contingency plans for major applications.  Because an IT contingency plan should be developed for each major application and general support system, multiple contingency plans may be maintained within the organization’s business continuity plan</w:t>
      </w:r>
      <w:r>
        <w:rPr>
          <w:b/>
          <w:bCs/>
        </w:rPr>
        <w:t>.</w:t>
      </w:r>
    </w:p>
    <w:p>
      <w:pPr>
        <w:pStyle w:val="3"/>
        <w:rPr>
          <w:b/>
          <w:bCs/>
        </w:rPr>
      </w:pPr>
      <w:r>
        <w:rPr>
          <w:b/>
          <w:bCs/>
        </w:rPr>
        <w:t>Information System Contingency Planning</w:t>
      </w:r>
      <w:r>
        <w:t xml:space="preserve">—Information system contingency planning refers to the dynamic development of a coordinated recovery strategy for information systems, operations, and data after a disruption. </w:t>
      </w:r>
      <w:r>
        <w:rPr>
          <w:b/>
          <w:bCs/>
        </w:rPr>
        <w:t xml:space="preserve">Information System </w:t>
      </w:r>
    </w:p>
    <w:p>
      <w:pPr>
        <w:pStyle w:val="3"/>
      </w:pPr>
      <w:r>
        <w:rPr>
          <w:b/>
          <w:bCs/>
        </w:rPr>
        <w:t>Contingency Plan Assessment (ISCPA) Process</w:t>
      </w:r>
      <w:r>
        <w:t xml:space="preserve">—The four step process (BIA, IS Services Analysis, Threat Assessment, and Vulnerability Assessment,) that is the precursor for contingency planning within VA.  </w:t>
      </w:r>
    </w:p>
    <w:p>
      <w:pPr>
        <w:pStyle w:val="3"/>
        <w:rPr>
          <w:color w:val="000000"/>
        </w:rPr>
      </w:pPr>
      <w:r>
        <w:rPr>
          <w:b/>
          <w:bCs/>
        </w:rPr>
        <w:t>Maximum Tolerable Downtime (MTD)</w:t>
      </w:r>
      <w:r>
        <w:rPr>
          <w:b/>
          <w:bCs/>
          <w:color w:val="000000"/>
        </w:rPr>
        <w:t xml:space="preserve"> </w:t>
      </w:r>
      <w:r>
        <w:t>—The MTD represents the total amount of time leaders/managers are willing to accept for a business process outage or disruption and includes all impact considerations. Determining MTD is important because it could leave continuity planners with imprecise direction on (1) selection of an appropriate recovery method, and (2) the depth of detail, which will be required when developing recovery procedures, including their scope and content</w:t>
      </w:r>
      <w:r>
        <w:rPr>
          <w:color w:val="000000"/>
        </w:rPr>
        <w:t xml:space="preserve">. </w:t>
      </w:r>
    </w:p>
    <w:p>
      <w:pPr>
        <w:pStyle w:val="3"/>
      </w:pPr>
      <w:r>
        <w:rPr>
          <w:b/>
          <w:bCs/>
        </w:rPr>
        <w:t>Operating System (OS)</w:t>
      </w:r>
      <w:r>
        <w:t>—An organized collection of techniques, procedures, programs, or routines for operating an information system, usually supplied by the system hardware vendor.</w:t>
      </w:r>
    </w:p>
    <w:p>
      <w:pPr>
        <w:pStyle w:val="3"/>
      </w:pPr>
      <w:r>
        <w:rPr>
          <w:b/>
          <w:bCs/>
        </w:rPr>
        <w:t>Recovery Time Objective (RTO)</w:t>
      </w:r>
      <w:r>
        <w:t xml:space="preserve">—The maximum amount of time that a system resource can remain unavailable before there is an unacceptable impact on other system resources, supported business processes, and the MTD. Determining the information system resource RTO is important for selecting appropriate technologies that are best suited for meeting the MTD. </w:t>
      </w:r>
    </w:p>
    <w:p>
      <w:pPr>
        <w:pStyle w:val="3"/>
      </w:pPr>
      <w:r>
        <w:rPr>
          <w:b/>
          <w:bCs/>
        </w:rPr>
        <w:t>System</w:t>
      </w:r>
      <w:r>
        <w:t xml:space="preserve">—A generic term used for briefness to mean either a major application or a general support system. </w:t>
      </w:r>
    </w:p>
    <w:p>
      <w:pPr>
        <w:pStyle w:val="3"/>
        <w:rPr>
          <w:b/>
          <w:bCs/>
        </w:rPr>
      </w:pPr>
      <w:r>
        <w:rPr>
          <w:b/>
          <w:bCs/>
        </w:rPr>
        <w:t>Test</w:t>
      </w:r>
      <w:r>
        <w:t>—An evaluation tool that uses quantifiable metrics to validate the operability of a system or system component in an operational environment specified in an ISCP</w:t>
      </w:r>
      <w:r>
        <w:rPr>
          <w:bCs/>
        </w:rPr>
        <w:t xml:space="preserve">. </w:t>
      </w:r>
    </w:p>
    <w:p>
      <w:pPr>
        <w:pStyle w:val="3"/>
      </w:pPr>
      <w:r>
        <w:rPr>
          <w:b/>
          <w:bCs/>
        </w:rPr>
        <w:t>Test Plan</w:t>
      </w:r>
      <w:r>
        <w:t xml:space="preserve">—A document that outlines the specific steps that will be performed for a particular test, including the required logistical items and expected outcome or response for each step. </w:t>
      </w:r>
    </w:p>
    <w:p>
      <w:pPr>
        <w:pStyle w:val="3"/>
      </w:pPr>
      <w:r>
        <w:rPr>
          <w:b/>
          <w:bCs/>
        </w:rPr>
        <w:t>User</w:t>
      </w:r>
      <w:r>
        <w:t>—A person who accesses information systems to use programs or applications in order to perform an organizational task.</w:t>
      </w:r>
    </w:p>
    <w:p>
      <w:pPr>
        <w:pStyle w:val="3"/>
      </w:pPr>
    </w:p>
    <w:p>
      <w:pPr>
        <w:pStyle w:val="3"/>
        <w:rPr>
          <w:i/>
          <w:iCs/>
          <w:color w:val="000000"/>
        </w:rPr>
        <w:sectPr>
          <w:pgSz w:w="12240" w:h="15840"/>
          <w:pgMar w:top="1080" w:right="1080" w:bottom="1080" w:left="1080" w:header="720" w:footer="720" w:gutter="0"/>
          <w:pgNumType w:start="1" w:chapStyle="7"/>
          <w:cols w:space="720" w:num="1"/>
          <w:docGrid w:linePitch="360" w:charSpace="0"/>
        </w:sectPr>
      </w:pPr>
    </w:p>
    <w:p>
      <w:pPr>
        <w:pStyle w:val="9"/>
      </w:pPr>
      <w:bookmarkStart w:id="343" w:name="_Toc345493116"/>
      <w:bookmarkStart w:id="344" w:name="_Toc364254401"/>
      <w:bookmarkStart w:id="345" w:name="_Toc365614786"/>
      <w:bookmarkStart w:id="346" w:name="_Toc272397987"/>
      <w:bookmarkStart w:id="347" w:name="_Toc328125919"/>
      <w:r>
        <w:t>: ISCP Acronym List</w:t>
      </w:r>
      <w:bookmarkEnd w:id="343"/>
      <w:bookmarkEnd w:id="344"/>
      <w:bookmarkEnd w:id="345"/>
      <w:bookmarkEnd w:id="346"/>
      <w:bookmarkEnd w:id="347"/>
    </w:p>
    <w:p>
      <w:pPr>
        <w:pStyle w:val="3"/>
        <w:rPr>
          <w:i/>
          <w:color w:val="558ED5" w:themeColor="text2" w:themeTint="99"/>
          <w14:textFill>
            <w14:solidFill>
              <w14:schemeClr w14:val="tx2">
                <w14:lumMod w14:val="60000"/>
                <w14:lumOff w14:val="40000"/>
              </w14:schemeClr>
            </w14:solidFill>
          </w14:textFill>
        </w:rPr>
      </w:pPr>
      <w:r>
        <w:rPr>
          <w:i/>
          <w:color w:val="558ED5" w:themeColor="text2" w:themeTint="99"/>
          <w14:textFill>
            <w14:solidFill>
              <w14:schemeClr w14:val="tx2">
                <w14:lumMod w14:val="60000"/>
                <w14:lumOff w14:val="40000"/>
              </w14:schemeClr>
            </w14:solidFill>
          </w14:textFill>
        </w:rPr>
        <w:t>Ensure all acronyms used in the document are accounted for in Table 10.  Conversely, ensure all acronyms in this list are accounted for in the document text. Add acronyms not listed here, if applicable.</w:t>
      </w:r>
    </w:p>
    <w:p>
      <w:pPr>
        <w:pStyle w:val="17"/>
      </w:pPr>
    </w:p>
    <w:tbl>
      <w:tblPr>
        <w:tblStyle w:val="54"/>
        <w:tblW w:w="10127" w:type="dxa"/>
        <w:jc w:val="center"/>
        <w:tblInd w:w="0" w:type="dxa"/>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Grid>
        <w:gridCol w:w="2505"/>
        <w:gridCol w:w="7622"/>
      </w:tblGrid>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61" w:hRule="atLeast"/>
          <w:tblHeader/>
          <w:jc w:val="center"/>
        </w:trPr>
        <w:tc>
          <w:tcPr>
            <w:tcW w:w="2505" w:type="dxa"/>
            <w:shd w:val="clear" w:color="auto" w:fill="auto"/>
          </w:tcPr>
          <w:p>
            <w:pPr>
              <w:pStyle w:val="175"/>
              <w:rPr>
                <w:bCs w:val="0"/>
                <w:color w:val="000000"/>
                <w:highlight w:val="black"/>
              </w:rPr>
            </w:pPr>
            <w:r>
              <w:rPr>
                <w:bCs w:val="0"/>
                <w:color w:val="000000"/>
              </w:rPr>
              <w:t>TERM/ABBREVIATION</w:t>
            </w:r>
          </w:p>
        </w:tc>
        <w:tc>
          <w:tcPr>
            <w:tcW w:w="7622" w:type="dxa"/>
            <w:shd w:val="clear" w:color="auto" w:fill="auto"/>
          </w:tcPr>
          <w:p>
            <w:pPr>
              <w:pStyle w:val="175"/>
              <w:rPr>
                <w:bCs w:val="0"/>
                <w:color w:val="000000"/>
              </w:rPr>
            </w:pPr>
            <w:r>
              <w:rPr>
                <w:bCs w:val="0"/>
                <w:color w:val="000000"/>
              </w:rPr>
              <w:t>DESCRIPTION</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D2EAF1"/>
          </w:tcPr>
          <w:p>
            <w:pPr>
              <w:pStyle w:val="176"/>
              <w:rPr>
                <w:b/>
                <w:bCs/>
                <w:color w:val="000000"/>
                <w:sz w:val="24"/>
                <w:szCs w:val="24"/>
              </w:rPr>
            </w:pPr>
            <w:r>
              <w:rPr>
                <w:b/>
                <w:bCs/>
                <w:color w:val="000000"/>
                <w:sz w:val="24"/>
                <w:szCs w:val="24"/>
              </w:rPr>
              <w:t>AAR</w:t>
            </w:r>
          </w:p>
        </w:tc>
        <w:tc>
          <w:tcPr>
            <w:tcW w:w="7622" w:type="dxa"/>
            <w:shd w:val="clear" w:color="auto" w:fill="D2EAF1"/>
          </w:tcPr>
          <w:p>
            <w:pPr>
              <w:pStyle w:val="176"/>
              <w:rPr>
                <w:bCs/>
                <w:color w:val="000000"/>
                <w:sz w:val="24"/>
                <w:szCs w:val="24"/>
              </w:rPr>
            </w:pPr>
            <w:r>
              <w:rPr>
                <w:bCs/>
                <w:color w:val="000000"/>
                <w:sz w:val="24"/>
                <w:szCs w:val="24"/>
              </w:rPr>
              <w:t>After Action Report</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auto"/>
          </w:tcPr>
          <w:p>
            <w:pPr>
              <w:pStyle w:val="176"/>
              <w:rPr>
                <w:b/>
                <w:bCs/>
                <w:color w:val="000000"/>
                <w:sz w:val="24"/>
                <w:szCs w:val="24"/>
              </w:rPr>
            </w:pPr>
            <w:r>
              <w:rPr>
                <w:b/>
                <w:bCs/>
                <w:color w:val="000000"/>
                <w:sz w:val="24"/>
                <w:szCs w:val="24"/>
              </w:rPr>
              <w:t>BIA</w:t>
            </w:r>
          </w:p>
        </w:tc>
        <w:tc>
          <w:tcPr>
            <w:tcW w:w="7622" w:type="dxa"/>
            <w:shd w:val="clear" w:color="auto" w:fill="auto"/>
          </w:tcPr>
          <w:p>
            <w:pPr>
              <w:pStyle w:val="176"/>
              <w:rPr>
                <w:bCs/>
                <w:color w:val="000000"/>
                <w:sz w:val="24"/>
                <w:szCs w:val="24"/>
              </w:rPr>
            </w:pPr>
            <w:r>
              <w:rPr>
                <w:bCs/>
                <w:color w:val="000000"/>
                <w:sz w:val="24"/>
                <w:szCs w:val="24"/>
              </w:rPr>
              <w:t>Business Impact Assessment</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79" w:hRule="atLeast"/>
          <w:jc w:val="center"/>
        </w:trPr>
        <w:tc>
          <w:tcPr>
            <w:tcW w:w="2505" w:type="dxa"/>
            <w:shd w:val="clear" w:color="auto" w:fill="D2EAF1"/>
          </w:tcPr>
          <w:p>
            <w:pPr>
              <w:pStyle w:val="176"/>
              <w:rPr>
                <w:b/>
                <w:bCs/>
                <w:color w:val="000000"/>
                <w:sz w:val="24"/>
                <w:szCs w:val="24"/>
              </w:rPr>
            </w:pPr>
            <w:r>
              <w:rPr>
                <w:b/>
                <w:bCs/>
                <w:color w:val="000000"/>
                <w:sz w:val="24"/>
                <w:szCs w:val="24"/>
              </w:rPr>
              <w:t>CBP</w:t>
            </w:r>
          </w:p>
        </w:tc>
        <w:tc>
          <w:tcPr>
            <w:tcW w:w="7622" w:type="dxa"/>
            <w:shd w:val="clear" w:color="auto" w:fill="D2EAF1"/>
          </w:tcPr>
          <w:p>
            <w:pPr>
              <w:pStyle w:val="176"/>
              <w:rPr>
                <w:bCs/>
                <w:color w:val="000000"/>
                <w:sz w:val="24"/>
                <w:szCs w:val="24"/>
              </w:rPr>
            </w:pPr>
            <w:r>
              <w:rPr>
                <w:bCs/>
                <w:color w:val="000000"/>
                <w:sz w:val="24"/>
                <w:szCs w:val="24"/>
              </w:rPr>
              <w:t>Critical Business Process</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auto"/>
          </w:tcPr>
          <w:p>
            <w:pPr>
              <w:pStyle w:val="176"/>
              <w:rPr>
                <w:b/>
                <w:bCs/>
                <w:color w:val="000000"/>
                <w:sz w:val="24"/>
                <w:szCs w:val="24"/>
              </w:rPr>
            </w:pPr>
            <w:r>
              <w:rPr>
                <w:b/>
                <w:bCs/>
                <w:color w:val="000000"/>
                <w:sz w:val="24"/>
                <w:szCs w:val="24"/>
              </w:rPr>
              <w:t>DRP</w:t>
            </w:r>
          </w:p>
        </w:tc>
        <w:tc>
          <w:tcPr>
            <w:tcW w:w="7622" w:type="dxa"/>
            <w:shd w:val="clear" w:color="auto" w:fill="auto"/>
          </w:tcPr>
          <w:p>
            <w:pPr>
              <w:pStyle w:val="176"/>
              <w:rPr>
                <w:bCs/>
                <w:color w:val="000000"/>
                <w:sz w:val="24"/>
                <w:szCs w:val="24"/>
              </w:rPr>
            </w:pPr>
            <w:r>
              <w:rPr>
                <w:bCs/>
                <w:color w:val="000000"/>
                <w:sz w:val="24"/>
                <w:szCs w:val="24"/>
              </w:rPr>
              <w:t>Disaster Recovery Plan</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D2EAF1"/>
          </w:tcPr>
          <w:p>
            <w:pPr>
              <w:pStyle w:val="176"/>
              <w:rPr>
                <w:b/>
                <w:bCs/>
                <w:color w:val="000000"/>
                <w:sz w:val="24"/>
                <w:szCs w:val="24"/>
              </w:rPr>
            </w:pPr>
            <w:r>
              <w:rPr>
                <w:b/>
                <w:bCs/>
                <w:color w:val="000000"/>
                <w:sz w:val="24"/>
                <w:szCs w:val="24"/>
              </w:rPr>
              <w:t>IS</w:t>
            </w:r>
          </w:p>
        </w:tc>
        <w:tc>
          <w:tcPr>
            <w:tcW w:w="7622" w:type="dxa"/>
            <w:shd w:val="clear" w:color="auto" w:fill="D2EAF1"/>
          </w:tcPr>
          <w:p>
            <w:pPr>
              <w:pStyle w:val="176"/>
              <w:rPr>
                <w:bCs/>
                <w:color w:val="000000"/>
                <w:sz w:val="24"/>
                <w:szCs w:val="24"/>
              </w:rPr>
            </w:pPr>
            <w:r>
              <w:rPr>
                <w:bCs/>
                <w:color w:val="000000"/>
                <w:sz w:val="24"/>
                <w:szCs w:val="24"/>
              </w:rPr>
              <w:t>Information System</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79" w:hRule="atLeast"/>
          <w:jc w:val="center"/>
        </w:trPr>
        <w:tc>
          <w:tcPr>
            <w:tcW w:w="2505" w:type="dxa"/>
            <w:shd w:val="clear" w:color="auto" w:fill="auto"/>
          </w:tcPr>
          <w:p>
            <w:pPr>
              <w:pStyle w:val="176"/>
              <w:rPr>
                <w:b/>
                <w:bCs/>
                <w:color w:val="000000"/>
                <w:sz w:val="24"/>
                <w:szCs w:val="24"/>
              </w:rPr>
            </w:pPr>
            <w:r>
              <w:rPr>
                <w:b/>
                <w:bCs/>
                <w:color w:val="000000"/>
                <w:sz w:val="24"/>
                <w:szCs w:val="24"/>
              </w:rPr>
              <w:t>ISCP</w:t>
            </w:r>
          </w:p>
        </w:tc>
        <w:tc>
          <w:tcPr>
            <w:tcW w:w="7622" w:type="dxa"/>
            <w:shd w:val="clear" w:color="auto" w:fill="auto"/>
          </w:tcPr>
          <w:p>
            <w:pPr>
              <w:pStyle w:val="176"/>
              <w:rPr>
                <w:bCs/>
                <w:color w:val="000000"/>
                <w:sz w:val="24"/>
                <w:szCs w:val="24"/>
              </w:rPr>
            </w:pPr>
            <w:r>
              <w:rPr>
                <w:bCs/>
                <w:color w:val="000000"/>
                <w:sz w:val="24"/>
                <w:szCs w:val="24"/>
              </w:rPr>
              <w:t>Information System Contingency Plan</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D2EAF1"/>
          </w:tcPr>
          <w:p>
            <w:pPr>
              <w:pStyle w:val="176"/>
              <w:rPr>
                <w:b/>
                <w:bCs/>
                <w:color w:val="000000"/>
                <w:sz w:val="24"/>
                <w:szCs w:val="24"/>
              </w:rPr>
            </w:pPr>
            <w:r>
              <w:rPr>
                <w:b/>
                <w:bCs/>
                <w:color w:val="000000"/>
                <w:sz w:val="24"/>
                <w:szCs w:val="24"/>
              </w:rPr>
              <w:t>ISCPA</w:t>
            </w:r>
          </w:p>
        </w:tc>
        <w:tc>
          <w:tcPr>
            <w:tcW w:w="7622" w:type="dxa"/>
            <w:shd w:val="clear" w:color="auto" w:fill="D2EAF1"/>
          </w:tcPr>
          <w:p>
            <w:pPr>
              <w:pStyle w:val="176"/>
              <w:rPr>
                <w:bCs/>
                <w:color w:val="000000"/>
                <w:sz w:val="24"/>
                <w:szCs w:val="24"/>
              </w:rPr>
            </w:pPr>
            <w:r>
              <w:rPr>
                <w:bCs/>
                <w:color w:val="000000"/>
                <w:sz w:val="24"/>
                <w:szCs w:val="24"/>
              </w:rPr>
              <w:t>Information System Contingency Planning Assessment</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auto"/>
          </w:tcPr>
          <w:p>
            <w:pPr>
              <w:pStyle w:val="176"/>
              <w:rPr>
                <w:b/>
                <w:bCs/>
                <w:color w:val="000000"/>
                <w:sz w:val="24"/>
                <w:szCs w:val="24"/>
              </w:rPr>
            </w:pPr>
            <w:r>
              <w:rPr>
                <w:b/>
                <w:bCs/>
                <w:color w:val="000000"/>
                <w:sz w:val="24"/>
                <w:szCs w:val="24"/>
              </w:rPr>
              <w:t>LAN</w:t>
            </w:r>
          </w:p>
        </w:tc>
        <w:tc>
          <w:tcPr>
            <w:tcW w:w="7622" w:type="dxa"/>
            <w:shd w:val="clear" w:color="auto" w:fill="auto"/>
          </w:tcPr>
          <w:p>
            <w:pPr>
              <w:pStyle w:val="176"/>
              <w:rPr>
                <w:bCs/>
                <w:color w:val="000000"/>
                <w:sz w:val="24"/>
                <w:szCs w:val="24"/>
              </w:rPr>
            </w:pPr>
            <w:r>
              <w:rPr>
                <w:bCs/>
                <w:color w:val="000000"/>
                <w:sz w:val="24"/>
                <w:szCs w:val="24"/>
              </w:rPr>
              <w:t>Local Area Network</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D2EAF1"/>
          </w:tcPr>
          <w:p>
            <w:pPr>
              <w:pStyle w:val="176"/>
              <w:rPr>
                <w:b/>
                <w:bCs/>
                <w:color w:val="000000"/>
                <w:sz w:val="24"/>
                <w:szCs w:val="24"/>
              </w:rPr>
            </w:pPr>
            <w:r>
              <w:rPr>
                <w:b/>
                <w:bCs/>
                <w:color w:val="000000"/>
                <w:sz w:val="24"/>
                <w:szCs w:val="24"/>
              </w:rPr>
              <w:t>MTD</w:t>
            </w:r>
          </w:p>
        </w:tc>
        <w:tc>
          <w:tcPr>
            <w:tcW w:w="7622" w:type="dxa"/>
            <w:shd w:val="clear" w:color="auto" w:fill="D2EAF1"/>
          </w:tcPr>
          <w:p>
            <w:pPr>
              <w:pStyle w:val="176"/>
              <w:rPr>
                <w:bCs/>
                <w:color w:val="000000"/>
                <w:sz w:val="24"/>
                <w:szCs w:val="24"/>
              </w:rPr>
            </w:pPr>
            <w:r>
              <w:rPr>
                <w:bCs/>
                <w:color w:val="000000"/>
                <w:sz w:val="24"/>
                <w:szCs w:val="24"/>
              </w:rPr>
              <w:t>Maximum Tolerable Downtime</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79" w:hRule="atLeast"/>
          <w:jc w:val="center"/>
        </w:trPr>
        <w:tc>
          <w:tcPr>
            <w:tcW w:w="2505" w:type="dxa"/>
            <w:shd w:val="clear" w:color="auto" w:fill="auto"/>
          </w:tcPr>
          <w:p>
            <w:pPr>
              <w:pStyle w:val="176"/>
              <w:rPr>
                <w:b/>
                <w:bCs/>
                <w:color w:val="000000"/>
                <w:sz w:val="24"/>
                <w:szCs w:val="24"/>
              </w:rPr>
            </w:pPr>
            <w:r>
              <w:rPr>
                <w:b/>
                <w:bCs/>
                <w:color w:val="000000"/>
                <w:sz w:val="24"/>
                <w:szCs w:val="24"/>
              </w:rPr>
              <w:t>NIST</w:t>
            </w:r>
          </w:p>
        </w:tc>
        <w:tc>
          <w:tcPr>
            <w:tcW w:w="7622" w:type="dxa"/>
            <w:shd w:val="clear" w:color="auto" w:fill="auto"/>
          </w:tcPr>
          <w:p>
            <w:pPr>
              <w:pStyle w:val="176"/>
              <w:rPr>
                <w:bCs/>
                <w:color w:val="000000"/>
                <w:sz w:val="24"/>
                <w:szCs w:val="24"/>
              </w:rPr>
            </w:pPr>
            <w:r>
              <w:rPr>
                <w:bCs/>
                <w:color w:val="000000"/>
                <w:sz w:val="24"/>
                <w:szCs w:val="24"/>
              </w:rPr>
              <w:t>National Institute of Standards and Technology</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D2EAF1"/>
          </w:tcPr>
          <w:p>
            <w:pPr>
              <w:pStyle w:val="176"/>
              <w:rPr>
                <w:b/>
                <w:bCs/>
                <w:color w:val="000000"/>
                <w:sz w:val="24"/>
                <w:szCs w:val="24"/>
              </w:rPr>
            </w:pPr>
            <w:r>
              <w:rPr>
                <w:b/>
                <w:bCs/>
                <w:color w:val="000000"/>
                <w:sz w:val="24"/>
                <w:szCs w:val="24"/>
              </w:rPr>
              <w:t>OIT</w:t>
            </w:r>
          </w:p>
        </w:tc>
        <w:tc>
          <w:tcPr>
            <w:tcW w:w="7622" w:type="dxa"/>
            <w:shd w:val="clear" w:color="auto" w:fill="D2EAF1"/>
          </w:tcPr>
          <w:p>
            <w:pPr>
              <w:pStyle w:val="176"/>
              <w:rPr>
                <w:bCs/>
                <w:color w:val="000000"/>
                <w:sz w:val="24"/>
                <w:szCs w:val="24"/>
              </w:rPr>
            </w:pPr>
            <w:r>
              <w:rPr>
                <w:bCs/>
                <w:color w:val="000000"/>
                <w:sz w:val="24"/>
                <w:szCs w:val="24"/>
              </w:rPr>
              <w:t>Office of Information Technology</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auto"/>
          </w:tcPr>
          <w:p>
            <w:pPr>
              <w:pStyle w:val="176"/>
              <w:rPr>
                <w:b/>
                <w:bCs/>
                <w:color w:val="000000"/>
                <w:sz w:val="24"/>
                <w:szCs w:val="24"/>
              </w:rPr>
            </w:pPr>
            <w:r>
              <w:rPr>
                <w:b/>
                <w:bCs/>
                <w:color w:val="000000"/>
                <w:sz w:val="24"/>
                <w:szCs w:val="24"/>
              </w:rPr>
              <w:t>OS</w:t>
            </w:r>
          </w:p>
        </w:tc>
        <w:tc>
          <w:tcPr>
            <w:tcW w:w="7622" w:type="dxa"/>
            <w:shd w:val="clear" w:color="auto" w:fill="auto"/>
          </w:tcPr>
          <w:p>
            <w:pPr>
              <w:pStyle w:val="176"/>
              <w:rPr>
                <w:bCs/>
                <w:color w:val="000000"/>
                <w:sz w:val="24"/>
                <w:szCs w:val="24"/>
              </w:rPr>
            </w:pPr>
            <w:r>
              <w:rPr>
                <w:bCs/>
                <w:color w:val="000000"/>
                <w:sz w:val="24"/>
                <w:szCs w:val="24"/>
              </w:rPr>
              <w:t>Operating System</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D2EAF1"/>
          </w:tcPr>
          <w:p>
            <w:pPr>
              <w:pStyle w:val="176"/>
              <w:rPr>
                <w:b/>
                <w:bCs/>
                <w:color w:val="000000"/>
                <w:sz w:val="24"/>
                <w:szCs w:val="24"/>
              </w:rPr>
            </w:pPr>
            <w:r>
              <w:rPr>
                <w:b/>
                <w:bCs/>
                <w:color w:val="000000"/>
                <w:sz w:val="24"/>
                <w:szCs w:val="24"/>
              </w:rPr>
              <w:t>PBX</w:t>
            </w:r>
          </w:p>
        </w:tc>
        <w:tc>
          <w:tcPr>
            <w:tcW w:w="7622" w:type="dxa"/>
            <w:shd w:val="clear" w:color="auto" w:fill="D2EAF1"/>
          </w:tcPr>
          <w:p>
            <w:pPr>
              <w:pStyle w:val="176"/>
              <w:rPr>
                <w:bCs/>
                <w:color w:val="000000"/>
                <w:sz w:val="24"/>
                <w:szCs w:val="24"/>
              </w:rPr>
            </w:pPr>
            <w:r>
              <w:rPr>
                <w:bCs/>
                <w:color w:val="000000"/>
                <w:sz w:val="24"/>
                <w:szCs w:val="24"/>
              </w:rPr>
              <w:t>Private Branch Exchange</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79" w:hRule="atLeast"/>
          <w:jc w:val="center"/>
        </w:trPr>
        <w:tc>
          <w:tcPr>
            <w:tcW w:w="2505" w:type="dxa"/>
            <w:shd w:val="clear" w:color="auto" w:fill="auto"/>
          </w:tcPr>
          <w:p>
            <w:pPr>
              <w:pStyle w:val="176"/>
              <w:rPr>
                <w:b/>
                <w:bCs/>
                <w:color w:val="000000"/>
                <w:sz w:val="24"/>
                <w:szCs w:val="24"/>
              </w:rPr>
            </w:pPr>
            <w:r>
              <w:rPr>
                <w:b/>
                <w:bCs/>
                <w:color w:val="000000"/>
                <w:sz w:val="24"/>
                <w:szCs w:val="24"/>
              </w:rPr>
              <w:t>POC</w:t>
            </w:r>
          </w:p>
        </w:tc>
        <w:tc>
          <w:tcPr>
            <w:tcW w:w="7622" w:type="dxa"/>
            <w:shd w:val="clear" w:color="auto" w:fill="auto"/>
          </w:tcPr>
          <w:p>
            <w:pPr>
              <w:pStyle w:val="176"/>
              <w:rPr>
                <w:bCs/>
                <w:color w:val="000000"/>
                <w:sz w:val="24"/>
                <w:szCs w:val="24"/>
              </w:rPr>
            </w:pPr>
            <w:r>
              <w:rPr>
                <w:bCs/>
                <w:color w:val="000000"/>
                <w:sz w:val="24"/>
                <w:szCs w:val="24"/>
              </w:rPr>
              <w:t>Point of Contact</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D2EAF1"/>
          </w:tcPr>
          <w:p>
            <w:pPr>
              <w:pStyle w:val="176"/>
              <w:rPr>
                <w:b/>
                <w:bCs/>
                <w:color w:val="000000"/>
                <w:sz w:val="24"/>
                <w:szCs w:val="24"/>
              </w:rPr>
            </w:pPr>
            <w:r>
              <w:rPr>
                <w:b/>
                <w:bCs/>
                <w:color w:val="000000"/>
                <w:sz w:val="24"/>
                <w:szCs w:val="24"/>
              </w:rPr>
              <w:t>RTO</w:t>
            </w:r>
          </w:p>
        </w:tc>
        <w:tc>
          <w:tcPr>
            <w:tcW w:w="7622" w:type="dxa"/>
            <w:shd w:val="clear" w:color="auto" w:fill="D2EAF1"/>
          </w:tcPr>
          <w:p>
            <w:pPr>
              <w:pStyle w:val="176"/>
              <w:rPr>
                <w:bCs/>
                <w:color w:val="000000"/>
                <w:sz w:val="24"/>
                <w:szCs w:val="24"/>
              </w:rPr>
            </w:pPr>
            <w:r>
              <w:rPr>
                <w:bCs/>
                <w:color w:val="000000"/>
                <w:sz w:val="24"/>
                <w:szCs w:val="24"/>
              </w:rPr>
              <w:t>Recovery Time Objective</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auto"/>
          </w:tcPr>
          <w:p>
            <w:pPr>
              <w:pStyle w:val="176"/>
              <w:rPr>
                <w:b/>
                <w:bCs/>
                <w:color w:val="000000"/>
                <w:sz w:val="24"/>
                <w:szCs w:val="24"/>
              </w:rPr>
            </w:pPr>
            <w:r>
              <w:rPr>
                <w:b/>
                <w:bCs/>
                <w:color w:val="000000"/>
                <w:sz w:val="24"/>
                <w:szCs w:val="24"/>
              </w:rPr>
              <w:t>SOP</w:t>
            </w:r>
          </w:p>
        </w:tc>
        <w:tc>
          <w:tcPr>
            <w:tcW w:w="7622" w:type="dxa"/>
            <w:shd w:val="clear" w:color="auto" w:fill="auto"/>
          </w:tcPr>
          <w:p>
            <w:pPr>
              <w:pStyle w:val="176"/>
              <w:rPr>
                <w:bCs/>
                <w:color w:val="000000"/>
                <w:sz w:val="24"/>
                <w:szCs w:val="24"/>
              </w:rPr>
            </w:pPr>
            <w:r>
              <w:rPr>
                <w:bCs/>
                <w:color w:val="000000"/>
                <w:sz w:val="24"/>
                <w:szCs w:val="24"/>
              </w:rPr>
              <w:t>Standard Operating Procedure</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D2EAF1"/>
          </w:tcPr>
          <w:p>
            <w:pPr>
              <w:pStyle w:val="176"/>
              <w:rPr>
                <w:b/>
                <w:bCs/>
                <w:color w:val="000000"/>
                <w:sz w:val="24"/>
                <w:szCs w:val="24"/>
              </w:rPr>
            </w:pPr>
            <w:r>
              <w:rPr>
                <w:b/>
                <w:bCs/>
                <w:color w:val="000000"/>
                <w:sz w:val="24"/>
                <w:szCs w:val="24"/>
              </w:rPr>
              <w:t>SP</w:t>
            </w:r>
          </w:p>
        </w:tc>
        <w:tc>
          <w:tcPr>
            <w:tcW w:w="7622" w:type="dxa"/>
            <w:shd w:val="clear" w:color="auto" w:fill="D2EAF1"/>
          </w:tcPr>
          <w:p>
            <w:pPr>
              <w:pStyle w:val="176"/>
              <w:rPr>
                <w:bCs/>
                <w:color w:val="000000"/>
                <w:sz w:val="24"/>
                <w:szCs w:val="24"/>
              </w:rPr>
            </w:pPr>
            <w:r>
              <w:rPr>
                <w:bCs/>
                <w:color w:val="000000"/>
                <w:sz w:val="24"/>
                <w:szCs w:val="24"/>
              </w:rPr>
              <w:t>Special Publication</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79" w:hRule="atLeast"/>
          <w:jc w:val="center"/>
        </w:trPr>
        <w:tc>
          <w:tcPr>
            <w:tcW w:w="2505" w:type="dxa"/>
            <w:shd w:val="clear" w:color="auto" w:fill="auto"/>
          </w:tcPr>
          <w:p>
            <w:pPr>
              <w:pStyle w:val="176"/>
              <w:rPr>
                <w:b/>
                <w:bCs/>
                <w:color w:val="000000"/>
                <w:sz w:val="24"/>
                <w:szCs w:val="24"/>
              </w:rPr>
            </w:pPr>
            <w:r>
              <w:rPr>
                <w:b/>
                <w:bCs/>
                <w:color w:val="000000"/>
                <w:sz w:val="24"/>
                <w:szCs w:val="24"/>
              </w:rPr>
              <w:t>SSP</w:t>
            </w:r>
          </w:p>
        </w:tc>
        <w:tc>
          <w:tcPr>
            <w:tcW w:w="7622" w:type="dxa"/>
            <w:shd w:val="clear" w:color="auto" w:fill="auto"/>
          </w:tcPr>
          <w:p>
            <w:pPr>
              <w:pStyle w:val="176"/>
              <w:rPr>
                <w:bCs/>
                <w:color w:val="000000"/>
                <w:sz w:val="24"/>
                <w:szCs w:val="24"/>
              </w:rPr>
            </w:pPr>
            <w:r>
              <w:rPr>
                <w:bCs/>
                <w:color w:val="000000"/>
                <w:sz w:val="24"/>
                <w:szCs w:val="24"/>
              </w:rPr>
              <w:t>System Security Plan</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D2EAF1"/>
          </w:tcPr>
          <w:p>
            <w:pPr>
              <w:pStyle w:val="176"/>
              <w:rPr>
                <w:b/>
                <w:bCs/>
                <w:color w:val="000000"/>
                <w:sz w:val="24"/>
                <w:szCs w:val="24"/>
              </w:rPr>
            </w:pPr>
            <w:r>
              <w:rPr>
                <w:b/>
                <w:bCs/>
                <w:color w:val="000000"/>
                <w:sz w:val="24"/>
                <w:szCs w:val="24"/>
              </w:rPr>
              <w:t>TT&amp;E</w:t>
            </w:r>
          </w:p>
        </w:tc>
        <w:tc>
          <w:tcPr>
            <w:tcW w:w="7622" w:type="dxa"/>
            <w:shd w:val="clear" w:color="auto" w:fill="D2EAF1"/>
          </w:tcPr>
          <w:p>
            <w:pPr>
              <w:pStyle w:val="176"/>
              <w:rPr>
                <w:bCs/>
                <w:color w:val="000000"/>
                <w:sz w:val="24"/>
                <w:szCs w:val="24"/>
              </w:rPr>
            </w:pPr>
            <w:r>
              <w:rPr>
                <w:bCs/>
                <w:color w:val="000000"/>
                <w:sz w:val="24"/>
                <w:szCs w:val="24"/>
              </w:rPr>
              <w:t>Tests, Training, and Exercises</w:t>
            </w:r>
          </w:p>
        </w:tc>
      </w:tr>
      <w:tr>
        <w:tblPrEx>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Ex>
        <w:trPr>
          <w:cantSplit/>
          <w:trHeight w:val="297" w:hRule="atLeast"/>
          <w:jc w:val="center"/>
        </w:trPr>
        <w:tc>
          <w:tcPr>
            <w:tcW w:w="2505" w:type="dxa"/>
            <w:shd w:val="clear" w:color="auto" w:fill="auto"/>
          </w:tcPr>
          <w:p>
            <w:pPr>
              <w:pStyle w:val="176"/>
              <w:rPr>
                <w:b/>
                <w:bCs/>
                <w:sz w:val="24"/>
                <w:szCs w:val="24"/>
              </w:rPr>
            </w:pPr>
            <w:r>
              <w:rPr>
                <w:b/>
                <w:bCs/>
                <w:sz w:val="24"/>
                <w:szCs w:val="24"/>
              </w:rPr>
              <w:t>VA</w:t>
            </w:r>
          </w:p>
        </w:tc>
        <w:tc>
          <w:tcPr>
            <w:tcW w:w="7622" w:type="dxa"/>
            <w:shd w:val="clear" w:color="auto" w:fill="auto"/>
          </w:tcPr>
          <w:p>
            <w:pPr>
              <w:pStyle w:val="176"/>
              <w:keepNext/>
              <w:rPr>
                <w:bCs/>
                <w:sz w:val="24"/>
                <w:szCs w:val="24"/>
              </w:rPr>
            </w:pPr>
            <w:r>
              <w:rPr>
                <w:bCs/>
                <w:sz w:val="24"/>
                <w:szCs w:val="24"/>
              </w:rPr>
              <w:t>Department of Veterans Affairs</w:t>
            </w:r>
          </w:p>
        </w:tc>
      </w:tr>
    </w:tbl>
    <w:p>
      <w:pPr>
        <w:pStyle w:val="17"/>
      </w:pPr>
      <w:bookmarkStart w:id="348" w:name="_Toc392079451"/>
      <w:r>
        <w:t xml:space="preserve">Table </w:t>
      </w:r>
      <w:r>
        <w:fldChar w:fldCharType="begin"/>
      </w:r>
      <w:r>
        <w:instrText xml:space="preserve"> SEQ Table \* ARABIC </w:instrText>
      </w:r>
      <w:r>
        <w:fldChar w:fldCharType="separate"/>
      </w:r>
      <w:r>
        <w:t>18</w:t>
      </w:r>
      <w:r>
        <w:fldChar w:fldCharType="end"/>
      </w:r>
      <w:r>
        <w:t>: Acronym List</w:t>
      </w:r>
      <w:bookmarkEnd w:id="348"/>
    </w:p>
    <w:p/>
    <w:sectPr>
      <w:footerReference r:id="rId9" w:type="default"/>
      <w:pgSz w:w="12240" w:h="15840"/>
      <w:pgMar w:top="1080" w:right="1080" w:bottom="1080" w:left="1080" w:header="720" w:footer="720" w:gutter="0"/>
      <w:pgNumType w:start="1" w:chapStyle="7"/>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Georgia">
    <w:panose1 w:val="02040502050405020303"/>
    <w:charset w:val="00"/>
    <w:family w:val="roman"/>
    <w:pitch w:val="default"/>
    <w:sig w:usb0="00000287" w:usb1="00000000" w:usb2="00000000" w:usb3="00000000" w:csb0="2000009F" w:csb1="00000000"/>
  </w:font>
  <w:font w:name="MS ????">
    <w:altName w:val="Yu Gothic"/>
    <w:panose1 w:val="00000000000000000000"/>
    <w:charset w:val="80"/>
    <w:family w:val="auto"/>
    <w:pitch w:val="default"/>
    <w:sig w:usb0="00000000" w:usb1="00000000" w:usb2="00000010" w:usb3="00000000" w:csb0="00020000" w:csb1="00000000"/>
  </w:font>
  <w:font w:name="MyriaMM">
    <w:altName w:val="Cambria"/>
    <w:panose1 w:val="00000000000000000000"/>
    <w:charset w:val="00"/>
    <w:family w:val="swiss"/>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10006FF" w:usb1="4000205B" w:usb2="00000010" w:usb3="00000000" w:csb0="2000019F" w:csb1="00000000"/>
  </w:font>
  <w:font w:name="Book Antiqua">
    <w:panose1 w:val="020406020503050303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Trebuchet MS">
    <w:panose1 w:val="020B0603020202020204"/>
    <w:charset w:val="00"/>
    <w:family w:val="swiss"/>
    <w:pitch w:val="default"/>
    <w:sig w:usb0="00000687" w:usb1="00000000" w:usb2="00000000" w:usb3="00000000" w:csb0="2000009F" w:csb1="00000000"/>
  </w:font>
  <w:font w:name="Consolas">
    <w:panose1 w:val="020B0609020204030204"/>
    <w:charset w:val="00"/>
    <w:family w:val="modern"/>
    <w:pitch w:val="default"/>
    <w:sig w:usb0="E10002FF" w:usb1="4000FCFF" w:usb2="00000009" w:usb3="00000000" w:csb0="6000019F" w:csb1="DFD70000"/>
  </w:font>
  <w:font w:name="Guggenheim">
    <w:altName w:val="Times New Roman"/>
    <w:panose1 w:val="00000000000000000000"/>
    <w:charset w:val="00"/>
    <w:family w:val="auto"/>
    <w:pitch w:val="default"/>
    <w:sig w:usb0="00000000" w:usb1="00000000" w:usb2="00000000" w:usb3="00000000" w:csb0="00000001" w:csb1="00000000"/>
  </w:font>
  <w:font w:name="Georgia-Italic">
    <w:altName w:val="Georgia"/>
    <w:panose1 w:val="00000000000000000000"/>
    <w:charset w:val="4D"/>
    <w:family w:val="auto"/>
    <w:pitch w:val="default"/>
    <w:sig w:usb0="00000000" w:usb1="00000000" w:usb2="00000000" w:usb3="00000000" w:csb0="00000001" w:csb1="00000000"/>
  </w:font>
  <w:font w:name="MS PGothic">
    <w:altName w:val="Yu Gothic UI"/>
    <w:panose1 w:val="020B0600070205080204"/>
    <w:charset w:val="80"/>
    <w:family w:val="swiss"/>
    <w:pitch w:val="default"/>
    <w:sig w:usb0="00000000" w:usb1="00000000" w:usb2="00000012" w:usb3="00000000" w:csb0="0002009F" w:csb1="00000000"/>
  </w:font>
  <w:font w:name="IEFDFH+Arial">
    <w:altName w:val="Arial"/>
    <w:panose1 w:val="00000000000000000000"/>
    <w:charset w:val="00"/>
    <w:family w:val="swiss"/>
    <w:pitch w:val="default"/>
    <w:sig w:usb0="00000000" w:usb1="00000000" w:usb2="00000000" w:usb3="00000000" w:csb0="00000001" w:csb1="00000000"/>
  </w:font>
  <w:font w:name="Georgia">
    <w:panose1 w:val="02040502050405020303"/>
    <w:charset w:val="4D"/>
    <w:family w:val="auto"/>
    <w:pitch w:val="default"/>
    <w:sig w:usb0="00000287" w:usb1="00000000" w:usb2="00000000" w:usb3="00000000" w:csb0="2000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0"/>
      <w:rPr>
        <w:rStyle w:val="52"/>
        <w:rFonts w:ascii="Arial" w:hAnsi="Arial" w:cs="Arial"/>
        <w:color w:val="4D4E53"/>
        <w:spacing w:val="40"/>
      </w:rPr>
    </w:pPr>
    <w:r>
      <w:rPr>
        <w:rStyle w:val="52"/>
        <w:sz w:val="20"/>
        <w:szCs w:val="20"/>
      </w:rPr>
      <w:fldChar w:fldCharType="begin"/>
    </w:r>
    <w:r>
      <w:rPr>
        <w:rStyle w:val="52"/>
        <w:sz w:val="20"/>
        <w:szCs w:val="20"/>
      </w:rPr>
      <w:instrText xml:space="preserve">PAGE  </w:instrText>
    </w:r>
    <w:r>
      <w:rPr>
        <w:rStyle w:val="52"/>
        <w:sz w:val="20"/>
        <w:szCs w:val="20"/>
      </w:rPr>
      <w:fldChar w:fldCharType="separate"/>
    </w:r>
    <w:r>
      <w:rPr>
        <w:rStyle w:val="52"/>
        <w:sz w:val="20"/>
        <w:szCs w:val="20"/>
      </w:rPr>
      <w:t>O-2</w:t>
    </w:r>
    <w:r>
      <w:rPr>
        <w:rStyle w:val="52"/>
        <w:sz w:val="20"/>
        <w:szCs w:val="20"/>
      </w:rPr>
      <w:fldChar w:fldCharType="end"/>
    </w:r>
    <w:r>
      <w:rPr>
        <w:rStyle w:val="52"/>
      </w:rPr>
      <w:tab/>
    </w:r>
    <w:r>
      <w:rPr>
        <w:rStyle w:val="52"/>
        <w:rFonts w:ascii="Arial" w:hAnsi="Arial" w:cs="Arial"/>
        <w:color w:val="4D4E53"/>
        <w:spacing w:val="40"/>
      </w:rPr>
      <w:t>OFFICE OF INFORMATION SECURITY</w:t>
    </w:r>
  </w:p>
  <w:p>
    <w:pPr>
      <w:pStyle w:val="21"/>
      <w:ind w:right="0"/>
      <w:jc w:val="center"/>
      <w:rPr>
        <w:rFonts w:ascii="Arial" w:hAnsi="Arial" w:cs="Arial"/>
        <w:b/>
      </w:rPr>
    </w:pPr>
    <w:r>
      <w:rPr>
        <w:rStyle w:val="52"/>
        <w:rFonts w:ascii="Arial" w:hAnsi="Arial" w:cs="Arial"/>
        <w:b/>
        <w:color w:val="FF0000"/>
        <w:spacing w:val="40"/>
      </w:rPr>
      <w:t>SENSITIVE BUT UNCLASSIFIED</w:t>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rPr>
        <w:rStyle w:val="52"/>
      </w:rPr>
    </w:pPr>
    <w:r>
      <w:rPr>
        <w:rStyle w:val="52"/>
      </w:rPr>
      <w:fldChar w:fldCharType="begin"/>
    </w:r>
    <w:r>
      <w:rPr>
        <w:rStyle w:val="52"/>
      </w:rPr>
      <w:instrText xml:space="preserve">PAGE  </w:instrText>
    </w:r>
    <w:r>
      <w:rPr>
        <w:rStyle w:val="52"/>
      </w:rPr>
      <w:fldChar w:fldCharType="end"/>
    </w:r>
  </w:p>
  <w:p>
    <w:pPr>
      <w:pStyle w:val="21"/>
      <w:rPr>
        <w:rStyle w:val="52"/>
      </w:rPr>
    </w:pPr>
  </w:p>
  <w:p>
    <w:pPr>
      <w:pStyle w:val="21"/>
      <w:rPr>
        <w:rStyle w:val="52"/>
      </w:rPr>
    </w:pPr>
    <w:r>
      <w:rPr>
        <w:rStyle w:val="52"/>
      </w:rPr>
      <w:fldChar w:fldCharType="begin"/>
    </w:r>
    <w:r>
      <w:rPr>
        <w:rStyle w:val="52"/>
      </w:rPr>
      <w:instrText xml:space="preserve">PAGE  </w:instrText>
    </w:r>
    <w:r>
      <w:rPr>
        <w:rStyle w:val="52"/>
      </w:rPr>
      <w:fldChar w:fldCharType="end"/>
    </w:r>
  </w:p>
  <w:p>
    <w:pPr>
      <w:pStyle w:val="2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0"/>
      <w:jc w:val="right"/>
    </w:pPr>
    <w:r>
      <w:rPr>
        <w:rStyle w:val="52"/>
        <w:b/>
        <w:color w:val="FF0000"/>
        <w:sz w:val="28"/>
      </w:rPr>
      <w:t>SENSITIVE BUT UNCLASSIFIED</w:t>
    </w:r>
    <w:r>
      <w:t xml:space="preserve"> </w:t>
    </w:r>
    <w:r>
      <w:drawing>
        <wp:inline distT="0" distB="0" distL="0" distR="0">
          <wp:extent cx="2209800" cy="593725"/>
          <wp:effectExtent l="0" t="0" r="0" b="0"/>
          <wp:docPr id="28" name="Picture 28" descr="Official Seal of the Department of Veterans Affairs with Office of Information Security moniker" title="VA Logo Office of Information Secur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Official Seal of the Department of Veterans Affairs with Office of Information Security moniker" title="VA Logo Office of Information Security"/>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209800" cy="593725"/>
                  </a:xfrm>
                  <a:prstGeom prst="rect">
                    <a:avLst/>
                  </a:prstGeom>
                </pic:spPr>
              </pic:pic>
            </a:graphicData>
          </a:graphic>
        </wp:inline>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rPr>
        <w:rStyle w:val="52"/>
        <w:sz w:val="20"/>
        <w:szCs w:val="20"/>
      </w:rPr>
      <w:fldChar w:fldCharType="begin"/>
    </w:r>
    <w:r>
      <w:rPr>
        <w:rStyle w:val="52"/>
        <w:sz w:val="20"/>
        <w:szCs w:val="20"/>
      </w:rPr>
      <w:instrText xml:space="preserve">PAGE  </w:instrText>
    </w:r>
    <w:r>
      <w:rPr>
        <w:rStyle w:val="52"/>
        <w:sz w:val="20"/>
        <w:szCs w:val="20"/>
      </w:rPr>
      <w:fldChar w:fldCharType="separate"/>
    </w:r>
    <w:r>
      <w:rPr>
        <w:rStyle w:val="52"/>
        <w:sz w:val="20"/>
        <w:szCs w:val="20"/>
      </w:rPr>
      <w:t>i</w:t>
    </w:r>
    <w:r>
      <w:rPr>
        <w:rStyle w:val="52"/>
        <w:sz w:val="20"/>
        <w:szCs w:val="20"/>
      </w:rPr>
      <w:fldChar w:fldCharType="end"/>
    </w:r>
    <w:r>
      <w:rPr>
        <w:rStyle w:val="52"/>
      </w:rPr>
      <w:tab/>
    </w:r>
    <w:r>
      <w:rPr>
        <w:rStyle w:val="52"/>
      </w:rPr>
      <w:tab/>
    </w:r>
    <w:r>
      <w:rPr>
        <w:rStyle w:val="52"/>
        <w:color w:val="92939A"/>
        <w:spacing w:val="40"/>
      </w:rPr>
      <w:t>OFFICE OF INFORMATION SECURITY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right="0"/>
      <w:rPr>
        <w:rStyle w:val="52"/>
        <w:rFonts w:ascii="Arial" w:hAnsi="Arial" w:cs="Arial"/>
        <w:color w:val="4D4E53"/>
        <w:spacing w:val="40"/>
      </w:rPr>
    </w:pPr>
    <w:r>
      <w:rPr>
        <w:rStyle w:val="52"/>
      </w:rPr>
      <w:tab/>
    </w:r>
    <w:r>
      <w:rPr>
        <w:rStyle w:val="52"/>
        <w:rFonts w:ascii="Arial" w:hAnsi="Arial" w:cs="Arial"/>
        <w:color w:val="4D4E53"/>
        <w:spacing w:val="40"/>
      </w:rPr>
      <w:t>OFFICE OF INFORMATION SECURITY</w:t>
    </w:r>
  </w:p>
  <w:p>
    <w:pPr>
      <w:pStyle w:val="21"/>
      <w:ind w:right="0"/>
      <w:jc w:val="center"/>
      <w:rPr>
        <w:rFonts w:ascii="Arial" w:hAnsi="Arial" w:cs="Arial"/>
        <w:b/>
      </w:rPr>
    </w:pPr>
    <w:r>
      <w:rPr>
        <w:rStyle w:val="52"/>
        <w:rFonts w:ascii="Arial" w:hAnsi="Arial" w:cs="Arial"/>
        <w:b/>
        <w:color w:val="FF0000"/>
        <w:spacing w:val="40"/>
      </w:rPr>
      <w:t>SENSITIVE BUT UNCLASSIFIED</w:t>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5040"/>
        <w:tab w:val="clear" w:pos="4320"/>
      </w:tabs>
    </w:pPr>
    <w:r>
      <w:rPr>
        <w:rStyle w:val="52"/>
        <w:color w:val="FF0000"/>
        <w:sz w:val="28"/>
      </w:rPr>
      <w:tab/>
    </w:r>
    <w:r>
      <w:rPr>
        <w:rStyle w:val="52"/>
        <w:color w:val="FF0000"/>
        <w:sz w:val="28"/>
      </w:rPr>
      <w:t>SENSITIVE BUT UNCLASSIFIED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29"/>
      <w:lvlText w:val="%1."/>
      <w:lvlJc w:val="left"/>
      <w:pPr>
        <w:tabs>
          <w:tab w:val="left" w:pos="1080"/>
        </w:tabs>
        <w:ind w:left="1080" w:hanging="360"/>
      </w:pPr>
      <w:rPr>
        <w:rFonts w:ascii="Times New Roman" w:hAnsi="Times New Roman" w:cs="Times New Roman"/>
      </w:rPr>
    </w:lvl>
  </w:abstractNum>
  <w:abstractNum w:abstractNumId="1">
    <w:nsid w:val="FFFFFF83"/>
    <w:multiLevelType w:val="singleLevel"/>
    <w:tmpl w:val="FFFFFF83"/>
    <w:lvl w:ilvl="0" w:tentative="0">
      <w:start w:val="1"/>
      <w:numFmt w:val="bullet"/>
      <w:pStyle w:val="135"/>
      <w:lvlText w:val=""/>
      <w:lvlJc w:val="left"/>
      <w:pPr>
        <w:tabs>
          <w:tab w:val="left" w:pos="720"/>
        </w:tabs>
        <w:ind w:left="720" w:hanging="360"/>
      </w:pPr>
      <w:rPr>
        <w:rFonts w:hint="default" w:ascii="Symbol" w:hAnsi="Symbol"/>
      </w:rPr>
    </w:lvl>
  </w:abstractNum>
  <w:abstractNum w:abstractNumId="2">
    <w:nsid w:val="FFFFFF88"/>
    <w:multiLevelType w:val="singleLevel"/>
    <w:tmpl w:val="FFFFFF88"/>
    <w:lvl w:ilvl="0" w:tentative="0">
      <w:start w:val="1"/>
      <w:numFmt w:val="decimal"/>
      <w:pStyle w:val="173"/>
      <w:lvlText w:val="%1."/>
      <w:lvlJc w:val="left"/>
      <w:pPr>
        <w:tabs>
          <w:tab w:val="left" w:pos="360"/>
        </w:tabs>
        <w:ind w:left="360" w:hanging="360"/>
      </w:pPr>
      <w:rPr>
        <w:rFonts w:ascii="Times New Roman" w:hAnsi="Times New Roman" w:cs="Times New Roman"/>
      </w:rPr>
    </w:lvl>
  </w:abstractNum>
  <w:abstractNum w:abstractNumId="3">
    <w:nsid w:val="FFFFFF89"/>
    <w:multiLevelType w:val="singleLevel"/>
    <w:tmpl w:val="FFFFFF89"/>
    <w:lvl w:ilvl="0" w:tentative="0">
      <w:start w:val="1"/>
      <w:numFmt w:val="bullet"/>
      <w:pStyle w:val="30"/>
      <w:lvlText w:val=""/>
      <w:lvlJc w:val="left"/>
      <w:pPr>
        <w:tabs>
          <w:tab w:val="left" w:pos="360"/>
        </w:tabs>
        <w:ind w:left="360" w:hanging="360"/>
      </w:pPr>
      <w:rPr>
        <w:rFonts w:hint="default" w:ascii="Symbol" w:hAnsi="Symbol"/>
      </w:rPr>
    </w:lvl>
  </w:abstractNum>
  <w:abstractNum w:abstractNumId="4">
    <w:nsid w:val="03EE637A"/>
    <w:multiLevelType w:val="multilevel"/>
    <w:tmpl w:val="03EE637A"/>
    <w:lvl w:ilvl="0" w:tentative="0">
      <w:start w:val="1"/>
      <w:numFmt w:val="bullet"/>
      <w:pStyle w:val="76"/>
      <w:lvlText w:val=""/>
      <w:lvlJc w:val="left"/>
      <w:pPr>
        <w:tabs>
          <w:tab w:val="left" w:pos="447"/>
        </w:tabs>
        <w:ind w:left="447"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70E50FC"/>
    <w:multiLevelType w:val="multilevel"/>
    <w:tmpl w:val="070E50F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A580C41"/>
    <w:multiLevelType w:val="multilevel"/>
    <w:tmpl w:val="0A580C41"/>
    <w:lvl w:ilvl="0" w:tentative="0">
      <w:start w:val="1"/>
      <w:numFmt w:val="bullet"/>
      <w:lvlText w:val=""/>
      <w:lvlJc w:val="left"/>
      <w:pPr>
        <w:ind w:left="360" w:hanging="360"/>
      </w:pPr>
      <w:rPr>
        <w:rFonts w:hint="default" w:ascii="Symbol" w:hAnsi="Symbol"/>
        <w:color w:val="auto"/>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0A5C0B20"/>
    <w:multiLevelType w:val="multilevel"/>
    <w:tmpl w:val="0A5C0B20"/>
    <w:lvl w:ilvl="0" w:tentative="0">
      <w:start w:val="1"/>
      <w:numFmt w:val="bullet"/>
      <w:pStyle w:val="14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8">
    <w:nsid w:val="0DF8031F"/>
    <w:multiLevelType w:val="multilevel"/>
    <w:tmpl w:val="0DF8031F"/>
    <w:lvl w:ilvl="0" w:tentative="0">
      <w:start w:val="1"/>
      <w:numFmt w:val="decimal"/>
      <w:pStyle w:val="97"/>
      <w:lvlText w:val="%1."/>
      <w:lvlJc w:val="left"/>
      <w:pPr>
        <w:tabs>
          <w:tab w:val="left" w:pos="720"/>
        </w:tabs>
        <w:ind w:left="720" w:hanging="360"/>
      </w:pPr>
      <w:rPr>
        <w:rFonts w:hint="default" w:ascii="Times New Roman" w:hAnsi="Times New Roman" w:cs="Times New Roman"/>
      </w:rPr>
    </w:lvl>
    <w:lvl w:ilvl="1" w:tentative="0">
      <w:start w:val="1"/>
      <w:numFmt w:val="lowerLetter"/>
      <w:lvlText w:val="%2."/>
      <w:lvlJc w:val="left"/>
      <w:pPr>
        <w:tabs>
          <w:tab w:val="left" w:pos="1440"/>
        </w:tabs>
        <w:ind w:left="1440" w:hanging="360"/>
      </w:pPr>
      <w:rPr>
        <w:rFonts w:ascii="Times New Roman" w:hAnsi="Times New Roman" w:cs="Times New Roman"/>
      </w:rPr>
    </w:lvl>
    <w:lvl w:ilvl="2" w:tentative="0">
      <w:start w:val="1"/>
      <w:numFmt w:val="lowerRoman"/>
      <w:lvlText w:val="%3."/>
      <w:lvlJc w:val="right"/>
      <w:pPr>
        <w:tabs>
          <w:tab w:val="left" w:pos="2160"/>
        </w:tabs>
        <w:ind w:left="2160" w:hanging="180"/>
      </w:pPr>
      <w:rPr>
        <w:rFonts w:ascii="Times New Roman" w:hAnsi="Times New Roman" w:cs="Times New Roman"/>
      </w:rPr>
    </w:lvl>
    <w:lvl w:ilvl="3" w:tentative="0">
      <w:start w:val="1"/>
      <w:numFmt w:val="decimal"/>
      <w:lvlText w:val="%4."/>
      <w:lvlJc w:val="left"/>
      <w:pPr>
        <w:tabs>
          <w:tab w:val="left" w:pos="2880"/>
        </w:tabs>
        <w:ind w:left="2880" w:hanging="360"/>
      </w:pPr>
      <w:rPr>
        <w:rFonts w:ascii="Times New Roman" w:hAnsi="Times New Roman" w:cs="Times New Roman"/>
      </w:rPr>
    </w:lvl>
    <w:lvl w:ilvl="4" w:tentative="0">
      <w:start w:val="1"/>
      <w:numFmt w:val="lowerLetter"/>
      <w:lvlText w:val="%5."/>
      <w:lvlJc w:val="left"/>
      <w:pPr>
        <w:tabs>
          <w:tab w:val="left" w:pos="3600"/>
        </w:tabs>
        <w:ind w:left="3600" w:hanging="360"/>
      </w:pPr>
      <w:rPr>
        <w:rFonts w:ascii="Times New Roman" w:hAnsi="Times New Roman" w:cs="Times New Roman"/>
      </w:rPr>
    </w:lvl>
    <w:lvl w:ilvl="5" w:tentative="0">
      <w:start w:val="1"/>
      <w:numFmt w:val="lowerRoman"/>
      <w:lvlText w:val="%6."/>
      <w:lvlJc w:val="right"/>
      <w:pPr>
        <w:tabs>
          <w:tab w:val="left" w:pos="4320"/>
        </w:tabs>
        <w:ind w:left="4320" w:hanging="180"/>
      </w:pPr>
      <w:rPr>
        <w:rFonts w:ascii="Times New Roman" w:hAnsi="Times New Roman" w:cs="Times New Roman"/>
      </w:rPr>
    </w:lvl>
    <w:lvl w:ilvl="6" w:tentative="0">
      <w:start w:val="1"/>
      <w:numFmt w:val="decimal"/>
      <w:lvlText w:val="%7."/>
      <w:lvlJc w:val="left"/>
      <w:pPr>
        <w:tabs>
          <w:tab w:val="left" w:pos="5040"/>
        </w:tabs>
        <w:ind w:left="5040" w:hanging="360"/>
      </w:pPr>
      <w:rPr>
        <w:rFonts w:ascii="Times New Roman" w:hAnsi="Times New Roman" w:cs="Times New Roman"/>
      </w:rPr>
    </w:lvl>
    <w:lvl w:ilvl="7" w:tentative="0">
      <w:start w:val="1"/>
      <w:numFmt w:val="lowerLetter"/>
      <w:lvlText w:val="%8."/>
      <w:lvlJc w:val="left"/>
      <w:pPr>
        <w:tabs>
          <w:tab w:val="left" w:pos="5760"/>
        </w:tabs>
        <w:ind w:left="5760" w:hanging="360"/>
      </w:pPr>
      <w:rPr>
        <w:rFonts w:ascii="Times New Roman" w:hAnsi="Times New Roman" w:cs="Times New Roman"/>
      </w:rPr>
    </w:lvl>
    <w:lvl w:ilvl="8" w:tentative="0">
      <w:start w:val="1"/>
      <w:numFmt w:val="lowerRoman"/>
      <w:lvlText w:val="%9."/>
      <w:lvlJc w:val="right"/>
      <w:pPr>
        <w:tabs>
          <w:tab w:val="left" w:pos="6480"/>
        </w:tabs>
        <w:ind w:left="6480" w:hanging="180"/>
      </w:pPr>
      <w:rPr>
        <w:rFonts w:ascii="Times New Roman" w:hAnsi="Times New Roman" w:cs="Times New Roman"/>
      </w:rPr>
    </w:lvl>
  </w:abstractNum>
  <w:abstractNum w:abstractNumId="9">
    <w:nsid w:val="13376AA9"/>
    <w:multiLevelType w:val="multilevel"/>
    <w:tmpl w:val="13376AA9"/>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15B27771"/>
    <w:multiLevelType w:val="multilevel"/>
    <w:tmpl w:val="15B27771"/>
    <w:lvl w:ilvl="0" w:tentative="0">
      <w:start w:val="1"/>
      <w:numFmt w:val="bullet"/>
      <w:pStyle w:val="79"/>
      <w:lvlText w:val="–"/>
      <w:lvlJc w:val="left"/>
      <w:pPr>
        <w:tabs>
          <w:tab w:val="left" w:pos="360"/>
        </w:tabs>
        <w:ind w:left="360" w:hanging="360"/>
      </w:pPr>
      <w:rPr>
        <w:rFonts w:hint="default" w:ascii="Times New Roman" w:hAnsi="Times New Roman"/>
        <w:color w:val="auto"/>
      </w:rPr>
    </w:lvl>
    <w:lvl w:ilvl="1" w:tentative="0">
      <w:start w:val="1"/>
      <w:numFmt w:val="bullet"/>
      <w:lvlText w:val="۰"/>
      <w:lvlJc w:val="left"/>
      <w:pPr>
        <w:tabs>
          <w:tab w:val="left" w:pos="1080"/>
        </w:tabs>
        <w:ind w:left="1080" w:hanging="360"/>
      </w:pPr>
      <w:rPr>
        <w:rFonts w:hint="default" w:ascii="Times New Roman" w:hAnsi="Times New Roman"/>
        <w:color w:val="000080"/>
        <w:sz w:val="24"/>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1">
    <w:nsid w:val="172D486B"/>
    <w:multiLevelType w:val="multilevel"/>
    <w:tmpl w:val="172D48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1C620A4A"/>
    <w:multiLevelType w:val="multilevel"/>
    <w:tmpl w:val="1C620A4A"/>
    <w:lvl w:ilvl="0" w:tentative="0">
      <w:start w:val="1"/>
      <w:numFmt w:val="bullet"/>
      <w:pStyle w:val="25"/>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rPr>
    </w:lvl>
    <w:lvl w:ilvl="8" w:tentative="0">
      <w:start w:val="1"/>
      <w:numFmt w:val="bullet"/>
      <w:lvlText w:val=""/>
      <w:lvlJc w:val="left"/>
      <w:pPr>
        <w:ind w:left="6120" w:hanging="360"/>
      </w:pPr>
      <w:rPr>
        <w:rFonts w:hint="default" w:ascii="Wingdings" w:hAnsi="Wingdings"/>
      </w:rPr>
    </w:lvl>
  </w:abstractNum>
  <w:abstractNum w:abstractNumId="13">
    <w:nsid w:val="28126DA6"/>
    <w:multiLevelType w:val="multilevel"/>
    <w:tmpl w:val="28126DA6"/>
    <w:lvl w:ilvl="0" w:tentative="0">
      <w:start w:val="1"/>
      <w:numFmt w:val="decimal"/>
      <w:pStyle w:val="2"/>
      <w:lvlText w:val="%1"/>
      <w:lvlJc w:val="left"/>
      <w:pPr>
        <w:ind w:left="432" w:hanging="432"/>
      </w:pPr>
      <w:rPr>
        <w:rFonts w:hint="default"/>
      </w:rPr>
    </w:lvl>
    <w:lvl w:ilvl="1" w:tentative="0">
      <w:start w:val="1"/>
      <w:numFmt w:val="decimal"/>
      <w:pStyle w:val="4"/>
      <w:lvlText w:val="%1.%2"/>
      <w:lvlJc w:val="left"/>
      <w:pPr>
        <w:ind w:left="576" w:hanging="576"/>
      </w:pPr>
      <w:rPr>
        <w:rFonts w:hint="default"/>
        <w:b w:val="0"/>
      </w:rPr>
    </w:lvl>
    <w:lvl w:ilvl="2" w:tentative="0">
      <w:start w:val="1"/>
      <w:numFmt w:val="decimal"/>
      <w:pStyle w:val="5"/>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4" w:hanging="1584"/>
      </w:pPr>
      <w:rPr>
        <w:rFonts w:hint="default"/>
      </w:rPr>
    </w:lvl>
  </w:abstractNum>
  <w:abstractNum w:abstractNumId="14">
    <w:nsid w:val="34961D1B"/>
    <w:multiLevelType w:val="multilevel"/>
    <w:tmpl w:val="34961D1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35E67C70"/>
    <w:multiLevelType w:val="multilevel"/>
    <w:tmpl w:val="35E67C70"/>
    <w:lvl w:ilvl="0" w:tentative="0">
      <w:start w:val="1"/>
      <w:numFmt w:val="bullet"/>
      <w:pStyle w:val="204"/>
      <w:lvlText w:val=""/>
      <w:lvlJc w:val="left"/>
      <w:pPr>
        <w:tabs>
          <w:tab w:val="left" w:pos="1800"/>
        </w:tabs>
        <w:ind w:left="1800" w:hanging="360"/>
      </w:pPr>
      <w:rPr>
        <w:rFonts w:hint="default" w:ascii="Symbol" w:hAnsi="Symbol"/>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16">
    <w:nsid w:val="3A58030E"/>
    <w:multiLevelType w:val="multilevel"/>
    <w:tmpl w:val="3A58030E"/>
    <w:lvl w:ilvl="0" w:tentative="0">
      <w:start w:val="1"/>
      <w:numFmt w:val="bullet"/>
      <w:pStyle w:val="73"/>
      <w:lvlText w:val=""/>
      <w:lvlJc w:val="left"/>
      <w:pPr>
        <w:tabs>
          <w:tab w:val="left" w:pos="2700"/>
        </w:tabs>
        <w:ind w:left="2340"/>
      </w:pPr>
      <w:rPr>
        <w:rFonts w:hint="default" w:ascii="Wingdings" w:hAnsi="Wingdings"/>
      </w:rPr>
    </w:lvl>
    <w:lvl w:ilvl="1" w:tentative="0">
      <w:start w:val="1"/>
      <w:numFmt w:val="bullet"/>
      <w:lvlText w:val="۰"/>
      <w:lvlJc w:val="left"/>
      <w:pPr>
        <w:tabs>
          <w:tab w:val="left" w:pos="1080"/>
        </w:tabs>
        <w:ind w:left="1080" w:hanging="360"/>
      </w:pPr>
      <w:rPr>
        <w:rFonts w:hint="default" w:ascii="Times New Roman" w:hAnsi="Times New Roman"/>
        <w:color w:val="000080"/>
        <w:sz w:val="24"/>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7">
    <w:nsid w:val="40233710"/>
    <w:multiLevelType w:val="multilevel"/>
    <w:tmpl w:val="402337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0925F75"/>
    <w:multiLevelType w:val="multilevel"/>
    <w:tmpl w:val="40925F75"/>
    <w:lvl w:ilvl="0" w:tentative="0">
      <w:start w:val="1"/>
      <w:numFmt w:val="lowerLetter"/>
      <w:pStyle w:val="28"/>
      <w:lvlText w:val="%1."/>
      <w:lvlJc w:val="left"/>
      <w:pPr>
        <w:tabs>
          <w:tab w:val="left" w:pos="720"/>
        </w:tabs>
        <w:ind w:left="720" w:hanging="360"/>
      </w:pPr>
      <w:rPr>
        <w:rFonts w:hint="default" w:ascii="Times New Roman" w:hAnsi="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44110C86"/>
    <w:multiLevelType w:val="multilevel"/>
    <w:tmpl w:val="44110C86"/>
    <w:lvl w:ilvl="0" w:tentative="0">
      <w:start w:val="1"/>
      <w:numFmt w:val="decimal"/>
      <w:suff w:val="space"/>
      <w:lvlText w:val="Chapter %1"/>
      <w:lvlJc w:val="left"/>
      <w:pPr>
        <w:ind w:left="0" w:firstLine="0"/>
      </w:pPr>
      <w:rPr>
        <w:rFonts w:hint="default"/>
      </w:rPr>
    </w:lvl>
    <w:lvl w:ilvl="1" w:tentative="0">
      <w:start w:val="1"/>
      <w:numFmt w:val="none"/>
      <w:suff w:val="nothing"/>
      <w:lvlText w:val=""/>
      <w:lvlJc w:val="left"/>
      <w:pPr>
        <w:ind w:left="0" w:firstLine="0"/>
      </w:pPr>
      <w:rPr>
        <w:rFonts w:hint="default"/>
      </w:rPr>
    </w:lvl>
    <w:lvl w:ilvl="2" w:tentative="0">
      <w:start w:val="1"/>
      <w:numFmt w:val="none"/>
      <w:suff w:val="nothing"/>
      <w:lvlText w:val=""/>
      <w:lvlJc w:val="left"/>
      <w:pPr>
        <w:ind w:left="0" w:firstLine="0"/>
      </w:pPr>
      <w:rPr>
        <w:rFonts w:hint="default"/>
      </w:rPr>
    </w:lvl>
    <w:lvl w:ilvl="3" w:tentative="0">
      <w:start w:val="1"/>
      <w:numFmt w:val="none"/>
      <w:suff w:val="nothing"/>
      <w:lvlText w:val=""/>
      <w:lvlJc w:val="left"/>
      <w:pPr>
        <w:ind w:left="0" w:firstLine="0"/>
      </w:pPr>
      <w:rPr>
        <w:rFonts w:hint="default"/>
      </w:rPr>
    </w:lvl>
    <w:lvl w:ilvl="4" w:tentative="0">
      <w:start w:val="1"/>
      <w:numFmt w:val="none"/>
      <w:suff w:val="nothing"/>
      <w:lvlText w:val=""/>
      <w:lvlJc w:val="left"/>
      <w:pPr>
        <w:ind w:left="0" w:firstLine="0"/>
      </w:pPr>
      <w:rPr>
        <w:rFonts w:hint="default"/>
      </w:rPr>
    </w:lvl>
    <w:lvl w:ilvl="5" w:tentative="0">
      <w:start w:val="1"/>
      <w:numFmt w:val="none"/>
      <w:suff w:val="nothing"/>
      <w:lvlText w:val=""/>
      <w:lvlJc w:val="left"/>
      <w:pPr>
        <w:ind w:left="0" w:firstLine="0"/>
      </w:pPr>
      <w:rPr>
        <w:rFonts w:hint="default"/>
      </w:rPr>
    </w:lvl>
    <w:lvl w:ilvl="6" w:tentative="0">
      <w:start w:val="1"/>
      <w:numFmt w:val="upperLetter"/>
      <w:pStyle w:val="9"/>
      <w:suff w:val="nothing"/>
      <w:lvlText w:val="Appendix %7"/>
      <w:lvlJc w:val="left"/>
      <w:pPr>
        <w:ind w:left="180" w:firstLine="0"/>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7" w:tentative="0">
      <w:start w:val="1"/>
      <w:numFmt w:val="none"/>
      <w:suff w:val="nothing"/>
      <w:lvlText w:val=""/>
      <w:lvlJc w:val="left"/>
      <w:pPr>
        <w:ind w:left="0" w:firstLine="0"/>
      </w:pPr>
      <w:rPr>
        <w:rFonts w:hint="default"/>
      </w:rPr>
    </w:lvl>
    <w:lvl w:ilvl="8" w:tentative="0">
      <w:start w:val="1"/>
      <w:numFmt w:val="none"/>
      <w:suff w:val="nothing"/>
      <w:lvlText w:val=""/>
      <w:lvlJc w:val="left"/>
      <w:pPr>
        <w:ind w:left="0" w:firstLine="0"/>
      </w:pPr>
      <w:rPr>
        <w:rFonts w:hint="default"/>
      </w:rPr>
    </w:lvl>
  </w:abstractNum>
  <w:abstractNum w:abstractNumId="20">
    <w:nsid w:val="4BA3037D"/>
    <w:multiLevelType w:val="multilevel"/>
    <w:tmpl w:val="4BA303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39B32B2"/>
    <w:multiLevelType w:val="multilevel"/>
    <w:tmpl w:val="539B32B2"/>
    <w:lvl w:ilvl="0" w:tentative="0">
      <w:start w:val="1"/>
      <w:numFmt w:val="decimal"/>
      <w:pStyle w:val="148"/>
      <w:lvlText w:val="%1."/>
      <w:lvlJc w:val="left"/>
      <w:pPr>
        <w:ind w:left="1080" w:hanging="360"/>
      </w:pPr>
      <w:rPr>
        <w:rFonts w:ascii="Times New Roman" w:hAnsi="Times New Roman" w:cs="Times New Roman"/>
      </w:rPr>
    </w:lvl>
    <w:lvl w:ilvl="1" w:tentative="0">
      <w:start w:val="1"/>
      <w:numFmt w:val="decimal"/>
      <w:lvlText w:val="%2.1"/>
      <w:lvlJc w:val="left"/>
      <w:pPr>
        <w:ind w:left="1800" w:hanging="360"/>
      </w:pPr>
      <w:rPr>
        <w:rFonts w:hint="default" w:ascii="Times New Roman" w:hAnsi="Times New Roman" w:cs="Times New Roman"/>
      </w:rPr>
    </w:lvl>
    <w:lvl w:ilvl="2" w:tentative="0">
      <w:start w:val="1"/>
      <w:numFmt w:val="lowerRoman"/>
      <w:lvlText w:val="%3."/>
      <w:lvlJc w:val="right"/>
      <w:pPr>
        <w:ind w:left="2520" w:hanging="180"/>
      </w:pPr>
      <w:rPr>
        <w:rFonts w:ascii="Times New Roman" w:hAnsi="Times New Roman" w:cs="Times New Roman"/>
      </w:rPr>
    </w:lvl>
    <w:lvl w:ilvl="3" w:tentative="0">
      <w:start w:val="1"/>
      <w:numFmt w:val="decimal"/>
      <w:lvlText w:val="%4."/>
      <w:lvlJc w:val="left"/>
      <w:pPr>
        <w:ind w:left="3240" w:hanging="360"/>
      </w:pPr>
      <w:rPr>
        <w:rFonts w:ascii="Times New Roman" w:hAnsi="Times New Roman" w:cs="Times New Roman"/>
      </w:rPr>
    </w:lvl>
    <w:lvl w:ilvl="4" w:tentative="0">
      <w:start w:val="1"/>
      <w:numFmt w:val="lowerLetter"/>
      <w:lvlText w:val="%5."/>
      <w:lvlJc w:val="left"/>
      <w:pPr>
        <w:ind w:left="3960" w:hanging="360"/>
      </w:pPr>
      <w:rPr>
        <w:rFonts w:ascii="Times New Roman" w:hAnsi="Times New Roman" w:cs="Times New Roman"/>
      </w:rPr>
    </w:lvl>
    <w:lvl w:ilvl="5" w:tentative="0">
      <w:start w:val="1"/>
      <w:numFmt w:val="lowerRoman"/>
      <w:lvlText w:val="%6."/>
      <w:lvlJc w:val="right"/>
      <w:pPr>
        <w:ind w:left="4680" w:hanging="180"/>
      </w:pPr>
      <w:rPr>
        <w:rFonts w:ascii="Times New Roman" w:hAnsi="Times New Roman" w:cs="Times New Roman"/>
      </w:rPr>
    </w:lvl>
    <w:lvl w:ilvl="6" w:tentative="0">
      <w:start w:val="1"/>
      <w:numFmt w:val="decimal"/>
      <w:lvlText w:val="%7."/>
      <w:lvlJc w:val="left"/>
      <w:pPr>
        <w:ind w:left="5400" w:hanging="360"/>
      </w:pPr>
      <w:rPr>
        <w:rFonts w:ascii="Times New Roman" w:hAnsi="Times New Roman" w:cs="Times New Roman"/>
      </w:rPr>
    </w:lvl>
    <w:lvl w:ilvl="7" w:tentative="0">
      <w:start w:val="1"/>
      <w:numFmt w:val="lowerLetter"/>
      <w:lvlText w:val="%8."/>
      <w:lvlJc w:val="left"/>
      <w:pPr>
        <w:ind w:left="6120" w:hanging="360"/>
      </w:pPr>
      <w:rPr>
        <w:rFonts w:ascii="Times New Roman" w:hAnsi="Times New Roman" w:cs="Times New Roman"/>
      </w:rPr>
    </w:lvl>
    <w:lvl w:ilvl="8" w:tentative="0">
      <w:start w:val="1"/>
      <w:numFmt w:val="lowerRoman"/>
      <w:lvlText w:val="%9."/>
      <w:lvlJc w:val="right"/>
      <w:pPr>
        <w:ind w:left="6840" w:hanging="180"/>
      </w:pPr>
      <w:rPr>
        <w:rFonts w:ascii="Times New Roman" w:hAnsi="Times New Roman" w:cs="Times New Roman"/>
      </w:rPr>
    </w:lvl>
  </w:abstractNum>
  <w:abstractNum w:abstractNumId="22">
    <w:nsid w:val="53A952A1"/>
    <w:multiLevelType w:val="multilevel"/>
    <w:tmpl w:val="53A952A1"/>
    <w:lvl w:ilvl="0" w:tentative="0">
      <w:start w:val="1"/>
      <w:numFmt w:val="bullet"/>
      <w:pStyle w:val="1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3">
    <w:nsid w:val="56400B46"/>
    <w:multiLevelType w:val="multilevel"/>
    <w:tmpl w:val="56400B46"/>
    <w:lvl w:ilvl="0" w:tentative="0">
      <w:start w:val="1"/>
      <w:numFmt w:val="bullet"/>
      <w:lvlText w:val=""/>
      <w:lvlJc w:val="left"/>
      <w:rPr>
        <w:rFonts w:hint="default" w:ascii="Symbol" w:hAnsi="Symbol"/>
      </w:rPr>
    </w:lvl>
    <w:lvl w:ilvl="1" w:tentative="0">
      <w:start w:val="0"/>
      <w:numFmt w:val="decimal"/>
      <w:lvlText w:val=""/>
      <w:lvlJc w:val="left"/>
      <w:rPr>
        <w:rFonts w:cs="Times New Roman"/>
      </w:rPr>
    </w:lvl>
    <w:lvl w:ilvl="2" w:tentative="0">
      <w:start w:val="0"/>
      <w:numFmt w:val="decimal"/>
      <w:lvlText w:val=""/>
      <w:lvlJc w:val="left"/>
      <w:rPr>
        <w:rFonts w:cs="Times New Roman"/>
      </w:rPr>
    </w:lvl>
    <w:lvl w:ilvl="3" w:tentative="0">
      <w:start w:val="0"/>
      <w:numFmt w:val="decimal"/>
      <w:lvlText w:val=""/>
      <w:lvlJc w:val="left"/>
      <w:rPr>
        <w:rFonts w:cs="Times New Roman"/>
      </w:rPr>
    </w:lvl>
    <w:lvl w:ilvl="4" w:tentative="0">
      <w:start w:val="0"/>
      <w:numFmt w:val="decimal"/>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24">
    <w:nsid w:val="5C3826F7"/>
    <w:multiLevelType w:val="multilevel"/>
    <w:tmpl w:val="5C3826F7"/>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5">
    <w:nsid w:val="62CC6BE3"/>
    <w:multiLevelType w:val="multilevel"/>
    <w:tmpl w:val="62CC6BE3"/>
    <w:lvl w:ilvl="0" w:tentative="0">
      <w:start w:val="1"/>
      <w:numFmt w:val="decimal"/>
      <w:pStyle w:val="206"/>
      <w:lvlText w:val="%1."/>
      <w:lvlJc w:val="left"/>
      <w:pPr>
        <w:tabs>
          <w:tab w:val="left" w:pos="720"/>
        </w:tabs>
        <w:ind w:left="720" w:hanging="360"/>
      </w:pPr>
      <w:rPr>
        <w:rFonts w:hint="default" w:cs="Times New Roman"/>
      </w:rPr>
    </w:lvl>
    <w:lvl w:ilvl="1" w:tentative="0">
      <w:start w:val="1"/>
      <w:numFmt w:val="decimal"/>
      <w:lvlText w:val="%2."/>
      <w:lvlJc w:val="left"/>
      <w:pPr>
        <w:tabs>
          <w:tab w:val="left" w:pos="1440"/>
        </w:tabs>
        <w:ind w:left="1440" w:hanging="360"/>
      </w:pPr>
      <w:rPr>
        <w:rFonts w:cs="Times New Roman"/>
      </w:rPr>
    </w:lvl>
    <w:lvl w:ilvl="2" w:tentative="0">
      <w:start w:val="1"/>
      <w:numFmt w:val="lowerRoman"/>
      <w:lvlText w:val="%3."/>
      <w:lvlJc w:val="right"/>
      <w:pPr>
        <w:tabs>
          <w:tab w:val="left" w:pos="2160"/>
        </w:tabs>
        <w:ind w:left="2160" w:hanging="18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lowerLetter"/>
      <w:lvlText w:val="%5."/>
      <w:lvlJc w:val="left"/>
      <w:pPr>
        <w:tabs>
          <w:tab w:val="left" w:pos="3600"/>
        </w:tabs>
        <w:ind w:left="3600" w:hanging="360"/>
      </w:pPr>
      <w:rPr>
        <w:rFonts w:cs="Times New Roman"/>
      </w:rPr>
    </w:lvl>
    <w:lvl w:ilvl="5" w:tentative="0">
      <w:start w:val="1"/>
      <w:numFmt w:val="lowerRoman"/>
      <w:lvlText w:val="%6."/>
      <w:lvlJc w:val="right"/>
      <w:pPr>
        <w:tabs>
          <w:tab w:val="left" w:pos="4320"/>
        </w:tabs>
        <w:ind w:left="4320" w:hanging="18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lowerLetter"/>
      <w:lvlText w:val="%8."/>
      <w:lvlJc w:val="left"/>
      <w:pPr>
        <w:tabs>
          <w:tab w:val="left" w:pos="5760"/>
        </w:tabs>
        <w:ind w:left="5760" w:hanging="360"/>
      </w:pPr>
      <w:rPr>
        <w:rFonts w:cs="Times New Roman"/>
      </w:rPr>
    </w:lvl>
    <w:lvl w:ilvl="8" w:tentative="0">
      <w:start w:val="1"/>
      <w:numFmt w:val="lowerRoman"/>
      <w:lvlText w:val="%9."/>
      <w:lvlJc w:val="right"/>
      <w:pPr>
        <w:tabs>
          <w:tab w:val="left" w:pos="6480"/>
        </w:tabs>
        <w:ind w:left="6480" w:hanging="180"/>
      </w:pPr>
      <w:rPr>
        <w:rFonts w:cs="Times New Roman"/>
      </w:rPr>
    </w:lvl>
  </w:abstractNum>
  <w:abstractNum w:abstractNumId="26">
    <w:nsid w:val="63C546D9"/>
    <w:multiLevelType w:val="multilevel"/>
    <w:tmpl w:val="63C546D9"/>
    <w:lvl w:ilvl="0" w:tentative="0">
      <w:start w:val="1"/>
      <w:numFmt w:val="bullet"/>
      <w:pStyle w:val="171"/>
      <w:lvlText w:val="–"/>
      <w:lvlJc w:val="left"/>
      <w:pPr>
        <w:ind w:left="722" w:hanging="360"/>
      </w:pPr>
      <w:rPr>
        <w:rFonts w:hint="default" w:ascii="Georgia" w:hAnsi="Georgia"/>
        <w:color w:val="92939A"/>
      </w:rPr>
    </w:lvl>
    <w:lvl w:ilvl="1" w:tentative="0">
      <w:start w:val="1"/>
      <w:numFmt w:val="bullet"/>
      <w:lvlText w:val="o"/>
      <w:lvlJc w:val="left"/>
      <w:pPr>
        <w:ind w:left="1442" w:hanging="360"/>
      </w:pPr>
      <w:rPr>
        <w:rFonts w:hint="default" w:ascii="Courier New" w:hAnsi="Courier New"/>
      </w:rPr>
    </w:lvl>
    <w:lvl w:ilvl="2" w:tentative="0">
      <w:start w:val="1"/>
      <w:numFmt w:val="bullet"/>
      <w:lvlText w:val=""/>
      <w:lvlJc w:val="left"/>
      <w:pPr>
        <w:ind w:left="2162" w:hanging="360"/>
      </w:pPr>
      <w:rPr>
        <w:rFonts w:hint="default" w:ascii="Wingdings" w:hAnsi="Wingdings"/>
      </w:rPr>
    </w:lvl>
    <w:lvl w:ilvl="3" w:tentative="0">
      <w:start w:val="1"/>
      <w:numFmt w:val="bullet"/>
      <w:lvlText w:val=""/>
      <w:lvlJc w:val="left"/>
      <w:pPr>
        <w:ind w:left="2882" w:hanging="360"/>
      </w:pPr>
      <w:rPr>
        <w:rFonts w:hint="default" w:ascii="Symbol" w:hAnsi="Symbol"/>
      </w:rPr>
    </w:lvl>
    <w:lvl w:ilvl="4" w:tentative="0">
      <w:start w:val="1"/>
      <w:numFmt w:val="bullet"/>
      <w:lvlText w:val="o"/>
      <w:lvlJc w:val="left"/>
      <w:pPr>
        <w:ind w:left="3602" w:hanging="360"/>
      </w:pPr>
      <w:rPr>
        <w:rFonts w:hint="default" w:ascii="Courier New" w:hAnsi="Courier New"/>
      </w:rPr>
    </w:lvl>
    <w:lvl w:ilvl="5" w:tentative="0">
      <w:start w:val="1"/>
      <w:numFmt w:val="bullet"/>
      <w:lvlText w:val=""/>
      <w:lvlJc w:val="left"/>
      <w:pPr>
        <w:ind w:left="4322" w:hanging="360"/>
      </w:pPr>
      <w:rPr>
        <w:rFonts w:hint="default" w:ascii="Wingdings" w:hAnsi="Wingdings"/>
      </w:rPr>
    </w:lvl>
    <w:lvl w:ilvl="6" w:tentative="0">
      <w:start w:val="1"/>
      <w:numFmt w:val="bullet"/>
      <w:lvlText w:val=""/>
      <w:lvlJc w:val="left"/>
      <w:pPr>
        <w:ind w:left="5042" w:hanging="360"/>
      </w:pPr>
      <w:rPr>
        <w:rFonts w:hint="default" w:ascii="Symbol" w:hAnsi="Symbol"/>
      </w:rPr>
    </w:lvl>
    <w:lvl w:ilvl="7" w:tentative="0">
      <w:start w:val="1"/>
      <w:numFmt w:val="bullet"/>
      <w:lvlText w:val="o"/>
      <w:lvlJc w:val="left"/>
      <w:pPr>
        <w:ind w:left="5762" w:hanging="360"/>
      </w:pPr>
      <w:rPr>
        <w:rFonts w:hint="default" w:ascii="Courier New" w:hAnsi="Courier New"/>
      </w:rPr>
    </w:lvl>
    <w:lvl w:ilvl="8" w:tentative="0">
      <w:start w:val="1"/>
      <w:numFmt w:val="bullet"/>
      <w:lvlText w:val=""/>
      <w:lvlJc w:val="left"/>
      <w:pPr>
        <w:ind w:left="6482" w:hanging="360"/>
      </w:pPr>
      <w:rPr>
        <w:rFonts w:hint="default" w:ascii="Wingdings" w:hAnsi="Wingdings"/>
      </w:rPr>
    </w:lvl>
  </w:abstractNum>
  <w:abstractNum w:abstractNumId="27">
    <w:nsid w:val="6926365A"/>
    <w:multiLevelType w:val="multilevel"/>
    <w:tmpl w:val="6926365A"/>
    <w:lvl w:ilvl="0" w:tentative="0">
      <w:start w:val="1"/>
      <w:numFmt w:val="bullet"/>
      <w:pStyle w:val="27"/>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8">
    <w:nsid w:val="79866993"/>
    <w:multiLevelType w:val="multilevel"/>
    <w:tmpl w:val="79866993"/>
    <w:lvl w:ilvl="0" w:tentative="0">
      <w:start w:val="1"/>
      <w:numFmt w:val="bullet"/>
      <w:pStyle w:val="170"/>
      <w:lvlText w:val="o"/>
      <w:lvlJc w:val="left"/>
      <w:pPr>
        <w:ind w:left="720" w:hanging="360"/>
      </w:pPr>
      <w:rPr>
        <w:rFonts w:hint="default" w:ascii="Courier New" w:hAnsi="Courier New"/>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9">
    <w:nsid w:val="79B5610F"/>
    <w:multiLevelType w:val="multilevel"/>
    <w:tmpl w:val="79B5610F"/>
    <w:lvl w:ilvl="0" w:tentative="0">
      <w:start w:val="1"/>
      <w:numFmt w:val="bullet"/>
      <w:pStyle w:val="16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13"/>
  </w:num>
  <w:num w:numId="2">
    <w:abstractNumId w:val="19"/>
  </w:num>
  <w:num w:numId="3">
    <w:abstractNumId w:val="12"/>
  </w:num>
  <w:num w:numId="4">
    <w:abstractNumId w:val="27"/>
  </w:num>
  <w:num w:numId="5">
    <w:abstractNumId w:val="18"/>
  </w:num>
  <w:num w:numId="6">
    <w:abstractNumId w:val="0"/>
  </w:num>
  <w:num w:numId="7">
    <w:abstractNumId w:val="3"/>
  </w:num>
  <w:num w:numId="8">
    <w:abstractNumId w:val="16"/>
  </w:num>
  <w:num w:numId="9">
    <w:abstractNumId w:val="4"/>
  </w:num>
  <w:num w:numId="10">
    <w:abstractNumId w:val="24"/>
  </w:num>
  <w:num w:numId="11">
    <w:abstractNumId w:val="10"/>
  </w:num>
  <w:num w:numId="12">
    <w:abstractNumId w:val="8"/>
  </w:num>
  <w:num w:numId="13">
    <w:abstractNumId w:val="1"/>
  </w:num>
  <w:num w:numId="14">
    <w:abstractNumId w:val="7"/>
  </w:num>
  <w:num w:numId="15">
    <w:abstractNumId w:val="21"/>
  </w:num>
  <w:num w:numId="16">
    <w:abstractNumId w:val="29"/>
  </w:num>
  <w:num w:numId="17">
    <w:abstractNumId w:val="28"/>
  </w:num>
  <w:num w:numId="18">
    <w:abstractNumId w:val="26"/>
  </w:num>
  <w:num w:numId="19">
    <w:abstractNumId w:val="2"/>
  </w:num>
  <w:num w:numId="20">
    <w:abstractNumId w:val="22"/>
  </w:num>
  <w:num w:numId="21">
    <w:abstractNumId w:val="15"/>
  </w:num>
  <w:num w:numId="22">
    <w:abstractNumId w:val="25"/>
  </w:num>
  <w:num w:numId="23">
    <w:abstractNumId w:val="9"/>
  </w:num>
  <w:num w:numId="24">
    <w:abstractNumId w:val="5"/>
  </w:num>
  <w:num w:numId="25">
    <w:abstractNumId w:val="20"/>
  </w:num>
  <w:num w:numId="26">
    <w:abstractNumId w:val="14"/>
  </w:num>
  <w:num w:numId="27">
    <w:abstractNumId w:val="17"/>
  </w:num>
  <w:num w:numId="28">
    <w:abstractNumId w:val="11"/>
  </w:num>
  <w:num w:numId="29">
    <w:abstractNumId w:val="6"/>
  </w:num>
  <w:num w:numId="30">
    <w:abstractNumId w:val="2"/>
    <w:lvlOverride w:ilvl="0">
      <w:startOverride w:val="1"/>
    </w:lvlOverride>
  </w:num>
  <w:num w:numId="31">
    <w:abstractNumId w:val="23"/>
  </w:num>
  <w:num w:numId="3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documentProtection w:enforcement="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06C5"/>
    <w:rsid w:val="00007F19"/>
    <w:rsid w:val="00010367"/>
    <w:rsid w:val="000216BF"/>
    <w:rsid w:val="0002363F"/>
    <w:rsid w:val="00023914"/>
    <w:rsid w:val="00024D56"/>
    <w:rsid w:val="000254A9"/>
    <w:rsid w:val="00026E86"/>
    <w:rsid w:val="00047EB0"/>
    <w:rsid w:val="0005172D"/>
    <w:rsid w:val="00052B58"/>
    <w:rsid w:val="000562C8"/>
    <w:rsid w:val="0006201E"/>
    <w:rsid w:val="000626F7"/>
    <w:rsid w:val="00064D99"/>
    <w:rsid w:val="00064DF8"/>
    <w:rsid w:val="00072374"/>
    <w:rsid w:val="00072531"/>
    <w:rsid w:val="00074C3E"/>
    <w:rsid w:val="000768AD"/>
    <w:rsid w:val="00077D72"/>
    <w:rsid w:val="00082E26"/>
    <w:rsid w:val="00083B15"/>
    <w:rsid w:val="000855A9"/>
    <w:rsid w:val="00085C41"/>
    <w:rsid w:val="000863D6"/>
    <w:rsid w:val="00086D30"/>
    <w:rsid w:val="000911C9"/>
    <w:rsid w:val="00094A0D"/>
    <w:rsid w:val="000A6426"/>
    <w:rsid w:val="000A67EC"/>
    <w:rsid w:val="000B017F"/>
    <w:rsid w:val="000B2304"/>
    <w:rsid w:val="000B44E6"/>
    <w:rsid w:val="000B459F"/>
    <w:rsid w:val="000B6C7E"/>
    <w:rsid w:val="000C1F4E"/>
    <w:rsid w:val="000C370D"/>
    <w:rsid w:val="000C5144"/>
    <w:rsid w:val="000C5340"/>
    <w:rsid w:val="000C7129"/>
    <w:rsid w:val="000C77B1"/>
    <w:rsid w:val="000D0A02"/>
    <w:rsid w:val="000D661B"/>
    <w:rsid w:val="000E0BAB"/>
    <w:rsid w:val="000E48D6"/>
    <w:rsid w:val="000F27EA"/>
    <w:rsid w:val="000F33D9"/>
    <w:rsid w:val="000F3D87"/>
    <w:rsid w:val="000F5C43"/>
    <w:rsid w:val="000F7F54"/>
    <w:rsid w:val="000F7F5D"/>
    <w:rsid w:val="00100693"/>
    <w:rsid w:val="00101881"/>
    <w:rsid w:val="00101F40"/>
    <w:rsid w:val="00103B2A"/>
    <w:rsid w:val="00105A8C"/>
    <w:rsid w:val="00105F52"/>
    <w:rsid w:val="00114DDF"/>
    <w:rsid w:val="00117562"/>
    <w:rsid w:val="00120D50"/>
    <w:rsid w:val="00121B6C"/>
    <w:rsid w:val="001241AF"/>
    <w:rsid w:val="00126B25"/>
    <w:rsid w:val="001305D2"/>
    <w:rsid w:val="00130634"/>
    <w:rsid w:val="001324DD"/>
    <w:rsid w:val="00133F30"/>
    <w:rsid w:val="001355B0"/>
    <w:rsid w:val="0013788A"/>
    <w:rsid w:val="00143888"/>
    <w:rsid w:val="00144D42"/>
    <w:rsid w:val="00145463"/>
    <w:rsid w:val="0014575E"/>
    <w:rsid w:val="00145B1C"/>
    <w:rsid w:val="00145D74"/>
    <w:rsid w:val="0015183E"/>
    <w:rsid w:val="0015203B"/>
    <w:rsid w:val="00153630"/>
    <w:rsid w:val="00153FEB"/>
    <w:rsid w:val="0015740D"/>
    <w:rsid w:val="00164A77"/>
    <w:rsid w:val="0016581A"/>
    <w:rsid w:val="00170D97"/>
    <w:rsid w:val="00172383"/>
    <w:rsid w:val="001748F9"/>
    <w:rsid w:val="00176FFD"/>
    <w:rsid w:val="00177BE5"/>
    <w:rsid w:val="00177BFA"/>
    <w:rsid w:val="00180428"/>
    <w:rsid w:val="0018398C"/>
    <w:rsid w:val="00184EA2"/>
    <w:rsid w:val="00190AD2"/>
    <w:rsid w:val="0019174D"/>
    <w:rsid w:val="00194849"/>
    <w:rsid w:val="00196019"/>
    <w:rsid w:val="001A494C"/>
    <w:rsid w:val="001B09BE"/>
    <w:rsid w:val="001B3611"/>
    <w:rsid w:val="001B3646"/>
    <w:rsid w:val="001B4AFA"/>
    <w:rsid w:val="001B5BAD"/>
    <w:rsid w:val="001C00C8"/>
    <w:rsid w:val="001C76E8"/>
    <w:rsid w:val="001D0687"/>
    <w:rsid w:val="001D3BB7"/>
    <w:rsid w:val="001D5FF8"/>
    <w:rsid w:val="001E2CFC"/>
    <w:rsid w:val="001E3947"/>
    <w:rsid w:val="001F2EB8"/>
    <w:rsid w:val="001F4596"/>
    <w:rsid w:val="001F643A"/>
    <w:rsid w:val="001F6C11"/>
    <w:rsid w:val="002008B1"/>
    <w:rsid w:val="00201107"/>
    <w:rsid w:val="0021153D"/>
    <w:rsid w:val="00211893"/>
    <w:rsid w:val="00211EDF"/>
    <w:rsid w:val="00220CD5"/>
    <w:rsid w:val="00222D75"/>
    <w:rsid w:val="00225D1B"/>
    <w:rsid w:val="0023363B"/>
    <w:rsid w:val="00235E8E"/>
    <w:rsid w:val="002378B0"/>
    <w:rsid w:val="00241DFA"/>
    <w:rsid w:val="00242556"/>
    <w:rsid w:val="0025380D"/>
    <w:rsid w:val="00253A17"/>
    <w:rsid w:val="00260B3F"/>
    <w:rsid w:val="00265923"/>
    <w:rsid w:val="002705D0"/>
    <w:rsid w:val="0027337F"/>
    <w:rsid w:val="00274489"/>
    <w:rsid w:val="00275358"/>
    <w:rsid w:val="00280866"/>
    <w:rsid w:val="00282A29"/>
    <w:rsid w:val="00291B0D"/>
    <w:rsid w:val="00294F4F"/>
    <w:rsid w:val="002A7A2E"/>
    <w:rsid w:val="002B181A"/>
    <w:rsid w:val="002B6965"/>
    <w:rsid w:val="002B7837"/>
    <w:rsid w:val="002D4196"/>
    <w:rsid w:val="002D5329"/>
    <w:rsid w:val="002D77EF"/>
    <w:rsid w:val="002E0C02"/>
    <w:rsid w:val="002E1251"/>
    <w:rsid w:val="002E2824"/>
    <w:rsid w:val="002E5CC2"/>
    <w:rsid w:val="002E605E"/>
    <w:rsid w:val="002F1553"/>
    <w:rsid w:val="002F3836"/>
    <w:rsid w:val="002F58C6"/>
    <w:rsid w:val="002F5EDD"/>
    <w:rsid w:val="003039A4"/>
    <w:rsid w:val="00306523"/>
    <w:rsid w:val="003102AE"/>
    <w:rsid w:val="00311CFA"/>
    <w:rsid w:val="003139C6"/>
    <w:rsid w:val="00313B3A"/>
    <w:rsid w:val="00314A55"/>
    <w:rsid w:val="00317F18"/>
    <w:rsid w:val="003214B3"/>
    <w:rsid w:val="00321815"/>
    <w:rsid w:val="00330179"/>
    <w:rsid w:val="00335AFF"/>
    <w:rsid w:val="00341D09"/>
    <w:rsid w:val="00354B39"/>
    <w:rsid w:val="00355C07"/>
    <w:rsid w:val="0035668A"/>
    <w:rsid w:val="00357073"/>
    <w:rsid w:val="003631D2"/>
    <w:rsid w:val="00365C35"/>
    <w:rsid w:val="003711EF"/>
    <w:rsid w:val="00371EC3"/>
    <w:rsid w:val="00374D95"/>
    <w:rsid w:val="00377DB0"/>
    <w:rsid w:val="00380AA6"/>
    <w:rsid w:val="00382AF3"/>
    <w:rsid w:val="00385703"/>
    <w:rsid w:val="003878E4"/>
    <w:rsid w:val="00390B78"/>
    <w:rsid w:val="00390F04"/>
    <w:rsid w:val="003921B8"/>
    <w:rsid w:val="003A0047"/>
    <w:rsid w:val="003A20C7"/>
    <w:rsid w:val="003B5EC3"/>
    <w:rsid w:val="003C076F"/>
    <w:rsid w:val="003C2B87"/>
    <w:rsid w:val="003C48D7"/>
    <w:rsid w:val="003C5249"/>
    <w:rsid w:val="003C5754"/>
    <w:rsid w:val="003C683F"/>
    <w:rsid w:val="003D4F08"/>
    <w:rsid w:val="003D69BA"/>
    <w:rsid w:val="003D7BD2"/>
    <w:rsid w:val="003E2358"/>
    <w:rsid w:val="003E3B80"/>
    <w:rsid w:val="003E5FFF"/>
    <w:rsid w:val="003F331A"/>
    <w:rsid w:val="003F3BF5"/>
    <w:rsid w:val="003F61B8"/>
    <w:rsid w:val="003F7492"/>
    <w:rsid w:val="004030D1"/>
    <w:rsid w:val="0040359C"/>
    <w:rsid w:val="00410FAC"/>
    <w:rsid w:val="004151D5"/>
    <w:rsid w:val="00416BB9"/>
    <w:rsid w:val="004205C2"/>
    <w:rsid w:val="0042537B"/>
    <w:rsid w:val="00426C69"/>
    <w:rsid w:val="00436D8C"/>
    <w:rsid w:val="00441FE8"/>
    <w:rsid w:val="004548B6"/>
    <w:rsid w:val="0046783E"/>
    <w:rsid w:val="0047476C"/>
    <w:rsid w:val="00474908"/>
    <w:rsid w:val="0047496D"/>
    <w:rsid w:val="004761A1"/>
    <w:rsid w:val="0049092A"/>
    <w:rsid w:val="00495C62"/>
    <w:rsid w:val="004960B9"/>
    <w:rsid w:val="00496319"/>
    <w:rsid w:val="004972E1"/>
    <w:rsid w:val="004A4044"/>
    <w:rsid w:val="004B7CE3"/>
    <w:rsid w:val="004C051B"/>
    <w:rsid w:val="004C0BD6"/>
    <w:rsid w:val="004C1032"/>
    <w:rsid w:val="004C2031"/>
    <w:rsid w:val="004C3E53"/>
    <w:rsid w:val="004C41A6"/>
    <w:rsid w:val="004C41F6"/>
    <w:rsid w:val="004D1B41"/>
    <w:rsid w:val="004D2ACD"/>
    <w:rsid w:val="004D3774"/>
    <w:rsid w:val="004E22F1"/>
    <w:rsid w:val="004E37A7"/>
    <w:rsid w:val="004F2A62"/>
    <w:rsid w:val="004F2FB2"/>
    <w:rsid w:val="00506CBC"/>
    <w:rsid w:val="00512D3E"/>
    <w:rsid w:val="00515C43"/>
    <w:rsid w:val="005167C1"/>
    <w:rsid w:val="005204D3"/>
    <w:rsid w:val="0052338F"/>
    <w:rsid w:val="00530DE0"/>
    <w:rsid w:val="0053205E"/>
    <w:rsid w:val="005358E2"/>
    <w:rsid w:val="005362E2"/>
    <w:rsid w:val="00536B7E"/>
    <w:rsid w:val="0054347C"/>
    <w:rsid w:val="00545125"/>
    <w:rsid w:val="00546493"/>
    <w:rsid w:val="00550182"/>
    <w:rsid w:val="005511B5"/>
    <w:rsid w:val="0055192E"/>
    <w:rsid w:val="005560F0"/>
    <w:rsid w:val="00560C7A"/>
    <w:rsid w:val="00562AC1"/>
    <w:rsid w:val="00563965"/>
    <w:rsid w:val="0056487A"/>
    <w:rsid w:val="00566DFB"/>
    <w:rsid w:val="00572C26"/>
    <w:rsid w:val="00576AC0"/>
    <w:rsid w:val="00577516"/>
    <w:rsid w:val="00577E7F"/>
    <w:rsid w:val="005808C0"/>
    <w:rsid w:val="00582803"/>
    <w:rsid w:val="0058488C"/>
    <w:rsid w:val="0058493D"/>
    <w:rsid w:val="005908CC"/>
    <w:rsid w:val="00590BD8"/>
    <w:rsid w:val="00592AFA"/>
    <w:rsid w:val="005A0365"/>
    <w:rsid w:val="005A0F40"/>
    <w:rsid w:val="005A6225"/>
    <w:rsid w:val="005A7F67"/>
    <w:rsid w:val="005B0E4B"/>
    <w:rsid w:val="005B6B27"/>
    <w:rsid w:val="005B6BC6"/>
    <w:rsid w:val="005C10E8"/>
    <w:rsid w:val="005C1DAE"/>
    <w:rsid w:val="005C4F1A"/>
    <w:rsid w:val="005C5E95"/>
    <w:rsid w:val="005C7BE9"/>
    <w:rsid w:val="005D108A"/>
    <w:rsid w:val="005E1BC2"/>
    <w:rsid w:val="005E230D"/>
    <w:rsid w:val="005E2A34"/>
    <w:rsid w:val="005E3D8E"/>
    <w:rsid w:val="005E7581"/>
    <w:rsid w:val="005F2E71"/>
    <w:rsid w:val="005F791B"/>
    <w:rsid w:val="00601516"/>
    <w:rsid w:val="00601C39"/>
    <w:rsid w:val="00603861"/>
    <w:rsid w:val="0060562A"/>
    <w:rsid w:val="00606F89"/>
    <w:rsid w:val="006135B1"/>
    <w:rsid w:val="00614403"/>
    <w:rsid w:val="00615CE8"/>
    <w:rsid w:val="00622B5A"/>
    <w:rsid w:val="006235AA"/>
    <w:rsid w:val="006238DA"/>
    <w:rsid w:val="00623ED7"/>
    <w:rsid w:val="0063025C"/>
    <w:rsid w:val="006311F9"/>
    <w:rsid w:val="00632308"/>
    <w:rsid w:val="006340E0"/>
    <w:rsid w:val="00634443"/>
    <w:rsid w:val="0064404D"/>
    <w:rsid w:val="00647196"/>
    <w:rsid w:val="006473B1"/>
    <w:rsid w:val="006507AD"/>
    <w:rsid w:val="006512DE"/>
    <w:rsid w:val="00652D8F"/>
    <w:rsid w:val="006552F7"/>
    <w:rsid w:val="006565FE"/>
    <w:rsid w:val="0066248C"/>
    <w:rsid w:val="00663380"/>
    <w:rsid w:val="00664605"/>
    <w:rsid w:val="00666AE9"/>
    <w:rsid w:val="00666F90"/>
    <w:rsid w:val="00671C0A"/>
    <w:rsid w:val="00673D70"/>
    <w:rsid w:val="00676976"/>
    <w:rsid w:val="00683539"/>
    <w:rsid w:val="006837E1"/>
    <w:rsid w:val="00691F0F"/>
    <w:rsid w:val="00692934"/>
    <w:rsid w:val="00695CD4"/>
    <w:rsid w:val="006A07D4"/>
    <w:rsid w:val="006A6038"/>
    <w:rsid w:val="006A6D29"/>
    <w:rsid w:val="006B2555"/>
    <w:rsid w:val="006B5EAC"/>
    <w:rsid w:val="006B73F1"/>
    <w:rsid w:val="006B7833"/>
    <w:rsid w:val="006C0A1B"/>
    <w:rsid w:val="006C335C"/>
    <w:rsid w:val="006C3EAC"/>
    <w:rsid w:val="006C4615"/>
    <w:rsid w:val="006C5B15"/>
    <w:rsid w:val="006D0C16"/>
    <w:rsid w:val="006E119E"/>
    <w:rsid w:val="006E3D24"/>
    <w:rsid w:val="006F09EF"/>
    <w:rsid w:val="006F5C3A"/>
    <w:rsid w:val="00703A42"/>
    <w:rsid w:val="007041EF"/>
    <w:rsid w:val="00704A21"/>
    <w:rsid w:val="00711AE0"/>
    <w:rsid w:val="0071279F"/>
    <w:rsid w:val="007146E9"/>
    <w:rsid w:val="00715913"/>
    <w:rsid w:val="007164E6"/>
    <w:rsid w:val="00722CE5"/>
    <w:rsid w:val="00726BA1"/>
    <w:rsid w:val="00730ADA"/>
    <w:rsid w:val="007311C5"/>
    <w:rsid w:val="00734A7A"/>
    <w:rsid w:val="00736D1F"/>
    <w:rsid w:val="00743608"/>
    <w:rsid w:val="00751470"/>
    <w:rsid w:val="00751C49"/>
    <w:rsid w:val="00754FF7"/>
    <w:rsid w:val="00755DB4"/>
    <w:rsid w:val="00756121"/>
    <w:rsid w:val="007600CA"/>
    <w:rsid w:val="00760464"/>
    <w:rsid w:val="0076063B"/>
    <w:rsid w:val="007647D5"/>
    <w:rsid w:val="00765F8E"/>
    <w:rsid w:val="0077172E"/>
    <w:rsid w:val="0077223D"/>
    <w:rsid w:val="007729E1"/>
    <w:rsid w:val="00774303"/>
    <w:rsid w:val="00781CB6"/>
    <w:rsid w:val="00781DDD"/>
    <w:rsid w:val="00783A49"/>
    <w:rsid w:val="0078602F"/>
    <w:rsid w:val="00787AA8"/>
    <w:rsid w:val="00790493"/>
    <w:rsid w:val="00790C67"/>
    <w:rsid w:val="00791943"/>
    <w:rsid w:val="00792D80"/>
    <w:rsid w:val="00793171"/>
    <w:rsid w:val="00793972"/>
    <w:rsid w:val="007956AF"/>
    <w:rsid w:val="00796ECD"/>
    <w:rsid w:val="007A0E5D"/>
    <w:rsid w:val="007A1553"/>
    <w:rsid w:val="007A1808"/>
    <w:rsid w:val="007A35FA"/>
    <w:rsid w:val="007A7EAD"/>
    <w:rsid w:val="007B3241"/>
    <w:rsid w:val="007B691C"/>
    <w:rsid w:val="007B74C4"/>
    <w:rsid w:val="007C1FC0"/>
    <w:rsid w:val="007C25EB"/>
    <w:rsid w:val="007C3E25"/>
    <w:rsid w:val="007C7524"/>
    <w:rsid w:val="007D69FD"/>
    <w:rsid w:val="007D6D9C"/>
    <w:rsid w:val="007D6F19"/>
    <w:rsid w:val="007D6F4F"/>
    <w:rsid w:val="007E17F5"/>
    <w:rsid w:val="007E1FAF"/>
    <w:rsid w:val="007E553C"/>
    <w:rsid w:val="007F5281"/>
    <w:rsid w:val="008039DF"/>
    <w:rsid w:val="00804737"/>
    <w:rsid w:val="00807739"/>
    <w:rsid w:val="008115A7"/>
    <w:rsid w:val="00812088"/>
    <w:rsid w:val="0081483C"/>
    <w:rsid w:val="00820282"/>
    <w:rsid w:val="008240AE"/>
    <w:rsid w:val="008268AD"/>
    <w:rsid w:val="00831FA5"/>
    <w:rsid w:val="008340BB"/>
    <w:rsid w:val="0084312A"/>
    <w:rsid w:val="00844276"/>
    <w:rsid w:val="00844E44"/>
    <w:rsid w:val="008478EF"/>
    <w:rsid w:val="00847E75"/>
    <w:rsid w:val="0085276E"/>
    <w:rsid w:val="0085285F"/>
    <w:rsid w:val="00853DE2"/>
    <w:rsid w:val="00854E85"/>
    <w:rsid w:val="008567DE"/>
    <w:rsid w:val="00856997"/>
    <w:rsid w:val="008569BB"/>
    <w:rsid w:val="00863323"/>
    <w:rsid w:val="008641E5"/>
    <w:rsid w:val="00871DB4"/>
    <w:rsid w:val="00874E59"/>
    <w:rsid w:val="00874E97"/>
    <w:rsid w:val="00877E9F"/>
    <w:rsid w:val="00882270"/>
    <w:rsid w:val="00887462"/>
    <w:rsid w:val="00887EED"/>
    <w:rsid w:val="00892011"/>
    <w:rsid w:val="00897542"/>
    <w:rsid w:val="008A199E"/>
    <w:rsid w:val="008A2FB1"/>
    <w:rsid w:val="008A5E07"/>
    <w:rsid w:val="008A67D8"/>
    <w:rsid w:val="008C1B99"/>
    <w:rsid w:val="008C3598"/>
    <w:rsid w:val="008D003A"/>
    <w:rsid w:val="008D0560"/>
    <w:rsid w:val="008D0E51"/>
    <w:rsid w:val="008D1243"/>
    <w:rsid w:val="008E5E4C"/>
    <w:rsid w:val="008E625F"/>
    <w:rsid w:val="008E73A8"/>
    <w:rsid w:val="008F3C91"/>
    <w:rsid w:val="008F40C9"/>
    <w:rsid w:val="008F7136"/>
    <w:rsid w:val="008F77EB"/>
    <w:rsid w:val="00900E29"/>
    <w:rsid w:val="00902A93"/>
    <w:rsid w:val="00902F56"/>
    <w:rsid w:val="00904ECC"/>
    <w:rsid w:val="0090645A"/>
    <w:rsid w:val="0091086E"/>
    <w:rsid w:val="009119F7"/>
    <w:rsid w:val="00920AA0"/>
    <w:rsid w:val="00922872"/>
    <w:rsid w:val="00924DDE"/>
    <w:rsid w:val="00931D11"/>
    <w:rsid w:val="00932D44"/>
    <w:rsid w:val="0093348F"/>
    <w:rsid w:val="00943C0A"/>
    <w:rsid w:val="00946805"/>
    <w:rsid w:val="00946C39"/>
    <w:rsid w:val="00947451"/>
    <w:rsid w:val="00953469"/>
    <w:rsid w:val="0095399F"/>
    <w:rsid w:val="0095569B"/>
    <w:rsid w:val="0095622B"/>
    <w:rsid w:val="009673EB"/>
    <w:rsid w:val="00967C51"/>
    <w:rsid w:val="00974FEE"/>
    <w:rsid w:val="00975846"/>
    <w:rsid w:val="00983351"/>
    <w:rsid w:val="00983549"/>
    <w:rsid w:val="009936DD"/>
    <w:rsid w:val="009A0FC4"/>
    <w:rsid w:val="009A500E"/>
    <w:rsid w:val="009A516E"/>
    <w:rsid w:val="009A560F"/>
    <w:rsid w:val="009C2885"/>
    <w:rsid w:val="009C3A14"/>
    <w:rsid w:val="009C55DC"/>
    <w:rsid w:val="009D0EBF"/>
    <w:rsid w:val="009D237C"/>
    <w:rsid w:val="009D4368"/>
    <w:rsid w:val="009D4EE0"/>
    <w:rsid w:val="009E1833"/>
    <w:rsid w:val="009E1D13"/>
    <w:rsid w:val="009E63A6"/>
    <w:rsid w:val="009F08CE"/>
    <w:rsid w:val="009F54E3"/>
    <w:rsid w:val="009F57EA"/>
    <w:rsid w:val="009F600F"/>
    <w:rsid w:val="009F77A4"/>
    <w:rsid w:val="009F7AB8"/>
    <w:rsid w:val="00A013CC"/>
    <w:rsid w:val="00A014AD"/>
    <w:rsid w:val="00A07162"/>
    <w:rsid w:val="00A078E3"/>
    <w:rsid w:val="00A11685"/>
    <w:rsid w:val="00A11B3B"/>
    <w:rsid w:val="00A14048"/>
    <w:rsid w:val="00A15967"/>
    <w:rsid w:val="00A2014C"/>
    <w:rsid w:val="00A25617"/>
    <w:rsid w:val="00A405E1"/>
    <w:rsid w:val="00A4211F"/>
    <w:rsid w:val="00A42EA9"/>
    <w:rsid w:val="00A43C1D"/>
    <w:rsid w:val="00A444B3"/>
    <w:rsid w:val="00A547E1"/>
    <w:rsid w:val="00A548DF"/>
    <w:rsid w:val="00A568DE"/>
    <w:rsid w:val="00A60E20"/>
    <w:rsid w:val="00A61BFC"/>
    <w:rsid w:val="00A61C2D"/>
    <w:rsid w:val="00A63E43"/>
    <w:rsid w:val="00A64316"/>
    <w:rsid w:val="00A72E91"/>
    <w:rsid w:val="00A738F1"/>
    <w:rsid w:val="00A76204"/>
    <w:rsid w:val="00A871E6"/>
    <w:rsid w:val="00A921EA"/>
    <w:rsid w:val="00AA22B5"/>
    <w:rsid w:val="00AA2454"/>
    <w:rsid w:val="00AA7225"/>
    <w:rsid w:val="00AB0720"/>
    <w:rsid w:val="00AB2B9D"/>
    <w:rsid w:val="00AB4F85"/>
    <w:rsid w:val="00AB5BCB"/>
    <w:rsid w:val="00AC16B9"/>
    <w:rsid w:val="00AC1F7E"/>
    <w:rsid w:val="00AC4691"/>
    <w:rsid w:val="00AC4928"/>
    <w:rsid w:val="00AC4E40"/>
    <w:rsid w:val="00AC54F6"/>
    <w:rsid w:val="00AC5E4F"/>
    <w:rsid w:val="00AC79EE"/>
    <w:rsid w:val="00AD17D4"/>
    <w:rsid w:val="00AD64A8"/>
    <w:rsid w:val="00AE2B62"/>
    <w:rsid w:val="00AE3525"/>
    <w:rsid w:val="00AE47BC"/>
    <w:rsid w:val="00AE5A25"/>
    <w:rsid w:val="00AF00B2"/>
    <w:rsid w:val="00AF1C90"/>
    <w:rsid w:val="00AF720A"/>
    <w:rsid w:val="00AF7603"/>
    <w:rsid w:val="00B01818"/>
    <w:rsid w:val="00B01DE0"/>
    <w:rsid w:val="00B020F8"/>
    <w:rsid w:val="00B07A90"/>
    <w:rsid w:val="00B12C9A"/>
    <w:rsid w:val="00B13538"/>
    <w:rsid w:val="00B14084"/>
    <w:rsid w:val="00B15DB3"/>
    <w:rsid w:val="00B16FA0"/>
    <w:rsid w:val="00B2492A"/>
    <w:rsid w:val="00B366E7"/>
    <w:rsid w:val="00B37A83"/>
    <w:rsid w:val="00B41FFE"/>
    <w:rsid w:val="00B474D1"/>
    <w:rsid w:val="00B56DE9"/>
    <w:rsid w:val="00B56E62"/>
    <w:rsid w:val="00B6003E"/>
    <w:rsid w:val="00B60E54"/>
    <w:rsid w:val="00B67D12"/>
    <w:rsid w:val="00B70C8B"/>
    <w:rsid w:val="00B75500"/>
    <w:rsid w:val="00B76FB6"/>
    <w:rsid w:val="00B773CB"/>
    <w:rsid w:val="00B80CB9"/>
    <w:rsid w:val="00B83353"/>
    <w:rsid w:val="00B84C09"/>
    <w:rsid w:val="00B855CF"/>
    <w:rsid w:val="00B8649C"/>
    <w:rsid w:val="00B87786"/>
    <w:rsid w:val="00B96168"/>
    <w:rsid w:val="00B96566"/>
    <w:rsid w:val="00BA6FEC"/>
    <w:rsid w:val="00BA7805"/>
    <w:rsid w:val="00BB0002"/>
    <w:rsid w:val="00BB2D7A"/>
    <w:rsid w:val="00BB3335"/>
    <w:rsid w:val="00BB43CD"/>
    <w:rsid w:val="00BB6EEE"/>
    <w:rsid w:val="00BC25D5"/>
    <w:rsid w:val="00BC6EDD"/>
    <w:rsid w:val="00BC7449"/>
    <w:rsid w:val="00BC7782"/>
    <w:rsid w:val="00BD7EAB"/>
    <w:rsid w:val="00BE23C2"/>
    <w:rsid w:val="00BE2BC6"/>
    <w:rsid w:val="00BE3C55"/>
    <w:rsid w:val="00BE4062"/>
    <w:rsid w:val="00BE755D"/>
    <w:rsid w:val="00BF36EC"/>
    <w:rsid w:val="00BF57BD"/>
    <w:rsid w:val="00BF743E"/>
    <w:rsid w:val="00C00ED6"/>
    <w:rsid w:val="00C03450"/>
    <w:rsid w:val="00C112C9"/>
    <w:rsid w:val="00C11DED"/>
    <w:rsid w:val="00C25B4D"/>
    <w:rsid w:val="00C26374"/>
    <w:rsid w:val="00C31D0A"/>
    <w:rsid w:val="00C42598"/>
    <w:rsid w:val="00C50063"/>
    <w:rsid w:val="00C5018D"/>
    <w:rsid w:val="00C50C59"/>
    <w:rsid w:val="00C605AB"/>
    <w:rsid w:val="00C6165F"/>
    <w:rsid w:val="00C63DDB"/>
    <w:rsid w:val="00C7108D"/>
    <w:rsid w:val="00C7285E"/>
    <w:rsid w:val="00C74677"/>
    <w:rsid w:val="00C74C84"/>
    <w:rsid w:val="00C80588"/>
    <w:rsid w:val="00C806C5"/>
    <w:rsid w:val="00C82C1C"/>
    <w:rsid w:val="00C8342B"/>
    <w:rsid w:val="00C87C48"/>
    <w:rsid w:val="00CA5CE2"/>
    <w:rsid w:val="00CB011D"/>
    <w:rsid w:val="00CB1187"/>
    <w:rsid w:val="00CC2A2E"/>
    <w:rsid w:val="00CD1D6D"/>
    <w:rsid w:val="00CD2512"/>
    <w:rsid w:val="00CD2842"/>
    <w:rsid w:val="00CF290E"/>
    <w:rsid w:val="00CF40AD"/>
    <w:rsid w:val="00D0355A"/>
    <w:rsid w:val="00D035B3"/>
    <w:rsid w:val="00D0459B"/>
    <w:rsid w:val="00D06C44"/>
    <w:rsid w:val="00D0729A"/>
    <w:rsid w:val="00D07FC5"/>
    <w:rsid w:val="00D11317"/>
    <w:rsid w:val="00D169D0"/>
    <w:rsid w:val="00D208DA"/>
    <w:rsid w:val="00D21B8A"/>
    <w:rsid w:val="00D237B5"/>
    <w:rsid w:val="00D3243A"/>
    <w:rsid w:val="00D416EA"/>
    <w:rsid w:val="00D42140"/>
    <w:rsid w:val="00D46C32"/>
    <w:rsid w:val="00D47856"/>
    <w:rsid w:val="00D5343C"/>
    <w:rsid w:val="00D574DF"/>
    <w:rsid w:val="00D609F0"/>
    <w:rsid w:val="00D6125D"/>
    <w:rsid w:val="00D62B1A"/>
    <w:rsid w:val="00D66430"/>
    <w:rsid w:val="00D67936"/>
    <w:rsid w:val="00D70EC2"/>
    <w:rsid w:val="00D76DA9"/>
    <w:rsid w:val="00D82875"/>
    <w:rsid w:val="00D8349A"/>
    <w:rsid w:val="00D83DE6"/>
    <w:rsid w:val="00D86EAE"/>
    <w:rsid w:val="00D9438A"/>
    <w:rsid w:val="00D94C4D"/>
    <w:rsid w:val="00D96ABA"/>
    <w:rsid w:val="00DA3A55"/>
    <w:rsid w:val="00DA5352"/>
    <w:rsid w:val="00DB0117"/>
    <w:rsid w:val="00DB0896"/>
    <w:rsid w:val="00DB0B08"/>
    <w:rsid w:val="00DB0E54"/>
    <w:rsid w:val="00DB167C"/>
    <w:rsid w:val="00DB32FB"/>
    <w:rsid w:val="00DB35FE"/>
    <w:rsid w:val="00DB4D5D"/>
    <w:rsid w:val="00DC53B6"/>
    <w:rsid w:val="00DC6A6C"/>
    <w:rsid w:val="00DD248F"/>
    <w:rsid w:val="00DD2735"/>
    <w:rsid w:val="00DD2985"/>
    <w:rsid w:val="00DD301A"/>
    <w:rsid w:val="00DE2955"/>
    <w:rsid w:val="00DE43DC"/>
    <w:rsid w:val="00DE5CFD"/>
    <w:rsid w:val="00DE667C"/>
    <w:rsid w:val="00DF3F3F"/>
    <w:rsid w:val="00DF5640"/>
    <w:rsid w:val="00DF5B22"/>
    <w:rsid w:val="00DF6114"/>
    <w:rsid w:val="00DF6169"/>
    <w:rsid w:val="00DF6211"/>
    <w:rsid w:val="00DF6C1B"/>
    <w:rsid w:val="00DF6DB3"/>
    <w:rsid w:val="00E00122"/>
    <w:rsid w:val="00E04562"/>
    <w:rsid w:val="00E04B0B"/>
    <w:rsid w:val="00E04F22"/>
    <w:rsid w:val="00E068FF"/>
    <w:rsid w:val="00E07075"/>
    <w:rsid w:val="00E10F41"/>
    <w:rsid w:val="00E17758"/>
    <w:rsid w:val="00E2280B"/>
    <w:rsid w:val="00E235D5"/>
    <w:rsid w:val="00E332FA"/>
    <w:rsid w:val="00E34BAC"/>
    <w:rsid w:val="00E372AB"/>
    <w:rsid w:val="00E37B9C"/>
    <w:rsid w:val="00E4566C"/>
    <w:rsid w:val="00E51856"/>
    <w:rsid w:val="00E53F33"/>
    <w:rsid w:val="00E543DE"/>
    <w:rsid w:val="00E54BE3"/>
    <w:rsid w:val="00E574DD"/>
    <w:rsid w:val="00E6029E"/>
    <w:rsid w:val="00E6252D"/>
    <w:rsid w:val="00E75DC7"/>
    <w:rsid w:val="00E80C24"/>
    <w:rsid w:val="00E8370B"/>
    <w:rsid w:val="00E85B5B"/>
    <w:rsid w:val="00E8664F"/>
    <w:rsid w:val="00E907F6"/>
    <w:rsid w:val="00E97824"/>
    <w:rsid w:val="00EA6C17"/>
    <w:rsid w:val="00EA7234"/>
    <w:rsid w:val="00EB4C5B"/>
    <w:rsid w:val="00EB5FA4"/>
    <w:rsid w:val="00EC2030"/>
    <w:rsid w:val="00EC2434"/>
    <w:rsid w:val="00EC2B82"/>
    <w:rsid w:val="00EC6462"/>
    <w:rsid w:val="00EC6E14"/>
    <w:rsid w:val="00EC7DEF"/>
    <w:rsid w:val="00ED46EB"/>
    <w:rsid w:val="00ED526A"/>
    <w:rsid w:val="00ED56BE"/>
    <w:rsid w:val="00ED58C5"/>
    <w:rsid w:val="00ED6178"/>
    <w:rsid w:val="00ED68D2"/>
    <w:rsid w:val="00ED7F89"/>
    <w:rsid w:val="00EE377A"/>
    <w:rsid w:val="00EE54BF"/>
    <w:rsid w:val="00EE63E5"/>
    <w:rsid w:val="00EE7596"/>
    <w:rsid w:val="00EE764F"/>
    <w:rsid w:val="00EF4A9C"/>
    <w:rsid w:val="00EF7222"/>
    <w:rsid w:val="00F02378"/>
    <w:rsid w:val="00F064A4"/>
    <w:rsid w:val="00F076DA"/>
    <w:rsid w:val="00F101D2"/>
    <w:rsid w:val="00F103A8"/>
    <w:rsid w:val="00F11005"/>
    <w:rsid w:val="00F15196"/>
    <w:rsid w:val="00F205A1"/>
    <w:rsid w:val="00F22669"/>
    <w:rsid w:val="00F2493A"/>
    <w:rsid w:val="00F314B1"/>
    <w:rsid w:val="00F33A27"/>
    <w:rsid w:val="00F33CEB"/>
    <w:rsid w:val="00F34C64"/>
    <w:rsid w:val="00F37703"/>
    <w:rsid w:val="00F471FC"/>
    <w:rsid w:val="00F4772D"/>
    <w:rsid w:val="00F51A65"/>
    <w:rsid w:val="00F51E6C"/>
    <w:rsid w:val="00F5293E"/>
    <w:rsid w:val="00F52A1E"/>
    <w:rsid w:val="00F52CCB"/>
    <w:rsid w:val="00F5627A"/>
    <w:rsid w:val="00F61887"/>
    <w:rsid w:val="00F62CF2"/>
    <w:rsid w:val="00F6582F"/>
    <w:rsid w:val="00F831C7"/>
    <w:rsid w:val="00F856A5"/>
    <w:rsid w:val="00F9243F"/>
    <w:rsid w:val="00F94B59"/>
    <w:rsid w:val="00F96B53"/>
    <w:rsid w:val="00FA062C"/>
    <w:rsid w:val="00FA0943"/>
    <w:rsid w:val="00FA0A67"/>
    <w:rsid w:val="00FA0E10"/>
    <w:rsid w:val="00FA6039"/>
    <w:rsid w:val="00FB0BF2"/>
    <w:rsid w:val="00FB17D8"/>
    <w:rsid w:val="00FB38BB"/>
    <w:rsid w:val="00FB4218"/>
    <w:rsid w:val="00FC1DD6"/>
    <w:rsid w:val="00FC2D95"/>
    <w:rsid w:val="00FD1727"/>
    <w:rsid w:val="00FD1933"/>
    <w:rsid w:val="00FE0F3F"/>
    <w:rsid w:val="00FE5F50"/>
    <w:rsid w:val="00FE782D"/>
    <w:rsid w:val="00FF31A4"/>
    <w:rsid w:val="00FF3F9F"/>
    <w:rsid w:val="77BB17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nhideWhenUsed="0" w:uiPriority="99" w:semiHidden="0" w:name="index 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39" w:semiHidden="0" w:name="toc 1"/>
    <w:lsdException w:unhideWhenUsed="0" w:uiPriority="39" w:semiHidden="0" w:name="toc 2"/>
    <w:lsdException w:unhideWhenUsed="0" w:uiPriority="3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iPriority="99" w:name="Normal Indent" w:locked="1"/>
    <w:lsdException w:unhideWhenUsed="0" w:uiPriority="99" w:semiHidden="0" w:name="footnote text"/>
    <w:lsdException w:unhideWhenUsed="0" w:uiPriority="99" w:semiHidden="0" w:name="annotation text"/>
    <w:lsdException w:unhideWhenUsed="0" w:uiPriority="99" w:semiHidden="0" w:name="header"/>
    <w:lsdException w:unhideWhenUsed="0" w:uiPriority="99" w:semiHidden="0" w:name="footer"/>
    <w:lsdException w:uiPriority="99" w:name="index heading" w:locked="1"/>
    <w:lsdException w:qFormat="1" w:unhideWhenUsed="0" w:uiPriority="99" w:semiHidden="0" w:name="caption"/>
    <w:lsdException w:unhideWhenUsed="0" w:uiPriority="99" w:semiHidden="0" w:name="table of figures"/>
    <w:lsdException w:uiPriority="99" w:name="envelope address" w:locked="1"/>
    <w:lsdException w:uiPriority="99" w:name="envelope return" w:locked="1"/>
    <w:lsdException w:unhideWhenUsed="0" w:uiPriority="99" w:semiHidden="0" w:name="footnote reference"/>
    <w:lsdException w:unhideWhenUsed="0" w:uiPriority="99" w:semiHidden="0" w:name="annotation reference"/>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nhideWhenUsed="0" w:uiPriority="99" w:semiHidden="0" w:name="List Bullet"/>
    <w:lsdException w:unhideWhenUsed="0" w:uiPriority="99" w:semiHidden="0" w:name="List Number"/>
    <w:lsdException w:uiPriority="99" w:name="List 2" w:locked="1"/>
    <w:lsdException w:uiPriority="99" w:name="List 3" w:locked="1"/>
    <w:lsdException w:uiPriority="99" w:name="List 4" w:locked="1"/>
    <w:lsdException w:uiPriority="99" w:name="List 5" w:locked="1"/>
    <w:lsdException w:unhideWhenUsed="0" w:uiPriority="99" w:semiHidden="0" w:name="List Bullet 2"/>
    <w:lsdException w:qFormat="1" w:unhideWhenUsed="0" w:uiPriority="99" w:semiHidden="0" w:name="List Bullet 3"/>
    <w:lsdException w:uiPriority="99" w:name="List Bullet 4" w:locked="1"/>
    <w:lsdException w:uiPriority="99" w:name="List Bullet 5" w:locked="1"/>
    <w:lsdException w:unhideWhenUsed="0" w:uiPriority="99" w:semiHidden="0" w:name="List Number 2"/>
    <w:lsdException w:unhideWhenUsed="0" w:uiPriority="99" w:semiHidden="0" w:name="List Number 3"/>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iPriority="1" w:name="Default Paragraph Font"/>
    <w:lsdException w:unhideWhenUsed="0" w:uiPriority="0"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nhideWhenUsed="0" w:uiPriority="99" w:semiHidden="0" w:name="Body Text 2"/>
    <w:lsdException w:uiPriority="99" w:name="Body Text 3" w:locked="1"/>
    <w:lsdException w:uiPriority="99" w:name="Body Text Indent 2" w:locked="1"/>
    <w:lsdException w:uiPriority="99" w:name="Body Text Indent 3" w:locked="1"/>
    <w:lsdException w:unhideWhenUsed="0" w:uiPriority="0" w:semiHidden="0" w:name="Block Text" w:locked="1"/>
    <w:lsdException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unhideWhenUsed="0" w:uiPriority="99" w:semiHidden="0" w:name="Document Map"/>
    <w:lsdException w:unhideWhenUsed="0" w:uiPriority="99" w:semiHidden="0" w:name="Plain Text"/>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nhideWhenUsed="0" w:uiPriority="99" w:semiHidden="0" w:name="Balloon Text"/>
    <w:lsdException w:unhideWhenUsed="0" w:uiPriority="59" w:semiHidden="0" w:name="Table Grid" w:locked="1"/>
    <w:lsdException w:uiPriority="99" w:name="Table Theme" w:locked="1"/>
    <w:lsdException w:uiPriority="99" w:semiHidden="0" w:name="Placeholder Text" w:locked="1"/>
    <w:lsdException w:qFormat="1" w:unhideWhenUsed="0" w:uiPriority="1" w:semiHidden="0" w:name="No Spacing"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5"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70" w:semiHidden="0" w:name="Medium List 1 Accent 1"/>
    <w:lsdException w:qFormat="1" w:unhideWhenUsed="0" w:uiPriority="99" w:semiHidden="0" w:name="List Paragraph"/>
    <w:lsdException w:qFormat="1" w:unhideWhenUsed="0" w:uiPriority="73"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5" w:semiHidden="0" w:name="Light Shading Accent 5"/>
    <w:lsdException w:unhideWhenUsed="0" w:uiPriority="61" w:semiHidden="0" w:name="Light List Accent 5"/>
    <w:lsdException w:unhideWhenUsed="0" w:uiPriority="67" w:semiHidden="0" w:name="Light Grid Accent 5"/>
    <w:lsdException w:unhideWhenUsed="0" w:uiPriority="63" w:semiHidden="0" w:name="Medium Shading 1 Accent 5"/>
    <w:lsdException w:unhideWhenUsed="0" w:uiPriority="64" w:semiHidden="0" w:name="Medium Shading 2 Accent 5"/>
    <w:lsdException w:unhideWhenUsed="0" w:uiPriority="70" w:semiHidden="0" w:name="Medium List 1 Accent 5"/>
    <w:lsdException w:unhideWhenUsed="0" w:uiPriority="71"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5"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Times New Roman" w:cs="Calibri"/>
      <w:sz w:val="22"/>
      <w:szCs w:val="22"/>
      <w:lang w:val="en-US" w:eastAsia="en-US" w:bidi="ar-SA"/>
    </w:rPr>
  </w:style>
  <w:style w:type="paragraph" w:styleId="2">
    <w:name w:val="heading 1"/>
    <w:next w:val="3"/>
    <w:link w:val="63"/>
    <w:qFormat/>
    <w:uiPriority w:val="99"/>
    <w:pPr>
      <w:numPr>
        <w:ilvl w:val="0"/>
        <w:numId w:val="1"/>
      </w:numPr>
      <w:spacing w:after="280"/>
      <w:outlineLvl w:val="0"/>
    </w:pPr>
    <w:rPr>
      <w:rFonts w:ascii="Georgia" w:hAnsi="Georgia" w:eastAsia="MS ????" w:cs="Georgia"/>
      <w:color w:val="003F72"/>
      <w:sz w:val="28"/>
      <w:szCs w:val="28"/>
      <w:lang w:val="en-US" w:eastAsia="en-US" w:bidi="ar-SA"/>
    </w:rPr>
  </w:style>
  <w:style w:type="paragraph" w:styleId="4">
    <w:name w:val="heading 2"/>
    <w:next w:val="1"/>
    <w:link w:val="64"/>
    <w:qFormat/>
    <w:uiPriority w:val="99"/>
    <w:pPr>
      <w:numPr>
        <w:ilvl w:val="1"/>
        <w:numId w:val="1"/>
      </w:numPr>
      <w:spacing w:after="140"/>
      <w:outlineLvl w:val="1"/>
    </w:pPr>
    <w:rPr>
      <w:rFonts w:ascii="Georgia" w:hAnsi="Georgia" w:eastAsia="MS ????" w:cs="Calibri"/>
      <w:color w:val="003F72"/>
      <w:sz w:val="24"/>
      <w:szCs w:val="24"/>
      <w:lang w:val="en-US" w:eastAsia="en-US" w:bidi="ar-SA"/>
    </w:rPr>
  </w:style>
  <w:style w:type="paragraph" w:styleId="5">
    <w:name w:val="heading 3"/>
    <w:next w:val="1"/>
    <w:link w:val="65"/>
    <w:qFormat/>
    <w:uiPriority w:val="99"/>
    <w:pPr>
      <w:numPr>
        <w:ilvl w:val="2"/>
        <w:numId w:val="1"/>
      </w:numPr>
      <w:spacing w:after="70"/>
      <w:outlineLvl w:val="2"/>
    </w:pPr>
    <w:rPr>
      <w:rFonts w:ascii="Georgia" w:hAnsi="Georgia" w:eastAsia="MS ????" w:cs="Calibri"/>
      <w:i/>
      <w:iCs/>
      <w:color w:val="003F72"/>
      <w:sz w:val="24"/>
      <w:szCs w:val="24"/>
      <w:lang w:val="en-US" w:eastAsia="en-US" w:bidi="ar-SA"/>
    </w:rPr>
  </w:style>
  <w:style w:type="paragraph" w:styleId="6">
    <w:name w:val="heading 4"/>
    <w:next w:val="1"/>
    <w:link w:val="66"/>
    <w:qFormat/>
    <w:uiPriority w:val="99"/>
    <w:pPr>
      <w:spacing w:after="70"/>
      <w:outlineLvl w:val="3"/>
    </w:pPr>
    <w:rPr>
      <w:rFonts w:ascii="Georgia" w:hAnsi="Georgia" w:eastAsia="MS ????" w:cs="Calibri"/>
      <w:b/>
      <w:bCs/>
      <w:color w:val="003F72"/>
      <w:sz w:val="22"/>
      <w:szCs w:val="22"/>
      <w:lang w:val="en-US" w:eastAsia="en-US" w:bidi="ar-SA"/>
    </w:rPr>
  </w:style>
  <w:style w:type="paragraph" w:styleId="7">
    <w:name w:val="heading 5"/>
    <w:basedOn w:val="1"/>
    <w:next w:val="1"/>
    <w:link w:val="67"/>
    <w:qFormat/>
    <w:uiPriority w:val="99"/>
    <w:pPr>
      <w:keepNext/>
      <w:keepLines/>
      <w:numPr>
        <w:ilvl w:val="4"/>
        <w:numId w:val="1"/>
      </w:numPr>
      <w:spacing w:after="70"/>
      <w:outlineLvl w:val="4"/>
    </w:pPr>
    <w:rPr>
      <w:rFonts w:eastAsia="MS ????"/>
      <w:b/>
      <w:bCs/>
      <w:color w:val="003F72"/>
    </w:rPr>
  </w:style>
  <w:style w:type="paragraph" w:styleId="8">
    <w:name w:val="heading 6"/>
    <w:next w:val="1"/>
    <w:link w:val="68"/>
    <w:qFormat/>
    <w:uiPriority w:val="99"/>
    <w:pPr>
      <w:keepNext/>
      <w:numPr>
        <w:ilvl w:val="5"/>
        <w:numId w:val="1"/>
      </w:numPr>
      <w:spacing w:after="420" w:line="490" w:lineRule="exact"/>
      <w:outlineLvl w:val="5"/>
    </w:pPr>
    <w:rPr>
      <w:rFonts w:ascii="Calibri" w:hAnsi="Calibri" w:eastAsia="Times New Roman" w:cs="Calibri"/>
      <w:color w:val="393A3E"/>
      <w:sz w:val="42"/>
      <w:szCs w:val="42"/>
      <w:lang w:val="en-US" w:eastAsia="en-US" w:bidi="ar-SA"/>
    </w:rPr>
  </w:style>
  <w:style w:type="paragraph" w:styleId="9">
    <w:name w:val="heading 7"/>
    <w:next w:val="1"/>
    <w:link w:val="69"/>
    <w:qFormat/>
    <w:uiPriority w:val="99"/>
    <w:pPr>
      <w:numPr>
        <w:ilvl w:val="6"/>
        <w:numId w:val="2"/>
      </w:numPr>
      <w:spacing w:after="280"/>
      <w:outlineLvl w:val="6"/>
    </w:pPr>
    <w:rPr>
      <w:rFonts w:ascii="Georgia" w:hAnsi="Georgia" w:eastAsia="MS ????" w:cs="Calibri"/>
      <w:bCs/>
      <w:color w:val="003F72"/>
      <w:sz w:val="42"/>
      <w:szCs w:val="22"/>
      <w:lang w:val="en-US" w:eastAsia="en-US" w:bidi="ar-SA"/>
    </w:rPr>
  </w:style>
  <w:style w:type="paragraph" w:styleId="10">
    <w:name w:val="heading 8"/>
    <w:basedOn w:val="1"/>
    <w:next w:val="1"/>
    <w:link w:val="70"/>
    <w:qFormat/>
    <w:uiPriority w:val="99"/>
    <w:pPr>
      <w:keepNext/>
      <w:numPr>
        <w:ilvl w:val="7"/>
        <w:numId w:val="1"/>
      </w:numPr>
      <w:jc w:val="center"/>
      <w:outlineLvl w:val="7"/>
    </w:pPr>
    <w:rPr>
      <w:rFonts w:ascii="MyriaMM" w:hAnsi="MyriaMM" w:cs="MyriaMM"/>
      <w:b/>
      <w:bCs/>
      <w:i/>
      <w:iCs/>
      <w:color w:val="000000"/>
      <w:sz w:val="28"/>
      <w:szCs w:val="28"/>
    </w:rPr>
  </w:style>
  <w:style w:type="paragraph" w:styleId="11">
    <w:name w:val="heading 9"/>
    <w:basedOn w:val="1"/>
    <w:next w:val="1"/>
    <w:link w:val="71"/>
    <w:qFormat/>
    <w:uiPriority w:val="99"/>
    <w:pPr>
      <w:numPr>
        <w:ilvl w:val="8"/>
        <w:numId w:val="1"/>
      </w:numPr>
      <w:spacing w:before="240" w:after="60"/>
      <w:outlineLvl w:val="8"/>
    </w:pPr>
    <w:rPr>
      <w:rFonts w:ascii="Arial" w:hAnsi="Arial" w:cs="Arial"/>
      <w:b/>
      <w:bCs/>
      <w:i/>
      <w:iCs/>
      <w:sz w:val="18"/>
      <w:szCs w:val="18"/>
    </w:rPr>
  </w:style>
  <w:style w:type="character" w:default="1" w:styleId="46">
    <w:name w:val="Default Paragraph Font"/>
    <w:semiHidden/>
    <w:unhideWhenUsed/>
    <w:uiPriority w:val="1"/>
  </w:style>
  <w:style w:type="table" w:default="1" w:styleId="54">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Body Copy"/>
    <w:basedOn w:val="1"/>
    <w:qFormat/>
    <w:uiPriority w:val="0"/>
    <w:pPr>
      <w:spacing w:after="280"/>
    </w:pPr>
  </w:style>
  <w:style w:type="paragraph" w:styleId="12">
    <w:name w:val="Balloon Text"/>
    <w:basedOn w:val="1"/>
    <w:link w:val="124"/>
    <w:uiPriority w:val="99"/>
    <w:rPr>
      <w:rFonts w:ascii="Tahoma" w:hAnsi="Tahoma" w:cs="Tahoma"/>
      <w:sz w:val="16"/>
      <w:szCs w:val="16"/>
    </w:rPr>
  </w:style>
  <w:style w:type="paragraph" w:styleId="13">
    <w:name w:val="Block Text"/>
    <w:basedOn w:val="1"/>
    <w:locked/>
    <w:uiPriority w:val="0"/>
    <w:pPr>
      <w:spacing w:line="360" w:lineRule="atLeast"/>
      <w:ind w:left="994" w:right="994"/>
      <w:jc w:val="center"/>
    </w:pPr>
    <w:rPr>
      <w:rFonts w:ascii="Book Antiqua" w:hAnsi="Book Antiqua" w:cs="Times New Roman"/>
      <w:b/>
      <w:caps/>
      <w:sz w:val="36"/>
      <w:szCs w:val="20"/>
    </w:rPr>
  </w:style>
  <w:style w:type="paragraph" w:styleId="14">
    <w:name w:val="Body Text"/>
    <w:basedOn w:val="1"/>
    <w:link w:val="72"/>
    <w:uiPriority w:val="0"/>
    <w:pPr>
      <w:spacing w:after="240"/>
    </w:pPr>
    <w:rPr>
      <w:color w:val="000000"/>
    </w:rPr>
  </w:style>
  <w:style w:type="paragraph" w:styleId="15">
    <w:name w:val="Body Text 2"/>
    <w:basedOn w:val="1"/>
    <w:link w:val="83"/>
    <w:uiPriority w:val="99"/>
    <w:pPr>
      <w:spacing w:after="120"/>
      <w:ind w:left="360"/>
    </w:pPr>
    <w:rPr>
      <w:rFonts w:ascii="Cambria" w:hAnsi="Cambria" w:cs="Cambria"/>
      <w:i/>
      <w:iCs/>
      <w:color w:val="000000"/>
    </w:rPr>
  </w:style>
  <w:style w:type="paragraph" w:styleId="16">
    <w:name w:val="Body Text 3"/>
    <w:basedOn w:val="1"/>
    <w:link w:val="192"/>
    <w:semiHidden/>
    <w:unhideWhenUsed/>
    <w:locked/>
    <w:uiPriority w:val="99"/>
    <w:pPr>
      <w:spacing w:after="120"/>
    </w:pPr>
    <w:rPr>
      <w:sz w:val="16"/>
      <w:szCs w:val="16"/>
    </w:rPr>
  </w:style>
  <w:style w:type="paragraph" w:styleId="17">
    <w:name w:val="caption"/>
    <w:basedOn w:val="1"/>
    <w:next w:val="1"/>
    <w:qFormat/>
    <w:uiPriority w:val="99"/>
    <w:pPr>
      <w:keepNext/>
      <w:spacing w:before="70" w:after="140" w:line="280" w:lineRule="exact"/>
    </w:pPr>
    <w:rPr>
      <w:i/>
      <w:iCs/>
    </w:rPr>
  </w:style>
  <w:style w:type="paragraph" w:styleId="18">
    <w:name w:val="annotation text"/>
    <w:basedOn w:val="1"/>
    <w:link w:val="123"/>
    <w:uiPriority w:val="99"/>
    <w:rPr>
      <w:rFonts w:ascii="Book Antiqua" w:hAnsi="Book Antiqua" w:cs="Book Antiqua"/>
      <w:sz w:val="20"/>
      <w:szCs w:val="20"/>
    </w:rPr>
  </w:style>
  <w:style w:type="paragraph" w:styleId="19">
    <w:name w:val="annotation subject"/>
    <w:basedOn w:val="18"/>
    <w:next w:val="18"/>
    <w:link w:val="125"/>
    <w:uiPriority w:val="99"/>
    <w:pPr>
      <w:spacing w:before="120" w:after="120"/>
    </w:pPr>
    <w:rPr>
      <w:rFonts w:ascii="Calibri" w:hAnsi="Calibri" w:cs="Calibri"/>
      <w:b/>
      <w:bCs/>
    </w:rPr>
  </w:style>
  <w:style w:type="paragraph" w:styleId="20">
    <w:name w:val="Document Map"/>
    <w:basedOn w:val="1"/>
    <w:link w:val="126"/>
    <w:uiPriority w:val="99"/>
    <w:pPr>
      <w:shd w:val="clear" w:color="auto" w:fill="000080"/>
    </w:pPr>
    <w:rPr>
      <w:rFonts w:ascii="Tahoma" w:hAnsi="Tahoma" w:cs="Tahoma"/>
      <w:sz w:val="20"/>
      <w:szCs w:val="20"/>
    </w:rPr>
  </w:style>
  <w:style w:type="paragraph" w:styleId="21">
    <w:name w:val="footer"/>
    <w:basedOn w:val="1"/>
    <w:link w:val="80"/>
    <w:uiPriority w:val="99"/>
    <w:pPr>
      <w:tabs>
        <w:tab w:val="center" w:pos="5040"/>
        <w:tab w:val="right" w:pos="10080"/>
      </w:tabs>
      <w:ind w:right="2304"/>
    </w:pPr>
    <w:rPr>
      <w:rFonts w:ascii="Cambria" w:hAnsi="Cambria" w:cs="Cambria"/>
      <w:color w:val="404040"/>
      <w:sz w:val="16"/>
      <w:szCs w:val="16"/>
    </w:rPr>
  </w:style>
  <w:style w:type="paragraph" w:styleId="22">
    <w:name w:val="footnote text"/>
    <w:basedOn w:val="1"/>
    <w:link w:val="111"/>
    <w:uiPriority w:val="99"/>
    <w:rPr>
      <w:rFonts w:ascii="Arial" w:hAnsi="Arial" w:cs="Arial"/>
      <w:i/>
      <w:iCs/>
      <w:sz w:val="17"/>
      <w:szCs w:val="17"/>
    </w:rPr>
  </w:style>
  <w:style w:type="paragraph" w:styleId="23">
    <w:name w:val="header"/>
    <w:basedOn w:val="1"/>
    <w:link w:val="81"/>
    <w:uiPriority w:val="99"/>
    <w:pPr>
      <w:tabs>
        <w:tab w:val="center" w:pos="4320"/>
        <w:tab w:val="right" w:pos="8640"/>
      </w:tabs>
    </w:pPr>
    <w:rPr>
      <w:b/>
      <w:bCs/>
    </w:rPr>
  </w:style>
  <w:style w:type="paragraph" w:styleId="24">
    <w:name w:val="index 1"/>
    <w:basedOn w:val="1"/>
    <w:next w:val="1"/>
    <w:uiPriority w:val="99"/>
    <w:pPr>
      <w:ind w:left="240" w:hanging="240"/>
    </w:pPr>
  </w:style>
  <w:style w:type="paragraph" w:styleId="25">
    <w:name w:val="List Bullet"/>
    <w:basedOn w:val="26"/>
    <w:uiPriority w:val="99"/>
    <w:pPr>
      <w:numPr>
        <w:ilvl w:val="0"/>
        <w:numId w:val="3"/>
      </w:numPr>
      <w:spacing w:after="140"/>
      <w:ind w:left="280" w:hanging="280"/>
    </w:pPr>
  </w:style>
  <w:style w:type="paragraph" w:customStyle="1" w:styleId="26">
    <w:name w:val="Colorful List - Accent 11"/>
    <w:basedOn w:val="1"/>
    <w:qFormat/>
    <w:uiPriority w:val="99"/>
    <w:pPr>
      <w:ind w:left="720"/>
    </w:pPr>
  </w:style>
  <w:style w:type="paragraph" w:styleId="27">
    <w:name w:val="List Bullet 2"/>
    <w:basedOn w:val="1"/>
    <w:uiPriority w:val="99"/>
    <w:pPr>
      <w:numPr>
        <w:ilvl w:val="0"/>
        <w:numId w:val="4"/>
      </w:numPr>
      <w:spacing w:after="140"/>
      <w:ind w:left="560" w:hanging="280"/>
    </w:pPr>
  </w:style>
  <w:style w:type="paragraph" w:styleId="28">
    <w:name w:val="List Bullet 3"/>
    <w:basedOn w:val="1"/>
    <w:qFormat/>
    <w:uiPriority w:val="99"/>
    <w:pPr>
      <w:numPr>
        <w:ilvl w:val="0"/>
        <w:numId w:val="5"/>
      </w:numPr>
      <w:spacing w:after="140"/>
    </w:pPr>
  </w:style>
  <w:style w:type="paragraph" w:styleId="29">
    <w:name w:val="List Number"/>
    <w:basedOn w:val="1"/>
    <w:uiPriority w:val="99"/>
    <w:pPr>
      <w:numPr>
        <w:ilvl w:val="0"/>
        <w:numId w:val="6"/>
      </w:numPr>
      <w:tabs>
        <w:tab w:val="left" w:pos="360"/>
        <w:tab w:val="clear" w:pos="1080"/>
      </w:tabs>
      <w:spacing w:after="60"/>
      <w:ind w:left="360"/>
    </w:pPr>
    <w:rPr>
      <w:color w:val="000000"/>
    </w:rPr>
  </w:style>
  <w:style w:type="paragraph" w:styleId="30">
    <w:name w:val="List Number 2"/>
    <w:basedOn w:val="1"/>
    <w:uiPriority w:val="99"/>
    <w:pPr>
      <w:numPr>
        <w:ilvl w:val="0"/>
        <w:numId w:val="7"/>
      </w:numPr>
      <w:tabs>
        <w:tab w:val="left" w:pos="720"/>
        <w:tab w:val="clear" w:pos="360"/>
      </w:tabs>
      <w:spacing w:after="60"/>
      <w:ind w:left="720"/>
    </w:pPr>
    <w:rPr>
      <w:color w:val="000000"/>
    </w:rPr>
  </w:style>
  <w:style w:type="paragraph" w:styleId="31">
    <w:name w:val="List Number 3"/>
    <w:basedOn w:val="1"/>
    <w:uiPriority w:val="99"/>
    <w:pPr>
      <w:tabs>
        <w:tab w:val="left" w:pos="1080"/>
      </w:tabs>
      <w:ind w:left="1080" w:hanging="360"/>
    </w:pPr>
  </w:style>
  <w:style w:type="paragraph" w:styleId="32">
    <w:name w:val="Normal (Web)"/>
    <w:basedOn w:val="1"/>
    <w:uiPriority w:val="99"/>
    <w:pPr>
      <w:spacing w:before="100" w:beforeAutospacing="1" w:after="100" w:afterAutospacing="1"/>
    </w:pPr>
  </w:style>
  <w:style w:type="paragraph" w:styleId="33">
    <w:name w:val="Plain Text"/>
    <w:basedOn w:val="1"/>
    <w:link w:val="133"/>
    <w:uiPriority w:val="99"/>
    <w:rPr>
      <w:rFonts w:ascii="Consolas" w:hAnsi="Consolas" w:cs="Consolas"/>
      <w:sz w:val="21"/>
      <w:szCs w:val="21"/>
    </w:rPr>
  </w:style>
  <w:style w:type="paragraph" w:styleId="34">
    <w:name w:val="Subtitle"/>
    <w:basedOn w:val="1"/>
    <w:link w:val="93"/>
    <w:qFormat/>
    <w:uiPriority w:val="99"/>
    <w:pPr>
      <w:spacing w:after="60"/>
      <w:outlineLvl w:val="1"/>
    </w:pPr>
    <w:rPr>
      <w:sz w:val="36"/>
      <w:szCs w:val="36"/>
    </w:rPr>
  </w:style>
  <w:style w:type="paragraph" w:styleId="35">
    <w:name w:val="table of figures"/>
    <w:basedOn w:val="1"/>
    <w:next w:val="1"/>
    <w:uiPriority w:val="99"/>
    <w:pPr>
      <w:tabs>
        <w:tab w:val="right" w:leader="dot" w:pos="10080"/>
      </w:tabs>
      <w:spacing w:after="140"/>
      <w:ind w:left="2347"/>
    </w:pPr>
  </w:style>
  <w:style w:type="paragraph" w:styleId="36">
    <w:name w:val="Title"/>
    <w:basedOn w:val="1"/>
    <w:link w:val="92"/>
    <w:qFormat/>
    <w:uiPriority w:val="0"/>
    <w:pPr>
      <w:spacing w:after="280" w:line="490" w:lineRule="exact"/>
      <w:outlineLvl w:val="0"/>
    </w:pPr>
    <w:rPr>
      <w:color w:val="FFFFFF"/>
      <w:kern w:val="28"/>
      <w:sz w:val="42"/>
      <w:szCs w:val="42"/>
    </w:rPr>
  </w:style>
  <w:style w:type="paragraph" w:styleId="37">
    <w:name w:val="toc 1"/>
    <w:basedOn w:val="1"/>
    <w:next w:val="1"/>
    <w:uiPriority w:val="39"/>
    <w:pPr>
      <w:tabs>
        <w:tab w:val="right" w:leader="dot" w:pos="10080"/>
      </w:tabs>
      <w:spacing w:after="140"/>
      <w:ind w:left="2621" w:hanging="274"/>
    </w:pPr>
  </w:style>
  <w:style w:type="paragraph" w:styleId="38">
    <w:name w:val="toc 2"/>
    <w:basedOn w:val="1"/>
    <w:next w:val="1"/>
    <w:uiPriority w:val="39"/>
    <w:pPr>
      <w:tabs>
        <w:tab w:val="left" w:pos="1354"/>
        <w:tab w:val="left" w:pos="3065"/>
        <w:tab w:val="right" w:leader="dot" w:pos="10080"/>
      </w:tabs>
      <w:spacing w:after="140"/>
      <w:ind w:left="2970" w:hanging="418"/>
    </w:pPr>
    <w:rPr>
      <w:sz w:val="20"/>
    </w:rPr>
  </w:style>
  <w:style w:type="paragraph" w:styleId="39">
    <w:name w:val="toc 3"/>
    <w:basedOn w:val="1"/>
    <w:next w:val="1"/>
    <w:uiPriority w:val="39"/>
    <w:pPr>
      <w:tabs>
        <w:tab w:val="right" w:leader="dot" w:pos="10080"/>
      </w:tabs>
      <w:spacing w:after="140"/>
      <w:ind w:left="1354" w:hanging="634"/>
    </w:pPr>
  </w:style>
  <w:style w:type="paragraph" w:styleId="40">
    <w:name w:val="toc 4"/>
    <w:basedOn w:val="1"/>
    <w:next w:val="1"/>
    <w:uiPriority w:val="99"/>
    <w:pPr>
      <w:ind w:left="720"/>
    </w:pPr>
  </w:style>
  <w:style w:type="paragraph" w:styleId="41">
    <w:name w:val="toc 5"/>
    <w:basedOn w:val="1"/>
    <w:next w:val="1"/>
    <w:uiPriority w:val="99"/>
    <w:pPr>
      <w:ind w:left="960"/>
    </w:pPr>
  </w:style>
  <w:style w:type="paragraph" w:styleId="42">
    <w:name w:val="toc 6"/>
    <w:basedOn w:val="1"/>
    <w:next w:val="1"/>
    <w:uiPriority w:val="99"/>
    <w:pPr>
      <w:ind w:left="1200"/>
    </w:pPr>
  </w:style>
  <w:style w:type="paragraph" w:styleId="43">
    <w:name w:val="toc 7"/>
    <w:basedOn w:val="1"/>
    <w:next w:val="1"/>
    <w:uiPriority w:val="99"/>
    <w:pPr>
      <w:ind w:left="1440"/>
    </w:pPr>
  </w:style>
  <w:style w:type="paragraph" w:styleId="44">
    <w:name w:val="toc 8"/>
    <w:basedOn w:val="1"/>
    <w:next w:val="1"/>
    <w:uiPriority w:val="99"/>
    <w:pPr>
      <w:ind w:left="1680"/>
    </w:pPr>
  </w:style>
  <w:style w:type="paragraph" w:styleId="45">
    <w:name w:val="toc 9"/>
    <w:basedOn w:val="1"/>
    <w:next w:val="1"/>
    <w:uiPriority w:val="99"/>
    <w:pPr>
      <w:ind w:left="1920"/>
    </w:pPr>
  </w:style>
  <w:style w:type="character" w:styleId="47">
    <w:name w:val="annotation reference"/>
    <w:uiPriority w:val="99"/>
    <w:rPr>
      <w:rFonts w:ascii="Times New Roman" w:hAnsi="Times New Roman" w:cs="Times New Roman"/>
      <w:sz w:val="16"/>
      <w:szCs w:val="16"/>
    </w:rPr>
  </w:style>
  <w:style w:type="character" w:styleId="48">
    <w:name w:val="Emphasis"/>
    <w:qFormat/>
    <w:uiPriority w:val="99"/>
    <w:rPr>
      <w:rFonts w:ascii="Times New Roman" w:hAnsi="Times New Roman" w:cs="Times New Roman"/>
      <w:i/>
      <w:iCs/>
    </w:rPr>
  </w:style>
  <w:style w:type="character" w:styleId="49">
    <w:name w:val="FollowedHyperlink"/>
    <w:uiPriority w:val="99"/>
    <w:rPr>
      <w:rFonts w:ascii="Times New Roman" w:hAnsi="Times New Roman" w:cs="Times New Roman"/>
      <w:color w:val="800080"/>
      <w:u w:val="single"/>
    </w:rPr>
  </w:style>
  <w:style w:type="character" w:styleId="50">
    <w:name w:val="footnote reference"/>
    <w:uiPriority w:val="99"/>
    <w:rPr>
      <w:rFonts w:ascii="Times New Roman" w:hAnsi="Times New Roman" w:cs="Times New Roman"/>
      <w:vertAlign w:val="superscript"/>
    </w:rPr>
  </w:style>
  <w:style w:type="character" w:styleId="51">
    <w:name w:val="Hyperlink"/>
    <w:uiPriority w:val="99"/>
    <w:rPr>
      <w:rFonts w:ascii="Calibri" w:hAnsi="Calibri" w:cs="Calibri"/>
      <w:color w:val="0000FF"/>
      <w:sz w:val="24"/>
      <w:szCs w:val="24"/>
    </w:rPr>
  </w:style>
  <w:style w:type="character" w:styleId="52">
    <w:name w:val="page number"/>
    <w:uiPriority w:val="99"/>
    <w:rPr>
      <w:rFonts w:ascii="Calibri" w:hAnsi="Calibri" w:cs="Calibri"/>
    </w:rPr>
  </w:style>
  <w:style w:type="character" w:styleId="53">
    <w:name w:val="Strong"/>
    <w:qFormat/>
    <w:uiPriority w:val="99"/>
    <w:rPr>
      <w:rFonts w:ascii="Times New Roman" w:hAnsi="Times New Roman" w:cs="Times New Roman"/>
      <w:b/>
      <w:bCs/>
    </w:rPr>
  </w:style>
  <w:style w:type="table" w:styleId="55">
    <w:name w:val="Table Grid"/>
    <w:basedOn w:val="54"/>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6">
    <w:name w:val="Light Shading Accent 1"/>
    <w:basedOn w:val="54"/>
    <w:uiPriority w:val="65"/>
    <w:rPr>
      <w:color w:val="365F91"/>
    </w:rPr>
    <w:tblPr>
      <w:tblBorders>
        <w:top w:val="single" w:color="4F81BD" w:sz="8" w:space="0"/>
        <w:bottom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blLayout w:type="fixed"/>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3DFEE"/>
      </w:tcPr>
    </w:tblStylePr>
    <w:tblStylePr w:type="band1Horz">
      <w:tblPr>
        <w:tblLayout w:type="fixed"/>
      </w:tblPr>
      <w:tcPr>
        <w:tcBorders>
          <w:left w:val="nil"/>
          <w:right w:val="nil"/>
          <w:insideH w:val="nil"/>
          <w:insideV w:val="nil"/>
        </w:tcBorders>
        <w:shd w:val="clear" w:color="auto" w:fill="D3DFEE"/>
      </w:tcPr>
    </w:tblStylePr>
  </w:style>
  <w:style w:type="table" w:styleId="57">
    <w:name w:val="Light Shading Accent 5"/>
    <w:basedOn w:val="54"/>
    <w:uiPriority w:val="65"/>
    <w:rPr>
      <w:color w:val="31849B"/>
    </w:rPr>
    <w:tblPr>
      <w:tblBorders>
        <w:top w:val="single" w:color="4BACC6" w:sz="8" w:space="0"/>
        <w:bottom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blLayout w:type="fixed"/>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2EAF1"/>
      </w:tcPr>
    </w:tblStylePr>
    <w:tblStylePr w:type="band1Horz">
      <w:tblPr>
        <w:tblLayout w:type="fixed"/>
      </w:tblPr>
      <w:tcPr>
        <w:tcBorders>
          <w:left w:val="nil"/>
          <w:right w:val="nil"/>
          <w:insideH w:val="nil"/>
          <w:insideV w:val="nil"/>
        </w:tcBorders>
        <w:shd w:val="clear" w:color="auto" w:fill="D2EAF1"/>
      </w:tcPr>
    </w:tblStylePr>
  </w:style>
  <w:style w:type="table" w:styleId="58">
    <w:name w:val="Light Shading Accent 6"/>
    <w:basedOn w:val="54"/>
    <w:uiPriority w:val="65"/>
    <w:rPr>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59">
    <w:name w:val="Light Grid Accent 5"/>
    <w:basedOn w:val="54"/>
    <w:uiPriority w:val="67"/>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Layout w:type="fixed"/>
      <w:tblCellMar>
        <w:top w:w="0" w:type="dxa"/>
        <w:left w:w="108" w:type="dxa"/>
        <w:bottom w:w="0" w:type="dxa"/>
        <w:right w:w="108" w:type="dxa"/>
      </w:tblCellMar>
    </w:tblPr>
    <w:tblStylePr w:type="firstRow">
      <w:pPr>
        <w:spacing w:before="0" w:after="0" w:line="240" w:lineRule="auto"/>
      </w:pPr>
      <w:rPr>
        <w:rFonts w:ascii="Cambria" w:hAnsi="Cambria" w:eastAsia="Times New Roman" w:cs="Times New Roman"/>
        <w:b/>
        <w:bCs/>
      </w:rPr>
      <w:tblPr>
        <w:tblLayout w:type="fixed"/>
      </w:tblPr>
      <w:tcPr>
        <w:tcBorders>
          <w:top w:val="single" w:color="4BACC6" w:sz="8" w:space="0"/>
          <w:left w:val="single" w:color="4BACC6" w:sz="8" w:space="0"/>
          <w:bottom w:val="single" w:color="4BACC6" w:sz="18" w:space="0"/>
          <w:right w:val="single" w:color="4BACC6" w:sz="8" w:space="0"/>
          <w:insideH w:val="nil"/>
          <w:insideV w:val="single" w:sz="8" w:space="0"/>
        </w:tcBorders>
      </w:tcPr>
    </w:tblStylePr>
    <w:tblStylePr w:type="lastRow">
      <w:pPr>
        <w:spacing w:before="0" w:after="0" w:line="240" w:lineRule="auto"/>
      </w:pPr>
      <w:rPr>
        <w:rFonts w:ascii="Cambria" w:hAnsi="Cambria" w:eastAsia="Times New Roman" w:cs="Times New Roman"/>
        <w:b/>
        <w:bCs/>
      </w:rPr>
      <w:tblPr>
        <w:tblLayout w:type="fixed"/>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ascii="Cambria" w:hAnsi="Cambria" w:eastAsia="Times New Roman" w:cs="Times New Roman"/>
        <w:b/>
        <w:bCs/>
      </w:rPr>
    </w:tblStylePr>
    <w:tblStylePr w:type="lastCol">
      <w:rPr>
        <w:rFonts w:ascii="Cambria" w:hAnsi="Cambria" w:eastAsia="Times New Roman" w:cs="Times New Roman"/>
        <w:b/>
        <w:bCs/>
      </w:rPr>
      <w:tblPr>
        <w:tblLayout w:type="fixed"/>
      </w:tblPr>
      <w:tcPr>
        <w:tcBorders>
          <w:top w:val="single" w:color="4BACC6" w:sz="8" w:space="0"/>
          <w:left w:val="single" w:color="4BACC6" w:sz="8" w:space="0"/>
          <w:bottom w:val="single" w:color="4BACC6" w:sz="8" w:space="0"/>
          <w:right w:val="single" w:color="4BACC6" w:sz="8" w:space="0"/>
        </w:tcBorders>
      </w:tcPr>
    </w:tblStylePr>
    <w:tblStylePr w:type="band1Vert">
      <w:tblPr>
        <w:tblLayout w:type="fixed"/>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blLayout w:type="fixed"/>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blLayout w:type="fixed"/>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60">
    <w:name w:val="Medium List 1 Accent 1"/>
    <w:basedOn w:val="54"/>
    <w:uiPriority w:val="70"/>
    <w:rPr>
      <w:color w:val="000000"/>
    </w:rPr>
    <w:tblPr>
      <w:tblBorders>
        <w:top w:val="single" w:color="4F81BD" w:sz="8" w:space="0"/>
        <w:bottom w:val="single" w:color="4F81BD" w:sz="8" w:space="0"/>
      </w:tblBorders>
      <w:tblLayout w:type="fixed"/>
      <w:tblCellMar>
        <w:top w:w="0" w:type="dxa"/>
        <w:left w:w="108" w:type="dxa"/>
        <w:bottom w:w="0" w:type="dxa"/>
        <w:right w:w="108" w:type="dxa"/>
      </w:tblCellMar>
    </w:tblPr>
    <w:tblStylePr w:type="firstRow">
      <w:rPr>
        <w:rFonts w:ascii="Cambria" w:hAnsi="Cambria" w:eastAsia="Times New Roman" w:cs="Times New Roman"/>
      </w:rPr>
      <w:tblPr>
        <w:tblLayout w:type="fixed"/>
      </w:tblPr>
      <w:tcPr>
        <w:tcBorders>
          <w:top w:val="nil"/>
          <w:bottom w:val="single" w:color="4F81BD" w:sz="8" w:space="0"/>
        </w:tcBorders>
      </w:tcPr>
    </w:tblStylePr>
    <w:tblStylePr w:type="lastRow">
      <w:rPr>
        <w:b/>
        <w:bCs/>
        <w:color w:val="1F497D"/>
      </w:rPr>
      <w:tblPr>
        <w:tblLayout w:type="fixed"/>
      </w:tblPr>
      <w:tcPr>
        <w:tcBorders>
          <w:top w:val="single" w:color="4F81BD" w:sz="8" w:space="0"/>
          <w:bottom w:val="single" w:color="4F81BD" w:sz="8" w:space="0"/>
        </w:tcBorders>
      </w:tcPr>
    </w:tblStylePr>
    <w:tblStylePr w:type="firstCol">
      <w:rPr>
        <w:b/>
        <w:bCs/>
      </w:rPr>
    </w:tblStylePr>
    <w:tblStylePr w:type="lastCol">
      <w:rPr>
        <w:b/>
        <w:bCs/>
      </w:rPr>
      <w:tblPr>
        <w:tblLayout w:type="fixed"/>
      </w:tblPr>
      <w:tcPr>
        <w:tcBorders>
          <w:top w:val="single" w:color="4F81BD" w:sz="8" w:space="0"/>
          <w:bottom w:val="single" w:color="4F81BD" w:sz="8" w:space="0"/>
        </w:tcBorders>
      </w:tcPr>
    </w:tblStylePr>
    <w:tblStylePr w:type="band1Vert">
      <w:tblPr>
        <w:tblLayout w:type="fixed"/>
      </w:tblPr>
      <w:tcPr>
        <w:shd w:val="clear" w:color="auto" w:fill="D3DFEE"/>
      </w:tcPr>
    </w:tblStylePr>
    <w:tblStylePr w:type="band1Horz">
      <w:tblPr>
        <w:tblLayout w:type="fixed"/>
      </w:tblPr>
      <w:tcPr>
        <w:shd w:val="clear" w:color="auto" w:fill="D3DFEE"/>
      </w:tcPr>
    </w:tblStylePr>
  </w:style>
  <w:style w:type="table" w:styleId="61">
    <w:name w:val="Medium List 1 Accent 5"/>
    <w:basedOn w:val="54"/>
    <w:uiPriority w:val="70"/>
    <w:rPr>
      <w:color w:val="000000"/>
    </w:rPr>
    <w:tblPr>
      <w:tblBorders>
        <w:top w:val="single" w:color="4BACC6" w:sz="8" w:space="0"/>
        <w:bottom w:val="single" w:color="4BACC6" w:sz="8" w:space="0"/>
      </w:tblBorders>
      <w:tblLayout w:type="fixed"/>
      <w:tblCellMar>
        <w:top w:w="0" w:type="dxa"/>
        <w:left w:w="108" w:type="dxa"/>
        <w:bottom w:w="0" w:type="dxa"/>
        <w:right w:w="108" w:type="dxa"/>
      </w:tblCellMar>
    </w:tblPr>
    <w:tblStylePr w:type="firstRow">
      <w:rPr>
        <w:rFonts w:ascii="Cambria" w:hAnsi="Cambria" w:eastAsia="Times New Roman" w:cs="Times New Roman"/>
      </w:rPr>
      <w:tblPr>
        <w:tblLayout w:type="fixed"/>
      </w:tblPr>
      <w:tcPr>
        <w:tcBorders>
          <w:top w:val="nil"/>
          <w:bottom w:val="single" w:color="4BACC6" w:sz="8" w:space="0"/>
        </w:tcBorders>
      </w:tcPr>
    </w:tblStylePr>
    <w:tblStylePr w:type="lastRow">
      <w:rPr>
        <w:b/>
        <w:bCs/>
        <w:color w:val="1F497D"/>
      </w:rPr>
      <w:tblPr>
        <w:tblLayout w:type="fixed"/>
      </w:tblPr>
      <w:tcPr>
        <w:tcBorders>
          <w:top w:val="single" w:color="4BACC6" w:sz="8" w:space="0"/>
          <w:bottom w:val="single" w:color="4BACC6" w:sz="8" w:space="0"/>
        </w:tcBorders>
      </w:tcPr>
    </w:tblStylePr>
    <w:tblStylePr w:type="firstCol">
      <w:rPr>
        <w:b/>
        <w:bCs/>
      </w:rPr>
    </w:tblStylePr>
    <w:tblStylePr w:type="lastCol">
      <w:rPr>
        <w:b/>
        <w:bCs/>
      </w:rPr>
      <w:tblPr>
        <w:tblLayout w:type="fixed"/>
      </w:tblPr>
      <w:tcPr>
        <w:tcBorders>
          <w:top w:val="single" w:color="4BACC6" w:sz="8" w:space="0"/>
          <w:bottom w:val="single" w:color="4BACC6" w:sz="8" w:space="0"/>
        </w:tcBorders>
      </w:tcPr>
    </w:tblStylePr>
    <w:tblStylePr w:type="band1Vert">
      <w:tblPr>
        <w:tblLayout w:type="fixed"/>
      </w:tblPr>
      <w:tcPr>
        <w:shd w:val="clear" w:color="auto" w:fill="D2EAF1"/>
      </w:tcPr>
    </w:tblStylePr>
    <w:tblStylePr w:type="band1Horz">
      <w:tblPr>
        <w:tblLayout w:type="fixed"/>
      </w:tblPr>
      <w:tcPr>
        <w:shd w:val="clear" w:color="auto" w:fill="D2EAF1"/>
      </w:tcPr>
    </w:tblStylePr>
  </w:style>
  <w:style w:type="table" w:styleId="62">
    <w:name w:val="Medium List 2 Accent 5"/>
    <w:basedOn w:val="54"/>
    <w:uiPriority w:val="71"/>
    <w:rPr>
      <w:rFonts w:ascii="Cambria" w:hAnsi="Cambria"/>
      <w:color w:val="000000"/>
    </w:rPr>
    <w:tblPr>
      <w:tblBorders>
        <w:top w:val="single" w:color="4BACC6" w:sz="8" w:space="0"/>
        <w:left w:val="single" w:color="4BACC6" w:sz="8" w:space="0"/>
        <w:bottom w:val="single" w:color="4BACC6" w:sz="8" w:space="0"/>
        <w:right w:val="single" w:color="4BACC6" w:sz="8" w:space="0"/>
      </w:tblBorders>
      <w:tblLayout w:type="fixed"/>
      <w:tblCellMar>
        <w:top w:w="0" w:type="dxa"/>
        <w:left w:w="108" w:type="dxa"/>
        <w:bottom w:w="0" w:type="dxa"/>
        <w:right w:w="108" w:type="dxa"/>
      </w:tblCellMar>
    </w:tblPr>
    <w:tblStylePr w:type="firstRow">
      <w:rPr>
        <w:sz w:val="24"/>
        <w:szCs w:val="24"/>
      </w:rPr>
      <w:tblPr>
        <w:tblLayout w:type="fixed"/>
      </w:tblPr>
      <w:tcPr>
        <w:tcBorders>
          <w:top w:val="nil"/>
          <w:left w:val="nil"/>
          <w:bottom w:val="single" w:color="4BACC6" w:sz="24" w:space="0"/>
          <w:right w:val="nil"/>
          <w:insideH w:val="nil"/>
          <w:insideV w:val="nil"/>
        </w:tcBorders>
        <w:shd w:val="clear" w:color="auto" w:fill="FFFFFF"/>
      </w:tcPr>
    </w:tblStylePr>
    <w:tblStylePr w:type="lastRow">
      <w:tblPr>
        <w:tblLayout w:type="fixed"/>
      </w:tblPr>
      <w:tcPr>
        <w:tcBorders>
          <w:top w:val="single" w:color="4BACC6" w:sz="8" w:space="0"/>
          <w:left w:val="nil"/>
          <w:bottom w:val="nil"/>
          <w:right w:val="nil"/>
          <w:insideH w:val="nil"/>
          <w:insideV w:val="nil"/>
        </w:tcBorders>
        <w:shd w:val="clear" w:color="auto" w:fill="FFFFFF"/>
      </w:tcPr>
    </w:tblStylePr>
    <w:tblStylePr w:type="firstCol">
      <w:tblPr>
        <w:tblLayout w:type="fixed"/>
      </w:tblPr>
      <w:tcPr>
        <w:tcBorders>
          <w:top w:val="nil"/>
          <w:left w:val="nil"/>
          <w:bottom w:val="nil"/>
          <w:right w:val="single" w:color="4BACC6" w:sz="8" w:space="0"/>
          <w:insideH w:val="nil"/>
          <w:insideV w:val="nil"/>
        </w:tcBorders>
        <w:shd w:val="clear" w:color="auto" w:fill="FFFFFF"/>
      </w:tcPr>
    </w:tblStylePr>
    <w:tblStylePr w:type="lastCol">
      <w:tblPr>
        <w:tblLayout w:type="fixed"/>
      </w:tblPr>
      <w:tcPr>
        <w:tcBorders>
          <w:top w:val="nil"/>
          <w:left w:val="single" w:color="4BACC6" w:sz="8" w:space="0"/>
          <w:bottom w:val="nil"/>
          <w:right w:val="nil"/>
          <w:insideH w:val="nil"/>
          <w:insideV w:val="nil"/>
        </w:tcBorders>
        <w:shd w:val="clear" w:color="auto" w:fill="FFFFFF"/>
      </w:tcPr>
    </w:tblStylePr>
    <w:tblStylePr w:type="band1Vert">
      <w:tblPr>
        <w:tblLayout w:type="fixed"/>
      </w:tblPr>
      <w:tcPr>
        <w:tcBorders>
          <w:left w:val="nil"/>
          <w:right w:val="nil"/>
          <w:insideH w:val="nil"/>
          <w:insideV w:val="nil"/>
        </w:tcBorders>
        <w:shd w:val="clear" w:color="auto" w:fill="D2EAF1"/>
      </w:tcPr>
    </w:tblStylePr>
    <w:tblStylePr w:type="band1Horz">
      <w:tblPr>
        <w:tblLayout w:type="fixed"/>
      </w:tblPr>
      <w:tcPr>
        <w:tcBorders>
          <w:top w:val="nil"/>
          <w:bottom w:val="nil"/>
          <w:insideH w:val="nil"/>
          <w:insideV w:val="nil"/>
        </w:tcBorders>
        <w:shd w:val="clear" w:color="auto" w:fill="D2EAF1"/>
      </w:tcPr>
    </w:tblStylePr>
    <w:tblStylePr w:type="nwCell">
      <w:tblPr>
        <w:tblLayout w:type="fixed"/>
      </w:tblPr>
      <w:tcPr>
        <w:shd w:val="clear" w:color="auto" w:fill="FFFFFF"/>
      </w:tcPr>
    </w:tblStylePr>
    <w:tblStylePr w:type="swCell">
      <w:tblPr>
        <w:tblLayout w:type="fixed"/>
      </w:tblPr>
      <w:tcPr>
        <w:tcBorders>
          <w:top w:val="nil"/>
        </w:tcBorders>
      </w:tcPr>
    </w:tblStylePr>
  </w:style>
  <w:style w:type="character" w:customStyle="1" w:styleId="63">
    <w:name w:val="Heading 1 Char"/>
    <w:link w:val="2"/>
    <w:qFormat/>
    <w:locked/>
    <w:uiPriority w:val="99"/>
    <w:rPr>
      <w:rFonts w:ascii="Georgia" w:hAnsi="Georgia" w:eastAsia="MS ????" w:cs="Georgia"/>
      <w:color w:val="003F72"/>
      <w:sz w:val="28"/>
      <w:szCs w:val="28"/>
    </w:rPr>
  </w:style>
  <w:style w:type="character" w:customStyle="1" w:styleId="64">
    <w:name w:val="Heading 2 Char"/>
    <w:link w:val="4"/>
    <w:locked/>
    <w:uiPriority w:val="99"/>
    <w:rPr>
      <w:rFonts w:ascii="Georgia" w:hAnsi="Georgia" w:eastAsia="MS ????" w:cs="Calibri"/>
      <w:color w:val="003F72"/>
      <w:sz w:val="24"/>
      <w:szCs w:val="24"/>
    </w:rPr>
  </w:style>
  <w:style w:type="character" w:customStyle="1" w:styleId="65">
    <w:name w:val="Heading 3 Char"/>
    <w:link w:val="5"/>
    <w:qFormat/>
    <w:locked/>
    <w:uiPriority w:val="99"/>
    <w:rPr>
      <w:rFonts w:ascii="Georgia" w:hAnsi="Georgia" w:eastAsia="MS ????" w:cs="Calibri"/>
      <w:i/>
      <w:iCs/>
      <w:color w:val="003F72"/>
      <w:sz w:val="24"/>
      <w:szCs w:val="24"/>
    </w:rPr>
  </w:style>
  <w:style w:type="character" w:customStyle="1" w:styleId="66">
    <w:name w:val="Heading 4 Char"/>
    <w:link w:val="6"/>
    <w:locked/>
    <w:uiPriority w:val="99"/>
    <w:rPr>
      <w:rFonts w:ascii="Georgia" w:hAnsi="Georgia" w:eastAsia="MS ????" w:cs="Calibri"/>
      <w:b/>
      <w:bCs/>
      <w:color w:val="003F72"/>
    </w:rPr>
  </w:style>
  <w:style w:type="character" w:customStyle="1" w:styleId="67">
    <w:name w:val="Heading 5 Char"/>
    <w:link w:val="7"/>
    <w:locked/>
    <w:uiPriority w:val="99"/>
    <w:rPr>
      <w:rFonts w:eastAsia="MS ????" w:cs="Calibri"/>
      <w:b/>
      <w:bCs/>
      <w:color w:val="003F72"/>
      <w:sz w:val="22"/>
      <w:szCs w:val="22"/>
    </w:rPr>
  </w:style>
  <w:style w:type="character" w:customStyle="1" w:styleId="68">
    <w:name w:val="Heading 6 Char"/>
    <w:link w:val="8"/>
    <w:locked/>
    <w:uiPriority w:val="99"/>
    <w:rPr>
      <w:rFonts w:cs="Calibri"/>
      <w:color w:val="393A3E"/>
      <w:sz w:val="42"/>
      <w:szCs w:val="42"/>
    </w:rPr>
  </w:style>
  <w:style w:type="character" w:customStyle="1" w:styleId="69">
    <w:name w:val="Heading 7 Char"/>
    <w:link w:val="9"/>
    <w:qFormat/>
    <w:locked/>
    <w:uiPriority w:val="99"/>
    <w:rPr>
      <w:rFonts w:ascii="Georgia" w:hAnsi="Georgia" w:eastAsia="MS ????" w:cs="Calibri"/>
      <w:bCs/>
      <w:color w:val="003F72"/>
      <w:sz w:val="42"/>
      <w:szCs w:val="22"/>
    </w:rPr>
  </w:style>
  <w:style w:type="character" w:customStyle="1" w:styleId="70">
    <w:name w:val="Heading 8 Char"/>
    <w:link w:val="10"/>
    <w:qFormat/>
    <w:locked/>
    <w:uiPriority w:val="99"/>
    <w:rPr>
      <w:rFonts w:ascii="MyriaMM" w:hAnsi="MyriaMM" w:cs="MyriaMM"/>
      <w:b/>
      <w:bCs/>
      <w:i/>
      <w:iCs/>
      <w:color w:val="000000"/>
      <w:sz w:val="28"/>
      <w:szCs w:val="28"/>
    </w:rPr>
  </w:style>
  <w:style w:type="character" w:customStyle="1" w:styleId="71">
    <w:name w:val="Heading 9 Char"/>
    <w:link w:val="11"/>
    <w:qFormat/>
    <w:locked/>
    <w:uiPriority w:val="99"/>
    <w:rPr>
      <w:rFonts w:ascii="Arial" w:hAnsi="Arial" w:cs="Arial"/>
      <w:b/>
      <w:bCs/>
      <w:i/>
      <w:iCs/>
      <w:sz w:val="18"/>
      <w:szCs w:val="18"/>
    </w:rPr>
  </w:style>
  <w:style w:type="character" w:customStyle="1" w:styleId="72">
    <w:name w:val="Body Text Char"/>
    <w:link w:val="14"/>
    <w:locked/>
    <w:uiPriority w:val="99"/>
    <w:rPr>
      <w:rFonts w:ascii="Calibri" w:hAnsi="Calibri" w:cs="Calibri"/>
      <w:color w:val="000000"/>
      <w:sz w:val="24"/>
      <w:szCs w:val="24"/>
    </w:rPr>
  </w:style>
  <w:style w:type="paragraph" w:customStyle="1" w:styleId="73">
    <w:name w:val="Bullet 3"/>
    <w:basedOn w:val="14"/>
    <w:uiPriority w:val="99"/>
    <w:pPr>
      <w:numPr>
        <w:ilvl w:val="0"/>
        <w:numId w:val="8"/>
      </w:numPr>
      <w:tabs>
        <w:tab w:val="left" w:pos="1800"/>
      </w:tabs>
      <w:spacing w:after="60"/>
      <w:ind w:left="1800" w:hanging="360"/>
    </w:pPr>
  </w:style>
  <w:style w:type="paragraph" w:customStyle="1" w:styleId="74">
    <w:name w:val="Table Text"/>
    <w:basedOn w:val="1"/>
    <w:uiPriority w:val="99"/>
  </w:style>
  <w:style w:type="paragraph" w:customStyle="1" w:styleId="75">
    <w:name w:val="Table Text Bold"/>
    <w:basedOn w:val="1"/>
    <w:uiPriority w:val="99"/>
    <w:pPr>
      <w:spacing w:before="20"/>
    </w:pPr>
    <w:rPr>
      <w:b/>
      <w:bCs/>
      <w:color w:val="1F497D"/>
    </w:rPr>
  </w:style>
  <w:style w:type="paragraph" w:customStyle="1" w:styleId="76">
    <w:name w:val="Table Bullet 1"/>
    <w:basedOn w:val="77"/>
    <w:uiPriority w:val="99"/>
    <w:pPr>
      <w:numPr>
        <w:numId w:val="9"/>
      </w:numPr>
      <w:tabs>
        <w:tab w:val="left" w:pos="447"/>
      </w:tabs>
      <w:spacing w:after="60"/>
    </w:pPr>
    <w:rPr>
      <w:sz w:val="17"/>
      <w:szCs w:val="17"/>
    </w:rPr>
  </w:style>
  <w:style w:type="paragraph" w:customStyle="1" w:styleId="77">
    <w:name w:val="Bullet 1"/>
    <w:uiPriority w:val="99"/>
    <w:pPr>
      <w:numPr>
        <w:ilvl w:val="0"/>
        <w:numId w:val="10"/>
      </w:numPr>
      <w:spacing w:after="120"/>
    </w:pPr>
    <w:rPr>
      <w:rFonts w:ascii="Georgia" w:hAnsi="Georgia" w:eastAsia="Times New Roman" w:cs="Georgia"/>
      <w:sz w:val="24"/>
      <w:szCs w:val="24"/>
      <w:lang w:val="en-US" w:eastAsia="en-US" w:bidi="ar-SA"/>
    </w:rPr>
  </w:style>
  <w:style w:type="paragraph" w:customStyle="1" w:styleId="78">
    <w:name w:val="Table Bullet 2"/>
    <w:basedOn w:val="79"/>
    <w:uiPriority w:val="99"/>
    <w:pPr>
      <w:tabs>
        <w:tab w:val="left" w:pos="720"/>
        <w:tab w:val="left" w:pos="1080"/>
      </w:tabs>
      <w:spacing w:after="0"/>
      <w:ind w:left="720"/>
    </w:pPr>
    <w:rPr>
      <w:color w:val="auto"/>
      <w:sz w:val="17"/>
      <w:szCs w:val="17"/>
    </w:rPr>
  </w:style>
  <w:style w:type="paragraph" w:customStyle="1" w:styleId="79">
    <w:name w:val="Bullet 2"/>
    <w:basedOn w:val="14"/>
    <w:uiPriority w:val="99"/>
    <w:pPr>
      <w:numPr>
        <w:ilvl w:val="0"/>
        <w:numId w:val="11"/>
      </w:numPr>
      <w:tabs>
        <w:tab w:val="left" w:pos="1080"/>
        <w:tab w:val="clear" w:pos="360"/>
      </w:tabs>
      <w:spacing w:after="60"/>
      <w:ind w:left="1080"/>
    </w:pPr>
  </w:style>
  <w:style w:type="character" w:customStyle="1" w:styleId="80">
    <w:name w:val="Footer Char"/>
    <w:link w:val="21"/>
    <w:locked/>
    <w:uiPriority w:val="99"/>
    <w:rPr>
      <w:rFonts w:ascii="Cambria" w:hAnsi="Cambria" w:cs="Cambria"/>
      <w:color w:val="404040"/>
      <w:sz w:val="24"/>
      <w:szCs w:val="24"/>
    </w:rPr>
  </w:style>
  <w:style w:type="character" w:customStyle="1" w:styleId="81">
    <w:name w:val="Header Char"/>
    <w:link w:val="23"/>
    <w:locked/>
    <w:uiPriority w:val="99"/>
    <w:rPr>
      <w:rFonts w:ascii="Calibri" w:hAnsi="Calibri" w:cs="Calibri"/>
      <w:b/>
      <w:bCs/>
      <w:sz w:val="24"/>
      <w:szCs w:val="24"/>
    </w:rPr>
  </w:style>
  <w:style w:type="paragraph" w:customStyle="1" w:styleId="82">
    <w:name w:val="Table Header"/>
    <w:basedOn w:val="1"/>
    <w:uiPriority w:val="99"/>
    <w:pPr>
      <w:keepNext/>
      <w:jc w:val="center"/>
    </w:pPr>
    <w:rPr>
      <w:b/>
      <w:bCs/>
    </w:rPr>
  </w:style>
  <w:style w:type="character" w:customStyle="1" w:styleId="83">
    <w:name w:val="Body Text 2 Char"/>
    <w:link w:val="15"/>
    <w:semiHidden/>
    <w:locked/>
    <w:uiPriority w:val="99"/>
    <w:rPr>
      <w:rFonts w:ascii="Calibri" w:hAnsi="Calibri" w:cs="Calibri"/>
      <w:sz w:val="24"/>
      <w:szCs w:val="24"/>
    </w:rPr>
  </w:style>
  <w:style w:type="character" w:customStyle="1" w:styleId="84">
    <w:name w:val="Body Text Indent Char"/>
    <w:uiPriority w:val="99"/>
    <w:rPr>
      <w:rFonts w:ascii="Cambria" w:hAnsi="Cambria" w:cs="Cambria"/>
      <w:i/>
      <w:iCs/>
      <w:color w:val="000000"/>
      <w:sz w:val="24"/>
      <w:szCs w:val="24"/>
    </w:rPr>
  </w:style>
  <w:style w:type="paragraph" w:customStyle="1" w:styleId="85">
    <w:name w:val="Section Title"/>
    <w:basedOn w:val="1"/>
    <w:uiPriority w:val="99"/>
    <w:pPr>
      <w:tabs>
        <w:tab w:val="right" w:pos="10080"/>
      </w:tabs>
      <w:spacing w:before="280" w:after="4000"/>
      <w:jc w:val="right"/>
    </w:pPr>
    <w:rPr>
      <w:rFonts w:ascii="Arial" w:hAnsi="Arial" w:cs="Arial"/>
      <w:smallCaps/>
    </w:rPr>
  </w:style>
  <w:style w:type="paragraph" w:customStyle="1" w:styleId="86">
    <w:name w:val="Picture"/>
    <w:basedOn w:val="14"/>
    <w:uiPriority w:val="99"/>
    <w:pPr>
      <w:spacing w:before="60" w:after="60"/>
      <w:jc w:val="center"/>
    </w:pPr>
  </w:style>
  <w:style w:type="paragraph" w:customStyle="1" w:styleId="87">
    <w:name w:val="Copyright"/>
    <w:basedOn w:val="14"/>
    <w:uiPriority w:val="99"/>
    <w:pPr>
      <w:pBdr>
        <w:top w:val="single" w:color="auto" w:sz="4" w:space="1"/>
      </w:pBdr>
      <w:tabs>
        <w:tab w:val="right" w:pos="10530"/>
      </w:tabs>
      <w:spacing w:line="240" w:lineRule="atLeast"/>
    </w:pPr>
    <w:rPr>
      <w:color w:val="auto"/>
      <w:sz w:val="16"/>
      <w:szCs w:val="16"/>
    </w:rPr>
  </w:style>
  <w:style w:type="paragraph" w:customStyle="1" w:styleId="88">
    <w:name w:val="RFP Question Number"/>
    <w:basedOn w:val="14"/>
    <w:uiPriority w:val="99"/>
    <w:pPr>
      <w:spacing w:after="0"/>
    </w:pPr>
    <w:rPr>
      <w:color w:val="FFFFFF"/>
      <w:sz w:val="21"/>
      <w:szCs w:val="21"/>
    </w:rPr>
  </w:style>
  <w:style w:type="paragraph" w:customStyle="1" w:styleId="89">
    <w:name w:val="RFP Question Text"/>
    <w:basedOn w:val="14"/>
    <w:uiPriority w:val="99"/>
    <w:rPr>
      <w:i/>
      <w:iCs/>
      <w:color w:val="auto"/>
      <w:sz w:val="21"/>
      <w:szCs w:val="21"/>
    </w:rPr>
  </w:style>
  <w:style w:type="paragraph" w:customStyle="1" w:styleId="90">
    <w:name w:val="Project Date"/>
    <w:basedOn w:val="1"/>
    <w:uiPriority w:val="99"/>
    <w:rPr>
      <w:sz w:val="28"/>
      <w:szCs w:val="28"/>
    </w:rPr>
  </w:style>
  <w:style w:type="paragraph" w:customStyle="1" w:styleId="91">
    <w:name w:val="Section Title (A)"/>
    <w:basedOn w:val="85"/>
    <w:uiPriority w:val="99"/>
  </w:style>
  <w:style w:type="character" w:customStyle="1" w:styleId="92">
    <w:name w:val="Title Char"/>
    <w:link w:val="36"/>
    <w:locked/>
    <w:uiPriority w:val="0"/>
    <w:rPr>
      <w:rFonts w:ascii="Georgia" w:hAnsi="Georgia" w:cs="Calibri"/>
      <w:color w:val="FFFFFF"/>
      <w:kern w:val="28"/>
      <w:sz w:val="42"/>
      <w:szCs w:val="42"/>
    </w:rPr>
  </w:style>
  <w:style w:type="character" w:customStyle="1" w:styleId="93">
    <w:name w:val="Subtitle Char"/>
    <w:link w:val="34"/>
    <w:locked/>
    <w:uiPriority w:val="99"/>
    <w:rPr>
      <w:rFonts w:ascii="Calibri" w:hAnsi="Calibri" w:cs="Calibri"/>
      <w:color w:val="auto"/>
      <w:sz w:val="24"/>
      <w:szCs w:val="24"/>
    </w:rPr>
  </w:style>
  <w:style w:type="paragraph" w:customStyle="1" w:styleId="94">
    <w:name w:val="Mechanical Text"/>
    <w:basedOn w:val="14"/>
    <w:uiPriority w:val="99"/>
    <w:rPr>
      <w:color w:val="000080"/>
    </w:rPr>
  </w:style>
  <w:style w:type="paragraph" w:customStyle="1" w:styleId="95">
    <w:name w:val="Pull Quote"/>
    <w:basedOn w:val="1"/>
    <w:uiPriority w:val="99"/>
    <w:rPr>
      <w:sz w:val="20"/>
      <w:szCs w:val="20"/>
    </w:rPr>
  </w:style>
  <w:style w:type="paragraph" w:customStyle="1" w:styleId="96">
    <w:name w:val="Pull Quote Source"/>
    <w:basedOn w:val="95"/>
    <w:uiPriority w:val="99"/>
    <w:pPr>
      <w:jc w:val="right"/>
    </w:pPr>
    <w:rPr>
      <w:i/>
      <w:iCs/>
    </w:rPr>
  </w:style>
  <w:style w:type="paragraph" w:customStyle="1" w:styleId="97">
    <w:name w:val="Numbered List"/>
    <w:uiPriority w:val="99"/>
    <w:pPr>
      <w:numPr>
        <w:ilvl w:val="0"/>
        <w:numId w:val="12"/>
      </w:numPr>
    </w:pPr>
    <w:rPr>
      <w:rFonts w:ascii="Arial" w:hAnsi="Arial" w:eastAsia="Times New Roman" w:cs="Arial"/>
      <w:sz w:val="18"/>
      <w:szCs w:val="18"/>
      <w:lang w:val="en-US" w:eastAsia="en-US" w:bidi="ar-SA"/>
    </w:rPr>
  </w:style>
  <w:style w:type="paragraph" w:customStyle="1" w:styleId="98">
    <w:name w:val="Address"/>
    <w:basedOn w:val="23"/>
    <w:uiPriority w:val="99"/>
    <w:pPr>
      <w:ind w:left="7920"/>
    </w:pPr>
  </w:style>
  <w:style w:type="paragraph" w:customStyle="1" w:styleId="99">
    <w:name w:val="Resume Name"/>
    <w:uiPriority w:val="99"/>
    <w:pPr>
      <w:keepNext/>
    </w:pPr>
    <w:rPr>
      <w:rFonts w:ascii="Arial" w:hAnsi="Arial" w:eastAsia="Times New Roman" w:cs="Arial"/>
      <w:sz w:val="28"/>
      <w:szCs w:val="28"/>
      <w:lang w:val="en-US" w:eastAsia="en-US" w:bidi="ar-SA"/>
    </w:rPr>
  </w:style>
  <w:style w:type="paragraph" w:customStyle="1" w:styleId="100">
    <w:name w:val="Resume Position"/>
    <w:basedOn w:val="99"/>
    <w:uiPriority w:val="99"/>
    <w:pPr>
      <w:spacing w:after="240"/>
    </w:pPr>
    <w:rPr>
      <w:i/>
      <w:iCs/>
    </w:rPr>
  </w:style>
  <w:style w:type="paragraph" w:customStyle="1" w:styleId="101">
    <w:name w:val="Resume Body"/>
    <w:basedOn w:val="14"/>
    <w:uiPriority w:val="99"/>
    <w:rPr>
      <w:sz w:val="17"/>
      <w:szCs w:val="17"/>
    </w:rPr>
  </w:style>
  <w:style w:type="paragraph" w:customStyle="1" w:styleId="102">
    <w:name w:val="Resume Section"/>
    <w:basedOn w:val="99"/>
    <w:uiPriority w:val="99"/>
    <w:pPr>
      <w:spacing w:before="60" w:after="120"/>
    </w:pPr>
    <w:rPr>
      <w:sz w:val="24"/>
      <w:szCs w:val="24"/>
    </w:rPr>
  </w:style>
  <w:style w:type="paragraph" w:customStyle="1" w:styleId="103">
    <w:name w:val="Resume Topic"/>
    <w:basedOn w:val="101"/>
    <w:uiPriority w:val="99"/>
    <w:rPr>
      <w:color w:val="auto"/>
    </w:rPr>
  </w:style>
  <w:style w:type="paragraph" w:customStyle="1" w:styleId="104">
    <w:name w:val="Resume Bullet"/>
    <w:basedOn w:val="77"/>
    <w:uiPriority w:val="99"/>
    <w:pPr>
      <w:spacing w:after="60"/>
    </w:pPr>
    <w:rPr>
      <w:sz w:val="17"/>
      <w:szCs w:val="17"/>
    </w:rPr>
  </w:style>
  <w:style w:type="paragraph" w:customStyle="1" w:styleId="105">
    <w:name w:val="Boilerplate"/>
    <w:uiPriority w:val="99"/>
    <w:pPr>
      <w:spacing w:before="120" w:after="120"/>
      <w:ind w:right="3312"/>
    </w:pPr>
    <w:rPr>
      <w:rFonts w:ascii="Arial" w:hAnsi="Arial" w:eastAsia="Times New Roman" w:cs="Arial"/>
      <w:sz w:val="16"/>
      <w:szCs w:val="16"/>
      <w:lang w:val="en-US" w:eastAsia="en-US" w:bidi="ar-SA"/>
    </w:rPr>
  </w:style>
  <w:style w:type="paragraph" w:customStyle="1" w:styleId="106">
    <w:name w:val="Body Text Bold"/>
    <w:basedOn w:val="14"/>
    <w:uiPriority w:val="99"/>
    <w:rPr>
      <w:b/>
      <w:bCs/>
      <w:color w:val="auto"/>
    </w:rPr>
  </w:style>
  <w:style w:type="character" w:customStyle="1" w:styleId="107">
    <w:name w:val="Body Text Bold Char"/>
    <w:uiPriority w:val="99"/>
    <w:rPr>
      <w:rFonts w:ascii="Calibri" w:hAnsi="Calibri" w:cs="Calibri"/>
      <w:b/>
      <w:bCs/>
      <w:color w:val="auto"/>
      <w:sz w:val="20"/>
      <w:szCs w:val="20"/>
    </w:rPr>
  </w:style>
  <w:style w:type="paragraph" w:customStyle="1" w:styleId="108">
    <w:name w:val="Bullet 1 Bold"/>
    <w:basedOn w:val="77"/>
    <w:uiPriority w:val="99"/>
    <w:rPr>
      <w:b/>
      <w:bCs/>
    </w:rPr>
  </w:style>
  <w:style w:type="character" w:customStyle="1" w:styleId="109">
    <w:name w:val="Bullet 1 Char"/>
    <w:uiPriority w:val="99"/>
    <w:rPr>
      <w:rFonts w:ascii="Georgia" w:hAnsi="Georgia" w:cs="Georgia"/>
      <w:color w:val="000000"/>
      <w:sz w:val="18"/>
      <w:szCs w:val="18"/>
      <w:lang w:val="en-US" w:eastAsia="en-US"/>
    </w:rPr>
  </w:style>
  <w:style w:type="character" w:customStyle="1" w:styleId="110">
    <w:name w:val="Bullet 1 Bold Char"/>
    <w:uiPriority w:val="99"/>
    <w:rPr>
      <w:rFonts w:ascii="Georgia" w:hAnsi="Georgia" w:cs="Georgia"/>
      <w:b/>
      <w:bCs/>
      <w:color w:val="auto"/>
      <w:sz w:val="18"/>
      <w:szCs w:val="18"/>
      <w:lang w:val="en-US" w:eastAsia="en-US"/>
    </w:rPr>
  </w:style>
  <w:style w:type="character" w:customStyle="1" w:styleId="111">
    <w:name w:val="Footnote Text Char"/>
    <w:link w:val="22"/>
    <w:locked/>
    <w:uiPriority w:val="99"/>
    <w:rPr>
      <w:rFonts w:ascii="Arial" w:hAnsi="Arial" w:cs="Arial"/>
      <w:i/>
      <w:iCs/>
      <w:sz w:val="20"/>
      <w:szCs w:val="20"/>
    </w:rPr>
  </w:style>
  <w:style w:type="paragraph" w:customStyle="1" w:styleId="112">
    <w:name w:val="Cover Letter"/>
    <w:uiPriority w:val="99"/>
    <w:pPr>
      <w:spacing w:before="120" w:after="120"/>
    </w:pPr>
    <w:rPr>
      <w:rFonts w:ascii="Calibri" w:hAnsi="Calibri" w:eastAsia="Times New Roman" w:cs="Times New Roman"/>
      <w:sz w:val="21"/>
      <w:szCs w:val="21"/>
      <w:lang w:val="en-US" w:eastAsia="en-US" w:bidi="ar-SA"/>
    </w:rPr>
  </w:style>
  <w:style w:type="paragraph" w:customStyle="1" w:styleId="113">
    <w:name w:val="Introduction"/>
    <w:basedOn w:val="14"/>
    <w:uiPriority w:val="99"/>
    <w:rPr>
      <w:color w:val="auto"/>
    </w:rPr>
  </w:style>
  <w:style w:type="paragraph" w:customStyle="1" w:styleId="114">
    <w:name w:val="Cover Letter Bullet 1"/>
    <w:basedOn w:val="77"/>
    <w:uiPriority w:val="99"/>
    <w:pPr>
      <w:spacing w:before="40" w:after="80"/>
    </w:pPr>
    <w:rPr>
      <w:rFonts w:ascii="Arial" w:hAnsi="Arial" w:cs="Arial"/>
      <w:sz w:val="21"/>
      <w:szCs w:val="21"/>
    </w:rPr>
  </w:style>
  <w:style w:type="paragraph" w:customStyle="1" w:styleId="115">
    <w:name w:val="Boilerplate Bullets"/>
    <w:basedOn w:val="77"/>
    <w:uiPriority w:val="99"/>
    <w:rPr>
      <w:sz w:val="16"/>
      <w:szCs w:val="16"/>
    </w:rPr>
  </w:style>
  <w:style w:type="paragraph" w:customStyle="1" w:styleId="116">
    <w:name w:val="Cover Letter Bold"/>
    <w:basedOn w:val="112"/>
    <w:uiPriority w:val="99"/>
    <w:rPr>
      <w:b/>
      <w:bCs/>
    </w:rPr>
  </w:style>
  <w:style w:type="character" w:customStyle="1" w:styleId="117">
    <w:name w:val="Cover Letter Char"/>
    <w:uiPriority w:val="99"/>
    <w:rPr>
      <w:rFonts w:ascii="Times New Roman" w:hAnsi="Times New Roman" w:cs="Times New Roman"/>
      <w:sz w:val="19"/>
      <w:szCs w:val="19"/>
      <w:lang w:val="en-US" w:eastAsia="en-US"/>
    </w:rPr>
  </w:style>
  <w:style w:type="character" w:customStyle="1" w:styleId="118">
    <w:name w:val="Cover Letter Bold Char"/>
    <w:uiPriority w:val="99"/>
    <w:rPr>
      <w:rFonts w:ascii="Times New Roman" w:hAnsi="Times New Roman" w:cs="Times New Roman"/>
      <w:b/>
      <w:bCs/>
      <w:color w:val="auto"/>
      <w:sz w:val="19"/>
      <w:szCs w:val="19"/>
      <w:lang w:val="en-US" w:eastAsia="en-US"/>
    </w:rPr>
  </w:style>
  <w:style w:type="paragraph" w:customStyle="1" w:styleId="119">
    <w:name w:val="Style TitleCover Title + 40 pt"/>
    <w:basedOn w:val="36"/>
    <w:uiPriority w:val="99"/>
  </w:style>
  <w:style w:type="paragraph" w:customStyle="1" w:styleId="120">
    <w:name w:val="Style Arial Narrow After:  12 pt"/>
    <w:basedOn w:val="1"/>
    <w:uiPriority w:val="99"/>
    <w:pPr>
      <w:spacing w:after="240"/>
    </w:pPr>
    <w:rPr>
      <w:rFonts w:ascii="Arial Narrow" w:hAnsi="Arial Narrow" w:cs="Arial Narrow"/>
    </w:rPr>
  </w:style>
  <w:style w:type="paragraph" w:customStyle="1" w:styleId="121">
    <w:name w:val="SOSI Normal Char Char Char"/>
    <w:basedOn w:val="1"/>
    <w:uiPriority w:val="99"/>
    <w:rPr>
      <w:rFonts w:ascii="Verdana" w:hAnsi="Verdana" w:cs="Verdana"/>
      <w:sz w:val="20"/>
      <w:szCs w:val="20"/>
    </w:rPr>
  </w:style>
  <w:style w:type="character" w:customStyle="1" w:styleId="122">
    <w:name w:val="SOSI Normal Char Char Char Char"/>
    <w:uiPriority w:val="99"/>
    <w:rPr>
      <w:rFonts w:ascii="Verdana" w:hAnsi="Verdana" w:cs="Verdana"/>
      <w:sz w:val="20"/>
      <w:szCs w:val="20"/>
    </w:rPr>
  </w:style>
  <w:style w:type="character" w:customStyle="1" w:styleId="123">
    <w:name w:val="Comment Text Char"/>
    <w:link w:val="18"/>
    <w:locked/>
    <w:uiPriority w:val="99"/>
    <w:rPr>
      <w:rFonts w:ascii="Calibri" w:hAnsi="Calibri" w:cs="Calibri"/>
      <w:sz w:val="20"/>
      <w:szCs w:val="20"/>
    </w:rPr>
  </w:style>
  <w:style w:type="character" w:customStyle="1" w:styleId="124">
    <w:name w:val="Balloon Text Char"/>
    <w:link w:val="12"/>
    <w:locked/>
    <w:uiPriority w:val="99"/>
    <w:rPr>
      <w:rFonts w:ascii="Tahoma" w:hAnsi="Tahoma" w:cs="Tahoma"/>
      <w:sz w:val="16"/>
      <w:szCs w:val="16"/>
    </w:rPr>
  </w:style>
  <w:style w:type="character" w:customStyle="1" w:styleId="125">
    <w:name w:val="Comment Subject Char"/>
    <w:link w:val="19"/>
    <w:locked/>
    <w:uiPriority w:val="99"/>
    <w:rPr>
      <w:rFonts w:ascii="Times New Roman" w:hAnsi="Times New Roman" w:cs="Times New Roman"/>
      <w:b/>
      <w:bCs/>
      <w:sz w:val="20"/>
      <w:szCs w:val="20"/>
    </w:rPr>
  </w:style>
  <w:style w:type="character" w:customStyle="1" w:styleId="126">
    <w:name w:val="Document Map Char"/>
    <w:link w:val="20"/>
    <w:locked/>
    <w:uiPriority w:val="99"/>
    <w:rPr>
      <w:rFonts w:ascii="Tahoma" w:hAnsi="Tahoma" w:cs="Tahoma"/>
      <w:sz w:val="20"/>
      <w:szCs w:val="20"/>
      <w:shd w:val="clear" w:color="auto" w:fill="000080"/>
    </w:rPr>
  </w:style>
  <w:style w:type="paragraph" w:customStyle="1" w:styleId="127">
    <w:name w:val="pagetitle"/>
    <w:basedOn w:val="1"/>
    <w:uiPriority w:val="99"/>
    <w:pPr>
      <w:spacing w:before="100" w:beforeAutospacing="1" w:after="100" w:afterAutospacing="1"/>
    </w:pPr>
  </w:style>
  <w:style w:type="character" w:customStyle="1" w:styleId="128">
    <w:name w:val="Emphasis1"/>
    <w:uiPriority w:val="99"/>
    <w:rPr>
      <w:rFonts w:ascii="Times New Roman" w:hAnsi="Times New Roman" w:cs="Times New Roman"/>
    </w:rPr>
  </w:style>
  <w:style w:type="character" w:customStyle="1" w:styleId="129">
    <w:name w:val="sbattributevalue"/>
    <w:uiPriority w:val="99"/>
    <w:rPr>
      <w:rFonts w:ascii="Times New Roman" w:hAnsi="Times New Roman" w:cs="Times New Roman"/>
    </w:rPr>
  </w:style>
  <w:style w:type="character" w:customStyle="1" w:styleId="130">
    <w:name w:val="sbattributevalue1"/>
    <w:uiPriority w:val="99"/>
    <w:rPr>
      <w:rFonts w:ascii="Trebuchet MS" w:hAnsi="Trebuchet MS" w:cs="Trebuchet MS"/>
      <w:sz w:val="20"/>
      <w:szCs w:val="20"/>
    </w:rPr>
  </w:style>
  <w:style w:type="paragraph" w:customStyle="1" w:styleId="131">
    <w:name w:val="Medium Grid 21"/>
    <w:qFormat/>
    <w:uiPriority w:val="99"/>
    <w:rPr>
      <w:rFonts w:ascii="Calibri" w:hAnsi="Calibri" w:eastAsia="Times New Roman" w:cs="Times New Roman"/>
      <w:sz w:val="24"/>
      <w:szCs w:val="24"/>
      <w:lang w:val="en-US" w:eastAsia="en-US" w:bidi="ar-SA"/>
    </w:rPr>
  </w:style>
  <w:style w:type="paragraph" w:customStyle="1" w:styleId="132">
    <w:name w:val="Defaul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133">
    <w:name w:val="Plain Text Char"/>
    <w:link w:val="33"/>
    <w:locked/>
    <w:uiPriority w:val="99"/>
    <w:rPr>
      <w:rFonts w:ascii="Consolas" w:hAnsi="Consolas" w:cs="Consolas"/>
      <w:sz w:val="21"/>
      <w:szCs w:val="21"/>
    </w:rPr>
  </w:style>
  <w:style w:type="paragraph" w:customStyle="1" w:styleId="134">
    <w:name w:val="default"/>
    <w:basedOn w:val="1"/>
    <w:uiPriority w:val="99"/>
    <w:pPr>
      <w:spacing w:before="100" w:beforeAutospacing="1" w:after="100" w:afterAutospacing="1"/>
    </w:pPr>
  </w:style>
  <w:style w:type="paragraph" w:customStyle="1" w:styleId="135">
    <w:name w:val="Table Bullet"/>
    <w:basedOn w:val="1"/>
    <w:uiPriority w:val="99"/>
    <w:pPr>
      <w:numPr>
        <w:ilvl w:val="0"/>
        <w:numId w:val="13"/>
      </w:numPr>
      <w:tabs>
        <w:tab w:val="clear" w:pos="720"/>
      </w:tabs>
      <w:spacing w:before="10" w:after="10"/>
      <w:ind w:left="395"/>
    </w:pPr>
    <w:rPr>
      <w:color w:val="595959"/>
    </w:rPr>
  </w:style>
  <w:style w:type="paragraph" w:customStyle="1" w:styleId="136">
    <w:name w:val="Bullet Last"/>
    <w:basedOn w:val="77"/>
    <w:uiPriority w:val="99"/>
    <w:pPr>
      <w:spacing w:after="240"/>
    </w:pPr>
  </w:style>
  <w:style w:type="character" w:customStyle="1" w:styleId="137">
    <w:name w:val="bodytext1"/>
    <w:uiPriority w:val="99"/>
    <w:rPr>
      <w:rFonts w:ascii="Times New Roman" w:hAnsi="Times New Roman" w:cs="Times New Roman"/>
    </w:rPr>
  </w:style>
  <w:style w:type="paragraph" w:customStyle="1" w:styleId="138">
    <w:name w:val="pa14"/>
    <w:basedOn w:val="1"/>
    <w:uiPriority w:val="99"/>
    <w:pPr>
      <w:autoSpaceDE w:val="0"/>
      <w:autoSpaceDN w:val="0"/>
    </w:pPr>
    <w:rPr>
      <w:rFonts w:ascii="Guggenheim" w:hAnsi="Guggenheim" w:cs="Guggenheim"/>
    </w:rPr>
  </w:style>
  <w:style w:type="character" w:customStyle="1" w:styleId="139">
    <w:name w:val="Comment Text Char1"/>
    <w:uiPriority w:val="99"/>
    <w:rPr>
      <w:rFonts w:ascii="Book Antiqua" w:hAnsi="Book Antiqua" w:cs="Book Antiqua"/>
      <w:sz w:val="20"/>
      <w:szCs w:val="20"/>
    </w:rPr>
  </w:style>
  <w:style w:type="paragraph" w:customStyle="1" w:styleId="140">
    <w:name w:val="Colorful Shading - Accent 11"/>
    <w:hidden/>
    <w:uiPriority w:val="99"/>
    <w:rPr>
      <w:rFonts w:ascii="Calibri" w:hAnsi="Calibri" w:eastAsia="Times New Roman" w:cs="Calibri"/>
      <w:sz w:val="24"/>
      <w:szCs w:val="24"/>
      <w:lang w:val="en-US" w:eastAsia="en-US" w:bidi="ar-SA"/>
    </w:rPr>
  </w:style>
  <w:style w:type="paragraph" w:customStyle="1" w:styleId="141">
    <w:name w:val="Facilitator Guide_bullet"/>
    <w:basedOn w:val="1"/>
    <w:uiPriority w:val="99"/>
    <w:pPr>
      <w:numPr>
        <w:ilvl w:val="0"/>
        <w:numId w:val="14"/>
      </w:numPr>
      <w:tabs>
        <w:tab w:val="left" w:pos="-720"/>
        <w:tab w:val="left" w:pos="0"/>
      </w:tabs>
      <w:spacing w:before="60" w:after="12"/>
    </w:pPr>
    <w:rPr>
      <w:rFonts w:ascii="Arial" w:hAnsi="Arial" w:cs="Arial"/>
      <w:sz w:val="17"/>
      <w:szCs w:val="17"/>
    </w:rPr>
  </w:style>
  <w:style w:type="paragraph" w:customStyle="1" w:styleId="142">
    <w:name w:val="Organization"/>
    <w:basedOn w:val="1"/>
    <w:uiPriority w:val="99"/>
    <w:pPr>
      <w:jc w:val="right"/>
    </w:pPr>
    <w:rPr>
      <w:rFonts w:ascii="Cambria" w:hAnsi="Cambria" w:cs="Cambria"/>
      <w:sz w:val="36"/>
      <w:szCs w:val="36"/>
    </w:rPr>
  </w:style>
  <w:style w:type="paragraph" w:customStyle="1" w:styleId="143">
    <w:name w:val="Body Text - Georgia"/>
    <w:basedOn w:val="14"/>
    <w:uiPriority w:val="99"/>
    <w:pPr>
      <w:spacing w:after="280"/>
    </w:pPr>
    <w:rPr>
      <w:color w:val="92939A"/>
    </w:rPr>
  </w:style>
  <w:style w:type="paragraph" w:customStyle="1" w:styleId="144">
    <w:name w:val="Body Text:georgia"/>
    <w:basedOn w:val="143"/>
    <w:uiPriority w:val="99"/>
  </w:style>
  <w:style w:type="paragraph" w:customStyle="1" w:styleId="145">
    <w:name w:val="G-text"/>
    <w:basedOn w:val="144"/>
    <w:uiPriority w:val="99"/>
  </w:style>
  <w:style w:type="paragraph" w:customStyle="1" w:styleId="146">
    <w:name w:val="G-text-ind1"/>
    <w:basedOn w:val="145"/>
    <w:uiPriority w:val="99"/>
    <w:pPr>
      <w:spacing w:after="0"/>
      <w:ind w:left="1440" w:hanging="720"/>
    </w:pPr>
  </w:style>
  <w:style w:type="paragraph" w:customStyle="1" w:styleId="147">
    <w:name w:val="G-text-italind"/>
    <w:basedOn w:val="14"/>
    <w:uiPriority w:val="99"/>
    <w:pPr>
      <w:ind w:left="720" w:right="720"/>
    </w:pPr>
    <w:rPr>
      <w:i/>
      <w:iCs/>
    </w:rPr>
  </w:style>
  <w:style w:type="paragraph" w:customStyle="1" w:styleId="148">
    <w:name w:val="G-list"/>
    <w:basedOn w:val="1"/>
    <w:uiPriority w:val="99"/>
    <w:pPr>
      <w:numPr>
        <w:ilvl w:val="0"/>
        <w:numId w:val="15"/>
      </w:numPr>
      <w:spacing w:after="80"/>
    </w:pPr>
  </w:style>
  <w:style w:type="paragraph" w:customStyle="1" w:styleId="149">
    <w:name w:val="G-listsub"/>
    <w:basedOn w:val="1"/>
    <w:uiPriority w:val="99"/>
    <w:pPr>
      <w:ind w:left="1620" w:hanging="540"/>
    </w:pPr>
  </w:style>
  <w:style w:type="paragraph" w:customStyle="1" w:styleId="150">
    <w:name w:val="CoverTitle"/>
    <w:basedOn w:val="14"/>
    <w:uiPriority w:val="99"/>
    <w:pPr>
      <w:jc w:val="center"/>
    </w:pPr>
    <w:rPr>
      <w:color w:val="404040"/>
      <w:sz w:val="48"/>
      <w:szCs w:val="48"/>
    </w:rPr>
  </w:style>
  <w:style w:type="paragraph" w:customStyle="1" w:styleId="151">
    <w:name w:val="CoverDates"/>
    <w:basedOn w:val="14"/>
    <w:uiPriority w:val="99"/>
    <w:pPr>
      <w:jc w:val="center"/>
    </w:pPr>
    <w:rPr>
      <w:b/>
      <w:bCs/>
      <w:color w:val="404040"/>
      <w:sz w:val="32"/>
      <w:szCs w:val="32"/>
    </w:rPr>
  </w:style>
  <w:style w:type="paragraph" w:customStyle="1" w:styleId="152">
    <w:name w:val="Cover-date"/>
    <w:basedOn w:val="14"/>
    <w:uiPriority w:val="99"/>
    <w:pPr>
      <w:jc w:val="center"/>
    </w:pPr>
    <w:rPr>
      <w:color w:val="404040"/>
    </w:rPr>
  </w:style>
  <w:style w:type="paragraph" w:customStyle="1" w:styleId="153">
    <w:name w:val="BlueHdg18"/>
    <w:basedOn w:val="1"/>
    <w:uiPriority w:val="99"/>
    <w:pPr>
      <w:jc w:val="center"/>
    </w:pPr>
    <w:rPr>
      <w:color w:val="1F497D"/>
      <w:sz w:val="36"/>
      <w:szCs w:val="36"/>
    </w:rPr>
  </w:style>
  <w:style w:type="paragraph" w:customStyle="1" w:styleId="154">
    <w:name w:val="12pt:Hdgctr"/>
    <w:basedOn w:val="1"/>
    <w:uiPriority w:val="99"/>
    <w:pPr>
      <w:jc w:val="center"/>
    </w:pPr>
    <w:rPr>
      <w:b/>
      <w:bCs/>
    </w:rPr>
  </w:style>
  <w:style w:type="paragraph" w:customStyle="1" w:styleId="155">
    <w:name w:val="12pt:textctr"/>
    <w:basedOn w:val="1"/>
    <w:uiPriority w:val="99"/>
    <w:pPr>
      <w:jc w:val="center"/>
    </w:pPr>
  </w:style>
  <w:style w:type="paragraph" w:customStyle="1" w:styleId="156">
    <w:name w:val="TOCHdg"/>
    <w:basedOn w:val="1"/>
    <w:uiPriority w:val="99"/>
    <w:pPr>
      <w:jc w:val="center"/>
    </w:pPr>
    <w:rPr>
      <w:color w:val="1F497D"/>
      <w:sz w:val="44"/>
      <w:szCs w:val="44"/>
    </w:rPr>
  </w:style>
  <w:style w:type="paragraph" w:customStyle="1" w:styleId="157">
    <w:name w:val="14pt:HdgCtr"/>
    <w:basedOn w:val="1"/>
    <w:uiPriority w:val="99"/>
    <w:pPr>
      <w:tabs>
        <w:tab w:val="center" w:pos="4680"/>
      </w:tabs>
    </w:pPr>
    <w:rPr>
      <w:b/>
      <w:bCs/>
      <w:sz w:val="28"/>
      <w:szCs w:val="28"/>
    </w:rPr>
  </w:style>
  <w:style w:type="paragraph" w:customStyle="1" w:styleId="158">
    <w:name w:val="Subheading 1"/>
    <w:uiPriority w:val="99"/>
    <w:pPr>
      <w:keepNext/>
      <w:spacing w:after="60"/>
    </w:pPr>
    <w:rPr>
      <w:rFonts w:ascii="Calibri" w:hAnsi="Calibri" w:eastAsia="Times New Roman" w:cs="Calibri"/>
      <w:i/>
      <w:iCs/>
      <w:color w:val="1F497D"/>
      <w:sz w:val="24"/>
      <w:szCs w:val="24"/>
      <w:lang w:val="en-US" w:eastAsia="en-US" w:bidi="ar-SA"/>
    </w:rPr>
  </w:style>
  <w:style w:type="paragraph" w:customStyle="1" w:styleId="159">
    <w:name w:val="Table Text Centered"/>
    <w:basedOn w:val="1"/>
    <w:qFormat/>
    <w:uiPriority w:val="99"/>
    <w:pPr>
      <w:jc w:val="center"/>
    </w:pPr>
    <w:rPr>
      <w:rFonts w:cs="Cambria"/>
    </w:rPr>
  </w:style>
  <w:style w:type="paragraph" w:customStyle="1" w:styleId="160">
    <w:name w:val="Table Title White Bold"/>
    <w:uiPriority w:val="99"/>
    <w:rPr>
      <w:rFonts w:ascii="Calibri" w:hAnsi="Calibri" w:eastAsia="Times New Roman" w:cs="Calibri"/>
      <w:b/>
      <w:bCs/>
      <w:color w:val="FFFFFF"/>
      <w:sz w:val="22"/>
      <w:szCs w:val="22"/>
      <w:lang w:val="en-US" w:eastAsia="en-US" w:bidi="ar-SA"/>
    </w:rPr>
  </w:style>
  <w:style w:type="character" w:customStyle="1" w:styleId="161">
    <w:name w:val="TR-10B"/>
    <w:uiPriority w:val="99"/>
    <w:rPr>
      <w:rFonts w:ascii="Times New Roman" w:hAnsi="Times New Roman" w:cs="Times New Roman"/>
      <w:b/>
      <w:bCs/>
      <w:sz w:val="20"/>
      <w:szCs w:val="20"/>
    </w:rPr>
  </w:style>
  <w:style w:type="paragraph" w:customStyle="1" w:styleId="162">
    <w:name w:val="TOC Heading1"/>
    <w:basedOn w:val="2"/>
    <w:next w:val="1"/>
    <w:qFormat/>
    <w:uiPriority w:val="99"/>
    <w:pPr>
      <w:spacing w:before="480" w:after="0"/>
      <w:outlineLvl w:val="9"/>
    </w:pPr>
    <w:rPr>
      <w:b/>
      <w:bCs/>
      <w:color w:val="auto"/>
      <w:sz w:val="32"/>
      <w:szCs w:val="32"/>
    </w:rPr>
  </w:style>
  <w:style w:type="paragraph" w:customStyle="1" w:styleId="163">
    <w:name w:val="Table Text bullets"/>
    <w:basedOn w:val="74"/>
    <w:uiPriority w:val="99"/>
    <w:pPr>
      <w:ind w:left="720" w:hanging="360"/>
    </w:pPr>
  </w:style>
  <w:style w:type="paragraph" w:customStyle="1" w:styleId="164">
    <w:name w:val="Cover Subtitle"/>
    <w:qFormat/>
    <w:uiPriority w:val="0"/>
    <w:pPr>
      <w:suppressAutoHyphens/>
      <w:spacing w:line="420" w:lineRule="exact"/>
    </w:pPr>
    <w:rPr>
      <w:rFonts w:ascii="Georgia-Italic" w:hAnsi="Georgia-Italic" w:eastAsia="MS PGothic" w:cs="Georgia-Italic"/>
      <w:i/>
      <w:iCs/>
      <w:color w:val="FFFFFF"/>
      <w:sz w:val="35"/>
      <w:szCs w:val="35"/>
      <w:lang w:val="en-US" w:eastAsia="en-US" w:bidi="ar-SA"/>
    </w:rPr>
  </w:style>
  <w:style w:type="paragraph" w:customStyle="1" w:styleId="165">
    <w:name w:val="Cover Date"/>
    <w:basedOn w:val="3"/>
    <w:qFormat/>
    <w:uiPriority w:val="0"/>
    <w:pPr>
      <w:spacing w:after="0" w:line="350" w:lineRule="exact"/>
    </w:pPr>
    <w:rPr>
      <w:caps/>
      <w:color w:val="FFFFFF"/>
      <w:spacing w:val="6"/>
      <w:kern w:val="28"/>
      <w:sz w:val="28"/>
      <w:szCs w:val="28"/>
    </w:rPr>
  </w:style>
  <w:style w:type="paragraph" w:customStyle="1" w:styleId="166">
    <w:name w:val="Lead Body Copy"/>
    <w:basedOn w:val="1"/>
    <w:qFormat/>
    <w:uiPriority w:val="0"/>
    <w:pPr>
      <w:spacing w:after="280"/>
    </w:pPr>
    <w:rPr>
      <w:rFonts w:eastAsia="MS PGothic"/>
      <w:sz w:val="25"/>
      <w:szCs w:val="25"/>
    </w:rPr>
  </w:style>
  <w:style w:type="paragraph" w:customStyle="1" w:styleId="167">
    <w:name w:val="Office Title"/>
    <w:qFormat/>
    <w:uiPriority w:val="0"/>
    <w:pPr>
      <w:spacing w:line="490" w:lineRule="exact"/>
    </w:pPr>
    <w:rPr>
      <w:rFonts w:ascii="Calibri" w:hAnsi="Calibri" w:eastAsia="MS PGothic" w:cs="Calibri"/>
      <w:b/>
      <w:caps/>
      <w:color w:val="FFFFFF"/>
      <w:spacing w:val="6"/>
      <w:sz w:val="42"/>
      <w:szCs w:val="42"/>
      <w:lang w:val="en-US" w:eastAsia="en-US" w:bidi="ar-SA"/>
    </w:rPr>
  </w:style>
  <w:style w:type="paragraph" w:customStyle="1" w:styleId="168">
    <w:name w:val="Body Copy Indent"/>
    <w:basedOn w:val="1"/>
    <w:qFormat/>
    <w:uiPriority w:val="0"/>
    <w:pPr>
      <w:spacing w:after="280"/>
      <w:ind w:left="346" w:right="346"/>
    </w:pPr>
    <w:rPr>
      <w:rFonts w:ascii="Georgia" w:hAnsi="Georgia"/>
      <w:i/>
      <w:iCs/>
    </w:rPr>
  </w:style>
  <w:style w:type="paragraph" w:customStyle="1" w:styleId="169">
    <w:name w:val="Bullet List 1"/>
    <w:basedOn w:val="1"/>
    <w:qFormat/>
    <w:uiPriority w:val="0"/>
    <w:pPr>
      <w:numPr>
        <w:ilvl w:val="0"/>
        <w:numId w:val="16"/>
      </w:numPr>
      <w:spacing w:after="280"/>
      <w:ind w:left="274" w:hanging="274"/>
    </w:pPr>
  </w:style>
  <w:style w:type="paragraph" w:customStyle="1" w:styleId="170">
    <w:name w:val="Bullet List 2"/>
    <w:basedOn w:val="1"/>
    <w:qFormat/>
    <w:uiPriority w:val="0"/>
    <w:pPr>
      <w:numPr>
        <w:ilvl w:val="0"/>
        <w:numId w:val="17"/>
      </w:numPr>
      <w:spacing w:after="280"/>
      <w:ind w:left="548" w:hanging="274"/>
    </w:pPr>
  </w:style>
  <w:style w:type="paragraph" w:customStyle="1" w:styleId="171">
    <w:name w:val="Bullet List 3"/>
    <w:basedOn w:val="1"/>
    <w:qFormat/>
    <w:uiPriority w:val="0"/>
    <w:pPr>
      <w:numPr>
        <w:ilvl w:val="0"/>
        <w:numId w:val="18"/>
      </w:numPr>
      <w:spacing w:after="280"/>
      <w:ind w:left="907"/>
    </w:pPr>
  </w:style>
  <w:style w:type="paragraph" w:customStyle="1" w:styleId="172">
    <w:name w:val="Subheader 1"/>
    <w:qFormat/>
    <w:uiPriority w:val="0"/>
    <w:pPr>
      <w:spacing w:after="70" w:line="280" w:lineRule="exact"/>
    </w:pPr>
    <w:rPr>
      <w:rFonts w:ascii="Georgia" w:hAnsi="Georgia" w:eastAsia="Times New Roman" w:cs="Times New Roman"/>
      <w:i/>
      <w:iCs/>
      <w:color w:val="003F72"/>
      <w:sz w:val="22"/>
      <w:szCs w:val="22"/>
      <w:lang w:val="en-US" w:eastAsia="en-US" w:bidi="ar-SA"/>
    </w:rPr>
  </w:style>
  <w:style w:type="paragraph" w:customStyle="1" w:styleId="173">
    <w:name w:val="Number List 1"/>
    <w:basedOn w:val="1"/>
    <w:qFormat/>
    <w:uiPriority w:val="0"/>
    <w:pPr>
      <w:numPr>
        <w:ilvl w:val="0"/>
        <w:numId w:val="19"/>
      </w:numPr>
      <w:spacing w:after="280"/>
      <w:ind w:left="346" w:hanging="346"/>
    </w:pPr>
  </w:style>
  <w:style w:type="paragraph" w:customStyle="1" w:styleId="174">
    <w:name w:val="Number List 2"/>
    <w:basedOn w:val="28"/>
    <w:qFormat/>
    <w:uiPriority w:val="0"/>
    <w:pPr>
      <w:tabs>
        <w:tab w:val="clear" w:pos="720"/>
      </w:tabs>
      <w:spacing w:after="280"/>
      <w:ind w:left="620" w:hanging="274"/>
    </w:pPr>
  </w:style>
  <w:style w:type="paragraph" w:customStyle="1" w:styleId="175">
    <w:name w:val="Table Text Header"/>
    <w:basedOn w:val="1"/>
    <w:qFormat/>
    <w:uiPriority w:val="0"/>
    <w:rPr>
      <w:b/>
      <w:bCs/>
    </w:rPr>
  </w:style>
  <w:style w:type="paragraph" w:customStyle="1" w:styleId="176">
    <w:name w:val="Table Text Content"/>
    <w:basedOn w:val="1"/>
    <w:qFormat/>
    <w:uiPriority w:val="0"/>
  </w:style>
  <w:style w:type="paragraph" w:customStyle="1" w:styleId="177">
    <w:name w:val="Table Text Bullets"/>
    <w:basedOn w:val="1"/>
    <w:qFormat/>
    <w:uiPriority w:val="0"/>
    <w:pPr>
      <w:numPr>
        <w:ilvl w:val="0"/>
        <w:numId w:val="20"/>
      </w:numPr>
      <w:ind w:left="259" w:hanging="259"/>
    </w:pPr>
  </w:style>
  <w:style w:type="paragraph" w:customStyle="1" w:styleId="178">
    <w:name w:val="TOC Heading 1"/>
    <w:qFormat/>
    <w:uiPriority w:val="0"/>
    <w:pPr>
      <w:spacing w:after="420" w:line="490" w:lineRule="exact"/>
      <w:ind w:left="2347"/>
    </w:pPr>
    <w:rPr>
      <w:rFonts w:ascii="Georgia" w:hAnsi="Georgia" w:eastAsia="Times New Roman" w:cs="Calibri"/>
      <w:color w:val="003F72"/>
      <w:sz w:val="35"/>
      <w:szCs w:val="35"/>
      <w:lang w:val="en-US" w:eastAsia="en-US" w:bidi="ar-SA"/>
    </w:rPr>
  </w:style>
  <w:style w:type="paragraph" w:customStyle="1" w:styleId="179">
    <w:name w:val="LOF Text"/>
    <w:qFormat/>
    <w:uiPriority w:val="0"/>
    <w:pPr>
      <w:tabs>
        <w:tab w:val="right" w:leader="dot" w:pos="10080"/>
      </w:tabs>
      <w:spacing w:after="140" w:line="280" w:lineRule="exact"/>
      <w:ind w:left="810" w:hanging="810"/>
    </w:pPr>
    <w:rPr>
      <w:rFonts w:ascii="Georgia" w:hAnsi="Georgia" w:eastAsia="Times New Roman" w:cs="Calibri"/>
      <w:color w:val="393A3E"/>
      <w:sz w:val="22"/>
      <w:szCs w:val="24"/>
      <w:lang w:val="en-US" w:eastAsia="en-US" w:bidi="ar-SA"/>
    </w:rPr>
  </w:style>
  <w:style w:type="paragraph" w:customStyle="1" w:styleId="180">
    <w:name w:val="Figure Caption"/>
    <w:basedOn w:val="17"/>
    <w:qFormat/>
    <w:uiPriority w:val="0"/>
  </w:style>
  <w:style w:type="paragraph" w:customStyle="1" w:styleId="181">
    <w:name w:val="Section Header"/>
    <w:qFormat/>
    <w:uiPriority w:val="0"/>
    <w:pPr>
      <w:spacing w:after="280"/>
    </w:pPr>
    <w:rPr>
      <w:rFonts w:ascii="Georgia" w:hAnsi="Georgia" w:eastAsia="MS ????" w:cs="Calibri"/>
      <w:color w:val="003F72"/>
      <w:sz w:val="42"/>
      <w:szCs w:val="42"/>
      <w:lang w:val="en-US" w:eastAsia="en-US" w:bidi="ar-SA"/>
    </w:rPr>
  </w:style>
  <w:style w:type="paragraph" w:customStyle="1" w:styleId="182">
    <w:name w:val="LOT List"/>
    <w:qFormat/>
    <w:uiPriority w:val="0"/>
    <w:pPr>
      <w:tabs>
        <w:tab w:val="right" w:leader="dot" w:pos="10070"/>
      </w:tabs>
      <w:spacing w:after="140"/>
      <w:ind w:left="2347"/>
    </w:pPr>
    <w:rPr>
      <w:rFonts w:ascii="Calibri" w:hAnsi="Calibri" w:eastAsia="Times New Roman" w:cs="Calibri"/>
      <w:color w:val="393A3E"/>
      <w:sz w:val="22"/>
      <w:szCs w:val="22"/>
      <w:lang w:val="en-US" w:eastAsia="en-US" w:bidi="ar-SA"/>
    </w:rPr>
  </w:style>
  <w:style w:type="paragraph" w:customStyle="1" w:styleId="183">
    <w:name w:val="OFFICE NAME"/>
    <w:basedOn w:val="1"/>
    <w:uiPriority w:val="0"/>
    <w:pPr>
      <w:widowControl w:val="0"/>
      <w:autoSpaceDE w:val="0"/>
      <w:autoSpaceDN w:val="0"/>
      <w:adjustRightInd w:val="0"/>
      <w:spacing w:line="490" w:lineRule="exact"/>
    </w:pPr>
    <w:rPr>
      <w:b/>
      <w:bCs/>
      <w:caps/>
      <w:color w:val="FFFFFF"/>
      <w:spacing w:val="6"/>
      <w:kern w:val="42"/>
      <w:sz w:val="42"/>
      <w:szCs w:val="42"/>
    </w:rPr>
  </w:style>
  <w:style w:type="paragraph" w:customStyle="1" w:styleId="184">
    <w:name w:val="Cover Space Before"/>
    <w:basedOn w:val="1"/>
    <w:qFormat/>
    <w:uiPriority w:val="0"/>
    <w:pPr>
      <w:widowControl w:val="0"/>
      <w:autoSpaceDE w:val="0"/>
      <w:autoSpaceDN w:val="0"/>
      <w:adjustRightInd w:val="0"/>
      <w:spacing w:before="2240" w:line="490" w:lineRule="exact"/>
      <w:ind w:left="2347" w:right="634"/>
    </w:pPr>
    <w:rPr>
      <w:b/>
      <w:bCs/>
      <w:caps/>
      <w:color w:val="000000"/>
      <w:spacing w:val="6"/>
      <w:kern w:val="42"/>
      <w:sz w:val="42"/>
      <w:szCs w:val="42"/>
    </w:rPr>
  </w:style>
  <w:style w:type="paragraph" w:customStyle="1" w:styleId="185">
    <w:name w:val="Title-18"/>
    <w:basedOn w:val="1"/>
    <w:uiPriority w:val="99"/>
    <w:pPr>
      <w:overflowPunct w:val="0"/>
      <w:autoSpaceDE w:val="0"/>
      <w:autoSpaceDN w:val="0"/>
      <w:adjustRightInd w:val="0"/>
      <w:spacing w:before="120" w:after="120"/>
      <w:jc w:val="center"/>
      <w:textAlignment w:val="baseline"/>
    </w:pPr>
    <w:rPr>
      <w:rFonts w:ascii="Times New Roman" w:hAnsi="Times New Roman" w:cs="Times New Roman"/>
      <w:b/>
      <w:bCs/>
      <w:sz w:val="36"/>
      <w:szCs w:val="36"/>
    </w:rPr>
  </w:style>
  <w:style w:type="paragraph" w:styleId="186">
    <w:name w:val="List Paragraph"/>
    <w:basedOn w:val="1"/>
    <w:qFormat/>
    <w:uiPriority w:val="99"/>
    <w:pPr>
      <w:ind w:left="720"/>
    </w:pPr>
    <w:rPr>
      <w:rFonts w:ascii="Times New Roman" w:hAnsi="Times New Roman" w:cs="Times New Roman"/>
      <w:sz w:val="24"/>
      <w:szCs w:val="24"/>
    </w:rPr>
  </w:style>
  <w:style w:type="paragraph" w:customStyle="1" w:styleId="187">
    <w:name w:val="Table Heading"/>
    <w:basedOn w:val="1"/>
    <w:uiPriority w:val="99"/>
    <w:pPr>
      <w:spacing w:before="60" w:after="60"/>
      <w:jc w:val="center"/>
    </w:pPr>
    <w:rPr>
      <w:rFonts w:ascii="Times New Roman" w:hAnsi="Times New Roman" w:cs="Times New Roman"/>
      <w:b/>
      <w:bCs/>
      <w:sz w:val="20"/>
      <w:szCs w:val="20"/>
    </w:rPr>
  </w:style>
  <w:style w:type="paragraph" w:customStyle="1" w:styleId="188">
    <w:name w:val="Title Cover"/>
    <w:basedOn w:val="132"/>
    <w:next w:val="132"/>
    <w:uiPriority w:val="99"/>
    <w:pPr>
      <w:spacing w:before="240" w:after="500"/>
    </w:pPr>
    <w:rPr>
      <w:rFonts w:ascii="IEFDFH+Arial" w:hAnsi="IEFDFH+Arial" w:cs="IEFDFH+Arial"/>
      <w:color w:val="auto"/>
    </w:rPr>
  </w:style>
  <w:style w:type="paragraph" w:customStyle="1" w:styleId="189">
    <w:name w:val="Figure Heading"/>
    <w:basedOn w:val="1"/>
    <w:uiPriority w:val="99"/>
    <w:pPr>
      <w:spacing w:before="60" w:after="60"/>
      <w:jc w:val="center"/>
    </w:pPr>
    <w:rPr>
      <w:rFonts w:ascii="Arial" w:hAnsi="Arial" w:cs="Arial"/>
      <w:b/>
      <w:bCs/>
      <w:sz w:val="24"/>
      <w:szCs w:val="24"/>
    </w:rPr>
  </w:style>
  <w:style w:type="character" w:customStyle="1" w:styleId="190">
    <w:name w:val="Subtle Emphasis"/>
    <w:qFormat/>
    <w:uiPriority w:val="65"/>
    <w:rPr>
      <w:i/>
      <w:iCs/>
      <w:color w:val="808080"/>
    </w:rPr>
  </w:style>
  <w:style w:type="paragraph" w:customStyle="1" w:styleId="191">
    <w:name w:val="table entry"/>
    <w:basedOn w:val="16"/>
    <w:uiPriority w:val="99"/>
    <w:pPr>
      <w:overflowPunct w:val="0"/>
      <w:autoSpaceDE w:val="0"/>
      <w:autoSpaceDN w:val="0"/>
      <w:adjustRightInd w:val="0"/>
      <w:spacing w:after="0"/>
      <w:jc w:val="both"/>
      <w:textAlignment w:val="baseline"/>
    </w:pPr>
    <w:rPr>
      <w:rFonts w:ascii="Times New Roman" w:hAnsi="Times New Roman" w:cs="Times New Roman"/>
      <w:sz w:val="20"/>
      <w:szCs w:val="20"/>
    </w:rPr>
  </w:style>
  <w:style w:type="character" w:customStyle="1" w:styleId="192">
    <w:name w:val="Body Text 3 Char"/>
    <w:link w:val="16"/>
    <w:semiHidden/>
    <w:uiPriority w:val="99"/>
    <w:rPr>
      <w:rFonts w:cs="Calibri"/>
      <w:sz w:val="16"/>
      <w:szCs w:val="16"/>
    </w:rPr>
  </w:style>
  <w:style w:type="paragraph" w:styleId="193">
    <w:name w:val="Quote"/>
    <w:basedOn w:val="1"/>
    <w:next w:val="1"/>
    <w:link w:val="194"/>
    <w:qFormat/>
    <w:uiPriority w:val="73"/>
    <w:rPr>
      <w:i/>
      <w:iCs/>
      <w:color w:val="000000"/>
    </w:rPr>
  </w:style>
  <w:style w:type="character" w:customStyle="1" w:styleId="194">
    <w:name w:val="Quote Char"/>
    <w:link w:val="193"/>
    <w:uiPriority w:val="73"/>
    <w:rPr>
      <w:rFonts w:cs="Calibri"/>
      <w:i/>
      <w:iCs/>
      <w:color w:val="000000"/>
      <w:sz w:val="22"/>
      <w:szCs w:val="22"/>
    </w:rPr>
  </w:style>
  <w:style w:type="character" w:styleId="195">
    <w:name w:val="Placeholder Text"/>
    <w:basedOn w:val="46"/>
    <w:unhideWhenUsed/>
    <w:locked/>
    <w:uiPriority w:val="99"/>
    <w:rPr>
      <w:color w:val="808080"/>
    </w:rPr>
  </w:style>
  <w:style w:type="paragraph" w:customStyle="1" w:styleId="196">
    <w:name w:val="TOC Heading"/>
    <w:basedOn w:val="2"/>
    <w:next w:val="1"/>
    <w:semiHidden/>
    <w:unhideWhenUsed/>
    <w:qFormat/>
    <w:uiPriority w:val="39"/>
    <w:pPr>
      <w:keepNext/>
      <w:keepLines/>
      <w:numPr>
        <w:numId w:val="0"/>
      </w:numPr>
      <w:spacing w:before="480" w:after="0" w:line="276" w:lineRule="auto"/>
      <w:outlineLvl w:val="9"/>
    </w:pPr>
    <w:rPr>
      <w:rFonts w:asciiTheme="majorHAnsi" w:hAnsiTheme="majorHAnsi" w:eastAsiaTheme="majorEastAsia" w:cstheme="majorBidi"/>
      <w:b/>
      <w:bCs/>
      <w:color w:val="376092" w:themeColor="accent1" w:themeShade="BF"/>
      <w:lang w:eastAsia="ja-JP"/>
    </w:rPr>
  </w:style>
  <w:style w:type="paragraph" w:styleId="197">
    <w:name w:val="No Spacing"/>
    <w:link w:val="198"/>
    <w:qFormat/>
    <w:locked/>
    <w:uiPriority w:val="1"/>
    <w:rPr>
      <w:rFonts w:asciiTheme="minorHAnsi" w:hAnsiTheme="minorHAnsi" w:eastAsiaTheme="minorEastAsia" w:cstheme="minorBidi"/>
      <w:sz w:val="22"/>
      <w:szCs w:val="22"/>
      <w:lang w:val="en-US" w:eastAsia="ja-JP" w:bidi="ar-SA"/>
    </w:rPr>
  </w:style>
  <w:style w:type="character" w:customStyle="1" w:styleId="198">
    <w:name w:val="No Spacing Char"/>
    <w:basedOn w:val="46"/>
    <w:link w:val="197"/>
    <w:uiPriority w:val="1"/>
    <w:rPr>
      <w:rFonts w:asciiTheme="minorHAnsi" w:hAnsiTheme="minorHAnsi" w:eastAsiaTheme="minorEastAsia" w:cstheme="minorBidi"/>
      <w:sz w:val="22"/>
      <w:szCs w:val="22"/>
      <w:lang w:eastAsia="ja-JP"/>
    </w:rPr>
  </w:style>
  <w:style w:type="paragraph" w:customStyle="1" w:styleId="199">
    <w:name w:val="center bold"/>
    <w:basedOn w:val="1"/>
    <w:uiPriority w:val="0"/>
    <w:pPr>
      <w:jc w:val="center"/>
    </w:pPr>
    <w:rPr>
      <w:rFonts w:ascii="Book Antiqua" w:hAnsi="Book Antiqua" w:cs="Times New Roman"/>
      <w:b/>
      <w:sz w:val="24"/>
      <w:szCs w:val="20"/>
    </w:rPr>
  </w:style>
  <w:style w:type="paragraph" w:customStyle="1" w:styleId="200">
    <w:name w:val="appendix style"/>
    <w:basedOn w:val="9"/>
    <w:link w:val="201"/>
    <w:qFormat/>
    <w:uiPriority w:val="0"/>
    <w:pPr>
      <w:pageBreakBefore/>
    </w:pPr>
  </w:style>
  <w:style w:type="character" w:customStyle="1" w:styleId="201">
    <w:name w:val="appendix style Char"/>
    <w:basedOn w:val="69"/>
    <w:link w:val="200"/>
    <w:uiPriority w:val="0"/>
    <w:rPr>
      <w:rFonts w:ascii="Georgia" w:hAnsi="Georgia" w:eastAsia="MS ????" w:cs="Calibri"/>
      <w:color w:val="003F72"/>
      <w:sz w:val="42"/>
      <w:szCs w:val="22"/>
    </w:rPr>
  </w:style>
  <w:style w:type="paragraph" w:customStyle="1" w:styleId="202">
    <w:name w:val="Revision"/>
    <w:hidden/>
    <w:uiPriority w:val="71"/>
    <w:rPr>
      <w:rFonts w:ascii="Calibri" w:hAnsi="Calibri" w:eastAsia="Times New Roman" w:cs="Calibri"/>
      <w:sz w:val="22"/>
      <w:szCs w:val="22"/>
      <w:lang w:val="en-US" w:eastAsia="en-US" w:bidi="ar-SA"/>
    </w:rPr>
  </w:style>
  <w:style w:type="paragraph" w:customStyle="1" w:styleId="203">
    <w:name w:val="VA Body Text"/>
    <w:basedOn w:val="1"/>
    <w:qFormat/>
    <w:uiPriority w:val="0"/>
    <w:pPr>
      <w:autoSpaceDE w:val="0"/>
      <w:autoSpaceDN w:val="0"/>
      <w:adjustRightInd w:val="0"/>
      <w:spacing w:before="60" w:after="60"/>
    </w:pPr>
    <w:rPr>
      <w:rFonts w:ascii="Arial" w:hAnsi="Arial" w:cs="Arial"/>
      <w:color w:val="000000"/>
      <w:sz w:val="24"/>
      <w:szCs w:val="24"/>
    </w:rPr>
  </w:style>
  <w:style w:type="paragraph" w:customStyle="1" w:styleId="204">
    <w:name w:val="VA Bullet 1"/>
    <w:basedOn w:val="1"/>
    <w:uiPriority w:val="99"/>
    <w:pPr>
      <w:numPr>
        <w:ilvl w:val="0"/>
        <w:numId w:val="21"/>
      </w:numPr>
      <w:overflowPunct w:val="0"/>
      <w:autoSpaceDE w:val="0"/>
      <w:autoSpaceDN w:val="0"/>
      <w:adjustRightInd w:val="0"/>
      <w:spacing w:before="60" w:after="60"/>
      <w:textAlignment w:val="baseline"/>
    </w:pPr>
    <w:rPr>
      <w:rFonts w:ascii="Arial" w:hAnsi="Arial" w:cs="Times New Roman"/>
      <w:sz w:val="24"/>
    </w:rPr>
  </w:style>
  <w:style w:type="paragraph" w:customStyle="1" w:styleId="205">
    <w:name w:val="VA Bullet 1 - Med Blue"/>
    <w:basedOn w:val="204"/>
    <w:qFormat/>
    <w:uiPriority w:val="0"/>
    <w:rPr>
      <w:color w:val="4F81BD" w:themeColor="accent1"/>
      <w14:textFill>
        <w14:solidFill>
          <w14:schemeClr w14:val="accent1"/>
        </w14:solidFill>
      </w14:textFill>
    </w:rPr>
  </w:style>
  <w:style w:type="paragraph" w:customStyle="1" w:styleId="206">
    <w:name w:val="Number Bullet"/>
    <w:basedOn w:val="1"/>
    <w:uiPriority w:val="99"/>
    <w:pPr>
      <w:numPr>
        <w:ilvl w:val="0"/>
        <w:numId w:val="22"/>
      </w:numPr>
      <w:overflowPunct w:val="0"/>
      <w:autoSpaceDE w:val="0"/>
      <w:autoSpaceDN w:val="0"/>
      <w:adjustRightInd w:val="0"/>
      <w:spacing w:before="60" w:after="60"/>
      <w:jc w:val="both"/>
      <w:textAlignment w:val="baseline"/>
    </w:pPr>
    <w:rPr>
      <w:rFonts w:ascii="Times New Roman" w:hAnsi="Times New Roman" w:cs="Times New Roman"/>
      <w:sz w:val="24"/>
    </w:rPr>
  </w:style>
  <w:style w:type="character" w:customStyle="1" w:styleId="207">
    <w:name w:val="VA Fill-ins - BLUE"/>
    <w:uiPriority w:val="0"/>
    <w:rPr>
      <w:color w:val="0000FF"/>
    </w:rPr>
  </w:style>
  <w:style w:type="table" w:customStyle="1" w:styleId="208">
    <w:name w:val="VA Table"/>
    <w:basedOn w:val="54"/>
    <w:qFormat/>
    <w:uiPriority w:val="0"/>
    <w:rPr>
      <w:rFonts w:ascii="Arial" w:hAnsi="Arial"/>
      <w:sz w:val="22"/>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StylePr w:type="firstRow">
      <w:pPr>
        <w:wordWrap/>
        <w:jc w:val="left"/>
      </w:pPr>
      <w:rPr>
        <w:b/>
        <w:color w:val="FFFFFF" w:themeColor="background1"/>
        <w14:textFill>
          <w14:solidFill>
            <w14:schemeClr w14:val="bg1"/>
          </w14:solidFill>
        </w14:textFill>
      </w:rPr>
      <w:tcPr>
        <w:shd w:val="clear" w:color="auto" w:fill="4F81BD" w:themeFill="accent1"/>
        <w:vAlign w:val="center"/>
      </w:tcPr>
    </w:tblStylePr>
    <w:tblStylePr w:type="firstCol">
      <w:pPr>
        <w:wordWrap/>
        <w:jc w:val="left"/>
      </w:pPr>
    </w:tblStylePr>
    <w:tblStylePr w:type="band1Horz">
      <w:pPr>
        <w:wordWrap/>
        <w:jc w:val="left"/>
      </w:pPr>
      <w:tcPr>
        <w:shd w:val="clear" w:color="auto" w:fill="DBE5F1" w:themeFill="accent1" w:themeFillTint="33"/>
      </w:tcPr>
    </w:tblStylePr>
    <w:tblStylePr w:type="band2Horz">
      <w:pPr>
        <w:wordWrap/>
        <w:jc w:val="left"/>
      </w:pPr>
    </w:tblStylePr>
  </w:style>
  <w:style w:type="paragraph" w:customStyle="1" w:styleId="209">
    <w:name w:val="VA Table Headings"/>
    <w:basedOn w:val="1"/>
    <w:qFormat/>
    <w:uiPriority w:val="0"/>
    <w:pPr>
      <w:overflowPunct w:val="0"/>
      <w:autoSpaceDE w:val="0"/>
      <w:autoSpaceDN w:val="0"/>
      <w:adjustRightInd w:val="0"/>
      <w:spacing w:before="60" w:after="60"/>
      <w:jc w:val="center"/>
      <w:textAlignment w:val="baseline"/>
    </w:pPr>
    <w:rPr>
      <w:rFonts w:ascii="Arial" w:hAnsi="Arial" w:cs="Times New Roman"/>
      <w:color w:val="FFFFFF" w:themeColor="background1"/>
      <w14:textFill>
        <w14:solidFill>
          <w14:schemeClr w14:val="bg1"/>
        </w14:solidFill>
      </w14:textFill>
    </w:rPr>
  </w:style>
  <w:style w:type="paragraph" w:customStyle="1" w:styleId="210">
    <w:name w:val="VA Table Text Small"/>
    <w:basedOn w:val="1"/>
    <w:qFormat/>
    <w:uiPriority w:val="0"/>
    <w:pPr>
      <w:overflowPunct w:val="0"/>
      <w:autoSpaceDE w:val="0"/>
      <w:autoSpaceDN w:val="0"/>
      <w:adjustRightInd w:val="0"/>
      <w:spacing w:before="60" w:after="60"/>
      <w:textAlignment w:val="baseline"/>
    </w:pPr>
    <w:rPr>
      <w:rFonts w:ascii="Arial" w:hAnsi="Arial" w:cs="Times New Roman"/>
      <w:sz w:val="20"/>
    </w:rPr>
  </w:style>
  <w:style w:type="paragraph" w:customStyle="1" w:styleId="211">
    <w:name w:val="VA Table Headings 2"/>
    <w:basedOn w:val="209"/>
    <w:qFormat/>
    <w:uiPriority w:val="0"/>
    <w:rPr>
      <w:b/>
      <w:color w:val="auto"/>
      <w:sz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5.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efaultPlaceholder_1082065158"/>
        <w:style w:val=""/>
        <w:category>
          <w:name w:val="General"/>
          <w:gallery w:val="placeholder"/>
        </w:category>
        <w:types>
          <w:type w:val="bbPlcHdr"/>
        </w:types>
        <w:behaviors>
          <w:behavior w:val="content"/>
        </w:behaviors>
        <w:description w:val=""/>
        <w:guid w:val="{061FAFDA-0BE4-462E-8EC3-F929493659A2}"/>
      </w:docPartPr>
      <w:docPartBody>
        <w:p>
          <w:r>
            <w:rPr>
              <w:rStyle w:val="4"/>
            </w:rPr>
            <w:t>Click here to enter text.</w:t>
          </w:r>
        </w:p>
      </w:docPartBody>
    </w:docPart>
    <w:docPart>
      <w:docPartPr>
        <w:name w:val="4083ED5AB94B446380A176871DE55D75"/>
        <w:style w:val=""/>
        <w:category>
          <w:name w:val="General"/>
          <w:gallery w:val="placeholder"/>
        </w:category>
        <w:types>
          <w:type w:val="bbPlcHdr"/>
        </w:types>
        <w:behaviors>
          <w:behavior w:val="content"/>
        </w:behaviors>
        <w:description w:val=""/>
        <w:guid w:val="{D63993A8-7583-4668-9A06-8B5629388E3A}"/>
      </w:docPartPr>
      <w:docPartBody>
        <w:p>
          <w:pPr>
            <w:pStyle w:val="148"/>
          </w:pPr>
          <w:r>
            <w:rPr>
              <w:rStyle w:val="4"/>
            </w:rPr>
            <w:t>Click here to enter text.</w:t>
          </w:r>
        </w:p>
      </w:docPartBody>
    </w:docPart>
    <w:docPart>
      <w:docPartPr>
        <w:name w:val="EDDB48FFE2644A4FA314ABC590D51AAA"/>
        <w:style w:val=""/>
        <w:category>
          <w:name w:val="General"/>
          <w:gallery w:val="placeholder"/>
        </w:category>
        <w:types>
          <w:type w:val="bbPlcHdr"/>
        </w:types>
        <w:behaviors>
          <w:behavior w:val="content"/>
        </w:behaviors>
        <w:description w:val=""/>
        <w:guid w:val="{31203B8E-30A0-411F-B051-68E45F309B2C}"/>
      </w:docPartPr>
      <w:docPartBody>
        <w:p>
          <w:pPr>
            <w:pStyle w:val="151"/>
          </w:pPr>
          <w:r>
            <w:rPr>
              <w:rStyle w:val="4"/>
            </w:rPr>
            <w:t>Click here to enter text.</w:t>
          </w:r>
        </w:p>
      </w:docPartBody>
    </w:docPart>
    <w:docPart>
      <w:docPartPr>
        <w:name w:val="EF870E16AD6643BE891F02BB046FD02C"/>
        <w:style w:val=""/>
        <w:category>
          <w:name w:val="General"/>
          <w:gallery w:val="placeholder"/>
        </w:category>
        <w:types>
          <w:type w:val="bbPlcHdr"/>
        </w:types>
        <w:behaviors>
          <w:behavior w:val="content"/>
        </w:behaviors>
        <w:description w:val=""/>
        <w:guid w:val="{17CF4DE0-8C0B-4353-94C3-3A5387981082}"/>
      </w:docPartPr>
      <w:docPartBody>
        <w:p>
          <w:pPr>
            <w:pStyle w:val="153"/>
          </w:pPr>
          <w:r>
            <w:rPr>
              <w:rStyle w:val="4"/>
            </w:rPr>
            <w:t>Click here to enter text.</w:t>
          </w:r>
        </w:p>
      </w:docPartBody>
    </w:docPart>
    <w:docPart>
      <w:docPartPr>
        <w:name w:val="386745593AF9480C87B997C9933D51B1"/>
        <w:style w:val=""/>
        <w:category>
          <w:name w:val="General"/>
          <w:gallery w:val="placeholder"/>
        </w:category>
        <w:types>
          <w:type w:val="bbPlcHdr"/>
        </w:types>
        <w:behaviors>
          <w:behavior w:val="content"/>
        </w:behaviors>
        <w:description w:val=""/>
        <w:guid w:val="{9988CC12-0BD2-4A3E-BB9B-668D4E51F933}"/>
      </w:docPartPr>
      <w:docPartBody>
        <w:p>
          <w:pPr>
            <w:pStyle w:val="154"/>
          </w:pPr>
          <w:r>
            <w:rPr>
              <w:rStyle w:val="4"/>
            </w:rPr>
            <w:t>Click here to enter text.</w:t>
          </w:r>
        </w:p>
      </w:docPartBody>
    </w:docPart>
    <w:docPart>
      <w:docPartPr>
        <w:name w:val="557464C1AA0F4C0F8ECACF44A4D1A2CF"/>
        <w:style w:val=""/>
        <w:category>
          <w:name w:val="General"/>
          <w:gallery w:val="placeholder"/>
        </w:category>
        <w:types>
          <w:type w:val="bbPlcHdr"/>
        </w:types>
        <w:behaviors>
          <w:behavior w:val="content"/>
        </w:behaviors>
        <w:description w:val=""/>
        <w:guid w:val="{7AAA1862-0435-4706-8789-363B68DD757E}"/>
      </w:docPartPr>
      <w:docPartBody>
        <w:p>
          <w:pPr>
            <w:pStyle w:val="155"/>
          </w:pPr>
          <w:r>
            <w:rPr>
              <w:rStyle w:val="4"/>
            </w:rPr>
            <w:t>Click here to enter text.</w:t>
          </w:r>
        </w:p>
      </w:docPartBody>
    </w:docPart>
    <w:docPart>
      <w:docPartPr>
        <w:name w:val="CFC266832E314C43A3F115F9242705CB"/>
        <w:style w:val=""/>
        <w:category>
          <w:name w:val="General"/>
          <w:gallery w:val="placeholder"/>
        </w:category>
        <w:types>
          <w:type w:val="bbPlcHdr"/>
        </w:types>
        <w:behaviors>
          <w:behavior w:val="content"/>
        </w:behaviors>
        <w:description w:val=""/>
        <w:guid w:val="{E28B2650-BF91-4DB0-94E5-6E5F4E190A12}"/>
      </w:docPartPr>
      <w:docPartBody>
        <w:p>
          <w:pPr>
            <w:pStyle w:val="157"/>
          </w:pPr>
          <w:r>
            <w:rPr>
              <w:rStyle w:val="4"/>
            </w:rPr>
            <w:t>Click here to enter text.</w:t>
          </w:r>
        </w:p>
      </w:docPartBody>
    </w:docPart>
    <w:docPart>
      <w:docPartPr>
        <w:name w:val="C35B71380E014317B9829E80065897EF"/>
        <w:style w:val=""/>
        <w:category>
          <w:name w:val="General"/>
          <w:gallery w:val="placeholder"/>
        </w:category>
        <w:types>
          <w:type w:val="bbPlcHdr"/>
        </w:types>
        <w:behaviors>
          <w:behavior w:val="content"/>
        </w:behaviors>
        <w:description w:val=""/>
        <w:guid w:val="{C0157A96-F1AF-4D79-AFAB-56CABCDA0218}"/>
      </w:docPartPr>
      <w:docPartBody>
        <w:p>
          <w:pPr>
            <w:pStyle w:val="158"/>
          </w:pPr>
          <w:r>
            <w:rPr>
              <w:rStyle w:val="4"/>
            </w:rPr>
            <w:t>Click here to enter text.</w:t>
          </w:r>
        </w:p>
      </w:docPartBody>
    </w:docPart>
    <w:docPart>
      <w:docPartPr>
        <w:name w:val="49105F557A324CF08A2F9C7604AB35DF"/>
        <w:style w:val=""/>
        <w:category>
          <w:name w:val="General"/>
          <w:gallery w:val="placeholder"/>
        </w:category>
        <w:types>
          <w:type w:val="bbPlcHdr"/>
        </w:types>
        <w:behaviors>
          <w:behavior w:val="content"/>
        </w:behaviors>
        <w:description w:val=""/>
        <w:guid w:val="{6C00D0D1-8D7A-4AB6-A7D0-5BA590145544}"/>
      </w:docPartPr>
      <w:docPartBody>
        <w:p>
          <w:pPr>
            <w:pStyle w:val="159"/>
          </w:pPr>
          <w:r>
            <w:rPr>
              <w:rStyle w:val="4"/>
            </w:rPr>
            <w:t>Click here to enter text.</w:t>
          </w:r>
        </w:p>
      </w:docPartBody>
    </w:docPart>
    <w:docPart>
      <w:docPartPr>
        <w:name w:val="00011AEEC16F4733B3DAF11EBF6D7D27"/>
        <w:style w:val=""/>
        <w:category>
          <w:name w:val="General"/>
          <w:gallery w:val="placeholder"/>
        </w:category>
        <w:types>
          <w:type w:val="bbPlcHdr"/>
        </w:types>
        <w:behaviors>
          <w:behavior w:val="content"/>
        </w:behaviors>
        <w:description w:val=""/>
        <w:guid w:val="{B82F4EDC-DCDF-4991-A05A-70E97DD10C0C}"/>
      </w:docPartPr>
      <w:docPartBody>
        <w:p>
          <w:pPr>
            <w:pStyle w:val="179"/>
          </w:pPr>
          <w:r>
            <w:rPr>
              <w:rStyle w:val="4"/>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4"/>
  </w:compat>
  <w:rsids>
    <w:rsidRoot w:val="00F047D5"/>
    <w:rsid w:val="00002E59"/>
    <w:rsid w:val="00004E52"/>
    <w:rsid w:val="00016326"/>
    <w:rsid w:val="00092508"/>
    <w:rsid w:val="000A46E0"/>
    <w:rsid w:val="000A53AC"/>
    <w:rsid w:val="000D5A42"/>
    <w:rsid w:val="001028C1"/>
    <w:rsid w:val="00172044"/>
    <w:rsid w:val="0017624C"/>
    <w:rsid w:val="00187243"/>
    <w:rsid w:val="00197484"/>
    <w:rsid w:val="001B22BD"/>
    <w:rsid w:val="00200403"/>
    <w:rsid w:val="00220839"/>
    <w:rsid w:val="0023240A"/>
    <w:rsid w:val="0025028D"/>
    <w:rsid w:val="00267E18"/>
    <w:rsid w:val="002775EA"/>
    <w:rsid w:val="002C2542"/>
    <w:rsid w:val="002D089D"/>
    <w:rsid w:val="003321D7"/>
    <w:rsid w:val="003671F4"/>
    <w:rsid w:val="0038096B"/>
    <w:rsid w:val="003817F7"/>
    <w:rsid w:val="003933F4"/>
    <w:rsid w:val="003B1640"/>
    <w:rsid w:val="003D4C7E"/>
    <w:rsid w:val="003D5C69"/>
    <w:rsid w:val="00413A1F"/>
    <w:rsid w:val="00481F5D"/>
    <w:rsid w:val="00484EC5"/>
    <w:rsid w:val="00497F2E"/>
    <w:rsid w:val="004E50D5"/>
    <w:rsid w:val="0051181C"/>
    <w:rsid w:val="0054039B"/>
    <w:rsid w:val="005462BC"/>
    <w:rsid w:val="00593C94"/>
    <w:rsid w:val="005F6F02"/>
    <w:rsid w:val="0064421C"/>
    <w:rsid w:val="00684534"/>
    <w:rsid w:val="006D73AC"/>
    <w:rsid w:val="00700F22"/>
    <w:rsid w:val="00713C45"/>
    <w:rsid w:val="0072626D"/>
    <w:rsid w:val="0075118C"/>
    <w:rsid w:val="00756804"/>
    <w:rsid w:val="00767F6E"/>
    <w:rsid w:val="0077004F"/>
    <w:rsid w:val="007D77A4"/>
    <w:rsid w:val="007E3A62"/>
    <w:rsid w:val="00895EFF"/>
    <w:rsid w:val="008A2A19"/>
    <w:rsid w:val="008B565F"/>
    <w:rsid w:val="008C3806"/>
    <w:rsid w:val="008D5CC2"/>
    <w:rsid w:val="009063CA"/>
    <w:rsid w:val="00952B53"/>
    <w:rsid w:val="009B13E2"/>
    <w:rsid w:val="009C05D6"/>
    <w:rsid w:val="00A066F4"/>
    <w:rsid w:val="00AA2E7A"/>
    <w:rsid w:val="00AA30C2"/>
    <w:rsid w:val="00AB0475"/>
    <w:rsid w:val="00AD77F9"/>
    <w:rsid w:val="00AF4A36"/>
    <w:rsid w:val="00B10DF2"/>
    <w:rsid w:val="00B24191"/>
    <w:rsid w:val="00B32711"/>
    <w:rsid w:val="00B53F2C"/>
    <w:rsid w:val="00B56709"/>
    <w:rsid w:val="00BA1EA7"/>
    <w:rsid w:val="00BB3FF9"/>
    <w:rsid w:val="00BB671D"/>
    <w:rsid w:val="00BD4A3C"/>
    <w:rsid w:val="00BE151E"/>
    <w:rsid w:val="00BF1D26"/>
    <w:rsid w:val="00BF365E"/>
    <w:rsid w:val="00BF46E9"/>
    <w:rsid w:val="00C02A65"/>
    <w:rsid w:val="00C242B9"/>
    <w:rsid w:val="00CB661E"/>
    <w:rsid w:val="00CE0DA0"/>
    <w:rsid w:val="00CE1D74"/>
    <w:rsid w:val="00CF74A3"/>
    <w:rsid w:val="00D13F53"/>
    <w:rsid w:val="00D8002E"/>
    <w:rsid w:val="00D83468"/>
    <w:rsid w:val="00DA2805"/>
    <w:rsid w:val="00DA4B0D"/>
    <w:rsid w:val="00DA6F39"/>
    <w:rsid w:val="00DB6555"/>
    <w:rsid w:val="00DE2BDE"/>
    <w:rsid w:val="00DE7A46"/>
    <w:rsid w:val="00E218C7"/>
    <w:rsid w:val="00E37615"/>
    <w:rsid w:val="00E93E7B"/>
    <w:rsid w:val="00EF2E43"/>
    <w:rsid w:val="00EF3972"/>
    <w:rsid w:val="00F019F0"/>
    <w:rsid w:val="00F047D5"/>
    <w:rsid w:val="00F430BA"/>
    <w:rsid w:val="00F5429D"/>
    <w:rsid w:val="00FA5182"/>
    <w:rsid w:val="00FE2321"/>
    <w:rsid w:val="00FF6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semiHidden="0" w:name="Placeholder Text"/>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character" w:styleId="4">
    <w:name w:val="Placeholder Text"/>
    <w:basedOn w:val="2"/>
    <w:uiPriority w:val="99"/>
  </w:style>
  <w:style w:type="paragraph" w:customStyle="1" w:styleId="5">
    <w:name w:val="853A6EBE9217480F987D910EADDCA7BC"/>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
    <w:name w:val="B38D186F76154934AD5999A610282665"/>
    <w:uiPriority w:val="0"/>
    <w:pPr>
      <w:spacing w:after="0" w:line="240" w:lineRule="auto"/>
    </w:pPr>
    <w:rPr>
      <w:rFonts w:ascii="Calibri" w:hAnsi="Calibri" w:eastAsia="Times New Roman" w:cs="Calibri"/>
      <w:sz w:val="22"/>
      <w:szCs w:val="22"/>
      <w:lang w:val="en-US" w:eastAsia="en-US" w:bidi="ar-SA"/>
    </w:rPr>
  </w:style>
  <w:style w:type="paragraph" w:customStyle="1" w:styleId="7">
    <w:name w:val="76A6B5B02D314872A89B57E492DC6F8C"/>
    <w:uiPriority w:val="0"/>
    <w:pPr>
      <w:spacing w:after="0" w:line="240" w:lineRule="auto"/>
    </w:pPr>
    <w:rPr>
      <w:rFonts w:ascii="Calibri" w:hAnsi="Calibri" w:eastAsia="Times New Roman" w:cs="Calibri"/>
      <w:sz w:val="22"/>
      <w:szCs w:val="22"/>
      <w:lang w:val="en-US" w:eastAsia="en-US" w:bidi="ar-SA"/>
    </w:rPr>
  </w:style>
  <w:style w:type="paragraph" w:customStyle="1" w:styleId="8">
    <w:name w:val="CC0D7CF3E2FC4F42B7516ED018F3F18A"/>
    <w:uiPriority w:val="0"/>
    <w:pPr>
      <w:spacing w:after="0" w:line="240" w:lineRule="auto"/>
    </w:pPr>
    <w:rPr>
      <w:rFonts w:ascii="Calibri" w:hAnsi="Calibri" w:eastAsia="Times New Roman" w:cs="Calibri"/>
      <w:sz w:val="22"/>
      <w:szCs w:val="22"/>
      <w:lang w:val="en-US" w:eastAsia="en-US" w:bidi="ar-SA"/>
    </w:rPr>
  </w:style>
  <w:style w:type="paragraph" w:customStyle="1" w:styleId="9">
    <w:name w:val="070F0940A15040F291D8E46CB1B4604D"/>
    <w:uiPriority w:val="0"/>
    <w:pPr>
      <w:spacing w:after="0" w:line="240" w:lineRule="auto"/>
    </w:pPr>
    <w:rPr>
      <w:rFonts w:ascii="Calibri" w:hAnsi="Calibri" w:eastAsia="Times New Roman" w:cs="Calibri"/>
      <w:sz w:val="22"/>
      <w:szCs w:val="22"/>
      <w:lang w:val="en-US" w:eastAsia="en-US" w:bidi="ar-SA"/>
    </w:rPr>
  </w:style>
  <w:style w:type="paragraph" w:customStyle="1" w:styleId="10">
    <w:name w:val="34A99D54BEBC44049E7971F9ADA099AB"/>
    <w:uiPriority w:val="0"/>
    <w:pPr>
      <w:spacing w:after="0" w:line="240" w:lineRule="auto"/>
    </w:pPr>
    <w:rPr>
      <w:rFonts w:ascii="Calibri" w:hAnsi="Calibri" w:eastAsia="Times New Roman" w:cs="Calibri"/>
      <w:sz w:val="22"/>
      <w:szCs w:val="22"/>
      <w:lang w:val="en-US" w:eastAsia="en-US" w:bidi="ar-SA"/>
    </w:rPr>
  </w:style>
  <w:style w:type="paragraph" w:customStyle="1" w:styleId="11">
    <w:name w:val="9C673B88A78F4757A493EE84A5945D12"/>
    <w:uiPriority w:val="0"/>
    <w:pPr>
      <w:spacing w:after="0" w:line="240" w:lineRule="auto"/>
    </w:pPr>
    <w:rPr>
      <w:rFonts w:ascii="Calibri" w:hAnsi="Calibri" w:eastAsia="Times New Roman" w:cs="Calibri"/>
      <w:sz w:val="22"/>
      <w:szCs w:val="22"/>
      <w:lang w:val="en-US" w:eastAsia="en-US" w:bidi="ar-SA"/>
    </w:rPr>
  </w:style>
  <w:style w:type="paragraph" w:customStyle="1" w:styleId="12">
    <w:name w:val="E4874DCADA8D4F7D8B578899B27C7583"/>
    <w:uiPriority w:val="0"/>
    <w:pPr>
      <w:spacing w:after="0" w:line="240" w:lineRule="auto"/>
    </w:pPr>
    <w:rPr>
      <w:rFonts w:ascii="Calibri" w:hAnsi="Calibri" w:eastAsia="Times New Roman" w:cs="Calibri"/>
      <w:sz w:val="22"/>
      <w:szCs w:val="22"/>
      <w:lang w:val="en-US" w:eastAsia="en-US" w:bidi="ar-SA"/>
    </w:rPr>
  </w:style>
  <w:style w:type="paragraph" w:customStyle="1" w:styleId="13">
    <w:name w:val="52EA8F736FB14296A34433F38A53C508"/>
    <w:uiPriority w:val="0"/>
    <w:pPr>
      <w:spacing w:after="0" w:line="240" w:lineRule="auto"/>
    </w:pPr>
    <w:rPr>
      <w:rFonts w:ascii="Calibri" w:hAnsi="Calibri" w:eastAsia="Times New Roman" w:cs="Calibri"/>
      <w:sz w:val="22"/>
      <w:szCs w:val="22"/>
      <w:lang w:val="en-US" w:eastAsia="en-US" w:bidi="ar-SA"/>
    </w:rPr>
  </w:style>
  <w:style w:type="paragraph" w:customStyle="1" w:styleId="14">
    <w:name w:val="7C3A855E191E4AA8B617EC2C9FBC457E"/>
    <w:uiPriority w:val="0"/>
    <w:pPr>
      <w:spacing w:after="0" w:line="240" w:lineRule="auto"/>
    </w:pPr>
    <w:rPr>
      <w:rFonts w:ascii="Calibri" w:hAnsi="Calibri" w:eastAsia="Times New Roman" w:cs="Calibri"/>
      <w:sz w:val="22"/>
      <w:szCs w:val="22"/>
      <w:lang w:val="en-US" w:eastAsia="en-US" w:bidi="ar-SA"/>
    </w:rPr>
  </w:style>
  <w:style w:type="paragraph" w:customStyle="1" w:styleId="15">
    <w:name w:val="48B87F747E67425AA25BA6C7FDB88C49"/>
    <w:uiPriority w:val="0"/>
    <w:pPr>
      <w:spacing w:after="0" w:line="240" w:lineRule="auto"/>
    </w:pPr>
    <w:rPr>
      <w:rFonts w:ascii="Calibri" w:hAnsi="Calibri" w:eastAsia="Times New Roman" w:cs="Calibri"/>
      <w:sz w:val="22"/>
      <w:szCs w:val="22"/>
      <w:lang w:val="en-US" w:eastAsia="en-US" w:bidi="ar-SA"/>
    </w:rPr>
  </w:style>
  <w:style w:type="paragraph" w:customStyle="1" w:styleId="16">
    <w:name w:val="A8658DB05B624B22AF68316980CF1DC9"/>
    <w:uiPriority w:val="0"/>
    <w:pPr>
      <w:spacing w:after="0" w:line="240" w:lineRule="auto"/>
    </w:pPr>
    <w:rPr>
      <w:rFonts w:ascii="Calibri" w:hAnsi="Calibri" w:eastAsia="Times New Roman" w:cs="Calibri"/>
      <w:sz w:val="22"/>
      <w:szCs w:val="22"/>
      <w:lang w:val="en-US" w:eastAsia="en-US" w:bidi="ar-SA"/>
    </w:rPr>
  </w:style>
  <w:style w:type="paragraph" w:customStyle="1" w:styleId="17">
    <w:name w:val="6E19632B0F814737B964BF80DD4EF04F"/>
    <w:uiPriority w:val="0"/>
    <w:pPr>
      <w:spacing w:after="0" w:line="240" w:lineRule="auto"/>
    </w:pPr>
    <w:rPr>
      <w:rFonts w:ascii="Calibri" w:hAnsi="Calibri" w:eastAsia="Times New Roman" w:cs="Calibri"/>
      <w:sz w:val="22"/>
      <w:szCs w:val="22"/>
      <w:lang w:val="en-US" w:eastAsia="en-US" w:bidi="ar-SA"/>
    </w:rPr>
  </w:style>
  <w:style w:type="paragraph" w:customStyle="1" w:styleId="18">
    <w:name w:val="F3AA6C7DC791429ABA30E2AB48D5C035"/>
    <w:uiPriority w:val="0"/>
    <w:pPr>
      <w:spacing w:after="0" w:line="240" w:lineRule="auto"/>
    </w:pPr>
    <w:rPr>
      <w:rFonts w:ascii="Calibri" w:hAnsi="Calibri" w:eastAsia="Times New Roman" w:cs="Calibri"/>
      <w:sz w:val="22"/>
      <w:szCs w:val="22"/>
      <w:lang w:val="en-US" w:eastAsia="en-US" w:bidi="ar-SA"/>
    </w:rPr>
  </w:style>
  <w:style w:type="paragraph" w:customStyle="1" w:styleId="19">
    <w:name w:val="553D21EB1DB144B68A9D241C9A261CB1"/>
    <w:uiPriority w:val="0"/>
    <w:pPr>
      <w:spacing w:after="0" w:line="240" w:lineRule="auto"/>
    </w:pPr>
    <w:rPr>
      <w:rFonts w:ascii="Calibri" w:hAnsi="Calibri" w:eastAsia="Times New Roman" w:cs="Calibri"/>
      <w:sz w:val="22"/>
      <w:szCs w:val="22"/>
      <w:lang w:val="en-US" w:eastAsia="en-US" w:bidi="ar-SA"/>
    </w:rPr>
  </w:style>
  <w:style w:type="paragraph" w:customStyle="1" w:styleId="20">
    <w:name w:val="E798AB75F017474BBE59EC3F415219F2"/>
    <w:uiPriority w:val="0"/>
    <w:pPr>
      <w:spacing w:after="0" w:line="240" w:lineRule="auto"/>
    </w:pPr>
    <w:rPr>
      <w:rFonts w:ascii="Calibri" w:hAnsi="Calibri" w:eastAsia="Times New Roman" w:cs="Calibri"/>
      <w:sz w:val="22"/>
      <w:szCs w:val="22"/>
      <w:lang w:val="en-US" w:eastAsia="en-US" w:bidi="ar-SA"/>
    </w:rPr>
  </w:style>
  <w:style w:type="paragraph" w:customStyle="1" w:styleId="21">
    <w:name w:val="19E306D7AA2F47C899094EC5A03E1709"/>
    <w:uiPriority w:val="0"/>
    <w:pPr>
      <w:spacing w:after="0" w:line="240" w:lineRule="auto"/>
    </w:pPr>
    <w:rPr>
      <w:rFonts w:ascii="Calibri" w:hAnsi="Calibri" w:eastAsia="Times New Roman" w:cs="Calibri"/>
      <w:sz w:val="22"/>
      <w:szCs w:val="22"/>
      <w:lang w:val="en-US" w:eastAsia="en-US" w:bidi="ar-SA"/>
    </w:rPr>
  </w:style>
  <w:style w:type="paragraph" w:customStyle="1" w:styleId="22">
    <w:name w:val="A47A82D6AEC248B2B9DB41F515828484"/>
    <w:uiPriority w:val="0"/>
    <w:pPr>
      <w:spacing w:after="0" w:line="240" w:lineRule="auto"/>
    </w:pPr>
    <w:rPr>
      <w:rFonts w:ascii="Calibri" w:hAnsi="Calibri" w:eastAsia="Times New Roman" w:cs="Calibri"/>
      <w:sz w:val="22"/>
      <w:szCs w:val="22"/>
      <w:lang w:val="en-US" w:eastAsia="en-US" w:bidi="ar-SA"/>
    </w:rPr>
  </w:style>
  <w:style w:type="paragraph" w:customStyle="1" w:styleId="23">
    <w:name w:val="19F049D45A77486F9DCCC86D06C39EC2"/>
    <w:uiPriority w:val="0"/>
    <w:pPr>
      <w:spacing w:after="0" w:line="240" w:lineRule="auto"/>
    </w:pPr>
    <w:rPr>
      <w:rFonts w:ascii="Calibri" w:hAnsi="Calibri" w:eastAsia="Times New Roman" w:cs="Calibri"/>
      <w:sz w:val="22"/>
      <w:szCs w:val="22"/>
      <w:lang w:val="en-US" w:eastAsia="en-US" w:bidi="ar-SA"/>
    </w:rPr>
  </w:style>
  <w:style w:type="paragraph" w:customStyle="1" w:styleId="24">
    <w:name w:val="A0147BFB7C734629A84287CA8DBB5BC9"/>
    <w:uiPriority w:val="0"/>
    <w:pPr>
      <w:spacing w:after="0" w:line="240" w:lineRule="auto"/>
    </w:pPr>
    <w:rPr>
      <w:rFonts w:ascii="Calibri" w:hAnsi="Calibri" w:eastAsia="Times New Roman" w:cs="Calibri"/>
      <w:sz w:val="22"/>
      <w:szCs w:val="22"/>
      <w:lang w:val="en-US" w:eastAsia="en-US" w:bidi="ar-SA"/>
    </w:rPr>
  </w:style>
  <w:style w:type="paragraph" w:customStyle="1" w:styleId="25">
    <w:name w:val="1D53EAF84D9140869DB1C7F6997C148A"/>
    <w:qFormat/>
    <w:uiPriority w:val="0"/>
    <w:pPr>
      <w:spacing w:after="0" w:line="240" w:lineRule="auto"/>
    </w:pPr>
    <w:rPr>
      <w:rFonts w:ascii="Calibri" w:hAnsi="Calibri" w:eastAsia="Times New Roman" w:cs="Calibri"/>
      <w:sz w:val="22"/>
      <w:szCs w:val="22"/>
      <w:lang w:val="en-US" w:eastAsia="en-US" w:bidi="ar-SA"/>
    </w:rPr>
  </w:style>
  <w:style w:type="paragraph" w:customStyle="1" w:styleId="26">
    <w:name w:val="8E712CDD869944F3BF217E08CE6FD439"/>
    <w:qFormat/>
    <w:uiPriority w:val="0"/>
    <w:pPr>
      <w:spacing w:after="0" w:line="240" w:lineRule="auto"/>
    </w:pPr>
    <w:rPr>
      <w:rFonts w:ascii="Calibri" w:hAnsi="Calibri" w:eastAsia="Times New Roman" w:cs="Calibri"/>
      <w:sz w:val="22"/>
      <w:szCs w:val="22"/>
      <w:lang w:val="en-US" w:eastAsia="en-US" w:bidi="ar-SA"/>
    </w:rPr>
  </w:style>
  <w:style w:type="paragraph" w:customStyle="1" w:styleId="27">
    <w:name w:val="98F0E8F91F3C46C490F35FE212621B5E"/>
    <w:uiPriority w:val="0"/>
    <w:pPr>
      <w:spacing w:after="0" w:line="240" w:lineRule="auto"/>
    </w:pPr>
    <w:rPr>
      <w:rFonts w:ascii="Calibri" w:hAnsi="Calibri" w:eastAsia="Times New Roman" w:cs="Calibri"/>
      <w:sz w:val="22"/>
      <w:szCs w:val="22"/>
      <w:lang w:val="en-US" w:eastAsia="en-US" w:bidi="ar-SA"/>
    </w:rPr>
  </w:style>
  <w:style w:type="paragraph" w:customStyle="1" w:styleId="28">
    <w:name w:val="A583097092B5473F9B5AA2A2CE97ED22"/>
    <w:uiPriority w:val="0"/>
    <w:pPr>
      <w:spacing w:after="0" w:line="240" w:lineRule="auto"/>
    </w:pPr>
    <w:rPr>
      <w:rFonts w:ascii="Calibri" w:hAnsi="Calibri" w:eastAsia="Times New Roman" w:cs="Calibri"/>
      <w:sz w:val="22"/>
      <w:szCs w:val="22"/>
      <w:lang w:val="en-US" w:eastAsia="en-US" w:bidi="ar-SA"/>
    </w:rPr>
  </w:style>
  <w:style w:type="paragraph" w:customStyle="1" w:styleId="29">
    <w:name w:val="4603CA5C590740FBB340AA0AA2E2CD68"/>
    <w:qFormat/>
    <w:uiPriority w:val="0"/>
    <w:pPr>
      <w:spacing w:after="0" w:line="240" w:lineRule="auto"/>
    </w:pPr>
    <w:rPr>
      <w:rFonts w:ascii="Calibri" w:hAnsi="Calibri" w:eastAsia="Times New Roman" w:cs="Calibri"/>
      <w:sz w:val="22"/>
      <w:szCs w:val="22"/>
      <w:lang w:val="en-US" w:eastAsia="en-US" w:bidi="ar-SA"/>
    </w:rPr>
  </w:style>
  <w:style w:type="paragraph" w:customStyle="1" w:styleId="30">
    <w:name w:val="26B8B71D6CE74D9D9D50718420E6031C"/>
    <w:qFormat/>
    <w:uiPriority w:val="0"/>
    <w:pPr>
      <w:overflowPunct w:val="0"/>
      <w:autoSpaceDE w:val="0"/>
      <w:autoSpaceDN w:val="0"/>
      <w:adjustRightInd w:val="0"/>
      <w:spacing w:after="0" w:line="240" w:lineRule="auto"/>
      <w:jc w:val="both"/>
      <w:textAlignment w:val="baseline"/>
    </w:pPr>
    <w:rPr>
      <w:rFonts w:ascii="Times New Roman" w:hAnsi="Times New Roman" w:eastAsia="Times New Roman" w:cs="Times New Roman"/>
      <w:sz w:val="20"/>
      <w:szCs w:val="20"/>
      <w:lang w:val="en-US" w:eastAsia="en-US" w:bidi="ar-SA"/>
    </w:rPr>
  </w:style>
  <w:style w:type="paragraph" w:customStyle="1" w:styleId="31">
    <w:name w:val="34A98C50B535496D89FB29F185F88E76"/>
    <w:uiPriority w:val="0"/>
    <w:pPr>
      <w:spacing w:after="0" w:line="240" w:lineRule="auto"/>
    </w:pPr>
    <w:rPr>
      <w:rFonts w:ascii="Calibri" w:hAnsi="Calibri" w:eastAsia="Times New Roman" w:cs="Calibri"/>
      <w:sz w:val="22"/>
      <w:szCs w:val="22"/>
      <w:lang w:val="en-US" w:eastAsia="en-US" w:bidi="ar-SA"/>
    </w:rPr>
  </w:style>
  <w:style w:type="paragraph" w:customStyle="1" w:styleId="32">
    <w:name w:val="93287A2AA3D34E709B92AD011FEA723A"/>
    <w:qFormat/>
    <w:uiPriority w:val="0"/>
    <w:pPr>
      <w:spacing w:after="0" w:line="240" w:lineRule="auto"/>
    </w:pPr>
    <w:rPr>
      <w:rFonts w:ascii="Calibri" w:hAnsi="Calibri" w:eastAsia="Times New Roman" w:cs="Calibri"/>
      <w:sz w:val="22"/>
      <w:szCs w:val="22"/>
      <w:lang w:val="en-US" w:eastAsia="en-US" w:bidi="ar-SA"/>
    </w:rPr>
  </w:style>
  <w:style w:type="paragraph" w:customStyle="1" w:styleId="33">
    <w:name w:val="01F7FD0C16CD4585831E161A82D5093D"/>
    <w:qFormat/>
    <w:uiPriority w:val="0"/>
    <w:pPr>
      <w:spacing w:after="0" w:line="240" w:lineRule="auto"/>
    </w:pPr>
    <w:rPr>
      <w:rFonts w:ascii="Calibri" w:hAnsi="Calibri" w:eastAsia="Times New Roman" w:cs="Calibri"/>
      <w:sz w:val="22"/>
      <w:szCs w:val="22"/>
      <w:lang w:val="en-US" w:eastAsia="en-US" w:bidi="ar-SA"/>
    </w:rPr>
  </w:style>
  <w:style w:type="paragraph" w:customStyle="1" w:styleId="34">
    <w:name w:val="315A606110D14A0380A71012A2AA3592"/>
    <w:uiPriority w:val="0"/>
    <w:pPr>
      <w:spacing w:after="0" w:line="240" w:lineRule="auto"/>
    </w:pPr>
    <w:rPr>
      <w:rFonts w:ascii="Calibri" w:hAnsi="Calibri" w:eastAsia="Times New Roman" w:cs="Calibri"/>
      <w:sz w:val="22"/>
      <w:szCs w:val="22"/>
      <w:lang w:val="en-US" w:eastAsia="en-US" w:bidi="ar-SA"/>
    </w:rPr>
  </w:style>
  <w:style w:type="paragraph" w:customStyle="1" w:styleId="35">
    <w:name w:val="62AAB9E6DC56447792126B8EBCB0343E"/>
    <w:uiPriority w:val="0"/>
    <w:pPr>
      <w:spacing w:after="0" w:line="240" w:lineRule="auto"/>
    </w:pPr>
    <w:rPr>
      <w:rFonts w:ascii="Calibri" w:hAnsi="Calibri" w:eastAsia="Times New Roman" w:cs="Calibri"/>
      <w:sz w:val="22"/>
      <w:szCs w:val="22"/>
      <w:lang w:val="en-US" w:eastAsia="en-US" w:bidi="ar-SA"/>
    </w:rPr>
  </w:style>
  <w:style w:type="paragraph" w:customStyle="1" w:styleId="36">
    <w:name w:val="FF943C14680C4138B2AA002AEB817C07"/>
    <w:qFormat/>
    <w:uiPriority w:val="0"/>
    <w:pPr>
      <w:spacing w:after="0" w:line="240" w:lineRule="auto"/>
    </w:pPr>
    <w:rPr>
      <w:rFonts w:ascii="Calibri" w:hAnsi="Calibri" w:eastAsia="Times New Roman" w:cs="Calibri"/>
      <w:sz w:val="22"/>
      <w:szCs w:val="22"/>
      <w:lang w:val="en-US" w:eastAsia="en-US" w:bidi="ar-SA"/>
    </w:rPr>
  </w:style>
  <w:style w:type="paragraph" w:customStyle="1" w:styleId="37">
    <w:name w:val="3CBCBECED2224363ABF0270DEA85364F"/>
    <w:uiPriority w:val="0"/>
    <w:pPr>
      <w:spacing w:after="0" w:line="240" w:lineRule="auto"/>
    </w:pPr>
    <w:rPr>
      <w:rFonts w:ascii="Calibri" w:hAnsi="Calibri" w:eastAsia="Times New Roman" w:cs="Calibri"/>
      <w:sz w:val="22"/>
      <w:szCs w:val="22"/>
      <w:lang w:val="en-US" w:eastAsia="en-US" w:bidi="ar-SA"/>
    </w:rPr>
  </w:style>
  <w:style w:type="paragraph" w:customStyle="1" w:styleId="38">
    <w:name w:val="9B8CD94C243A4A3E9E4DA6079C5B2DB1"/>
    <w:qFormat/>
    <w:uiPriority w:val="0"/>
    <w:pPr>
      <w:spacing w:after="0" w:line="240" w:lineRule="auto"/>
    </w:pPr>
    <w:rPr>
      <w:rFonts w:ascii="Calibri" w:hAnsi="Calibri" w:eastAsia="Times New Roman" w:cs="Calibri"/>
      <w:sz w:val="22"/>
      <w:szCs w:val="22"/>
      <w:lang w:val="en-US" w:eastAsia="en-US" w:bidi="ar-SA"/>
    </w:rPr>
  </w:style>
  <w:style w:type="paragraph" w:customStyle="1" w:styleId="39">
    <w:name w:val="E67B4D1B5BA94A538AEFDA2EAA27318A"/>
    <w:qFormat/>
    <w:uiPriority w:val="0"/>
    <w:pPr>
      <w:spacing w:after="0" w:line="240" w:lineRule="auto"/>
    </w:pPr>
    <w:rPr>
      <w:rFonts w:ascii="Calibri" w:hAnsi="Calibri" w:eastAsia="Times New Roman" w:cs="Calibri"/>
      <w:sz w:val="22"/>
      <w:szCs w:val="22"/>
      <w:lang w:val="en-US" w:eastAsia="en-US" w:bidi="ar-SA"/>
    </w:rPr>
  </w:style>
  <w:style w:type="paragraph" w:customStyle="1" w:styleId="40">
    <w:name w:val="7D9E3225188B4118A41FD936C5311C47"/>
    <w:uiPriority w:val="0"/>
    <w:pPr>
      <w:spacing w:after="0" w:line="240" w:lineRule="auto"/>
    </w:pPr>
    <w:rPr>
      <w:rFonts w:ascii="Calibri" w:hAnsi="Calibri" w:eastAsia="Times New Roman" w:cs="Calibri"/>
      <w:sz w:val="22"/>
      <w:szCs w:val="22"/>
      <w:lang w:val="en-US" w:eastAsia="en-US" w:bidi="ar-SA"/>
    </w:rPr>
  </w:style>
  <w:style w:type="paragraph" w:customStyle="1" w:styleId="41">
    <w:name w:val="F2030747E69747BDA4233D0E32A916E4"/>
    <w:qFormat/>
    <w:uiPriority w:val="0"/>
    <w:pPr>
      <w:spacing w:after="0" w:line="240" w:lineRule="auto"/>
    </w:pPr>
    <w:rPr>
      <w:rFonts w:ascii="Calibri" w:hAnsi="Calibri" w:eastAsia="Times New Roman" w:cs="Calibri"/>
      <w:sz w:val="22"/>
      <w:szCs w:val="22"/>
      <w:lang w:val="en-US" w:eastAsia="en-US" w:bidi="ar-SA"/>
    </w:rPr>
  </w:style>
  <w:style w:type="paragraph" w:customStyle="1" w:styleId="42">
    <w:name w:val="7E75704499164DA89285FE04508F6543"/>
    <w:uiPriority w:val="0"/>
    <w:pPr>
      <w:spacing w:after="0" w:line="240" w:lineRule="auto"/>
    </w:pPr>
    <w:rPr>
      <w:rFonts w:ascii="Calibri" w:hAnsi="Calibri" w:eastAsia="Times New Roman" w:cs="Calibri"/>
      <w:sz w:val="22"/>
      <w:szCs w:val="22"/>
      <w:lang w:val="en-US" w:eastAsia="en-US" w:bidi="ar-SA"/>
    </w:rPr>
  </w:style>
  <w:style w:type="paragraph" w:customStyle="1" w:styleId="43">
    <w:name w:val="24E90DA3D10346A79C853199A67F220D"/>
    <w:qFormat/>
    <w:uiPriority w:val="0"/>
    <w:pPr>
      <w:spacing w:after="0" w:line="240" w:lineRule="auto"/>
    </w:pPr>
    <w:rPr>
      <w:rFonts w:ascii="Calibri" w:hAnsi="Calibri" w:eastAsia="Times New Roman" w:cs="Calibri"/>
      <w:sz w:val="22"/>
      <w:szCs w:val="22"/>
      <w:lang w:val="en-US" w:eastAsia="en-US" w:bidi="ar-SA"/>
    </w:rPr>
  </w:style>
  <w:style w:type="paragraph" w:customStyle="1" w:styleId="44">
    <w:name w:val="25735E438F164BF586FE0B7430C215BA"/>
    <w:uiPriority w:val="0"/>
    <w:pPr>
      <w:spacing w:after="0" w:line="240" w:lineRule="auto"/>
    </w:pPr>
    <w:rPr>
      <w:rFonts w:ascii="Calibri" w:hAnsi="Calibri" w:eastAsia="Times New Roman" w:cs="Calibri"/>
      <w:sz w:val="22"/>
      <w:szCs w:val="22"/>
      <w:lang w:val="en-US" w:eastAsia="en-US" w:bidi="ar-SA"/>
    </w:rPr>
  </w:style>
  <w:style w:type="paragraph" w:customStyle="1" w:styleId="45">
    <w:name w:val="440F47F0BB9945D594FBB00157D484FE"/>
    <w:qFormat/>
    <w:uiPriority w:val="0"/>
    <w:pPr>
      <w:spacing w:after="0" w:line="240" w:lineRule="auto"/>
    </w:pPr>
    <w:rPr>
      <w:rFonts w:ascii="Calibri" w:hAnsi="Calibri" w:eastAsia="Times New Roman" w:cs="Calibri"/>
      <w:sz w:val="22"/>
      <w:szCs w:val="22"/>
      <w:lang w:val="en-US" w:eastAsia="en-US" w:bidi="ar-SA"/>
    </w:rPr>
  </w:style>
  <w:style w:type="paragraph" w:customStyle="1" w:styleId="46">
    <w:name w:val="71226AC28E75409C95E59EC4745919AA"/>
    <w:qFormat/>
    <w:uiPriority w:val="0"/>
    <w:pPr>
      <w:spacing w:after="0" w:line="240" w:lineRule="auto"/>
    </w:pPr>
    <w:rPr>
      <w:rFonts w:ascii="Calibri" w:hAnsi="Calibri" w:eastAsia="Times New Roman" w:cs="Calibri"/>
      <w:sz w:val="22"/>
      <w:szCs w:val="22"/>
      <w:lang w:val="en-US" w:eastAsia="en-US" w:bidi="ar-SA"/>
    </w:rPr>
  </w:style>
  <w:style w:type="paragraph" w:customStyle="1" w:styleId="47">
    <w:name w:val="E3A4C63B5F074814A5F06865959540B7"/>
    <w:uiPriority w:val="0"/>
    <w:pPr>
      <w:spacing w:after="0" w:line="240" w:lineRule="auto"/>
    </w:pPr>
    <w:rPr>
      <w:rFonts w:ascii="Calibri" w:hAnsi="Calibri" w:eastAsia="Times New Roman" w:cs="Calibri"/>
      <w:sz w:val="22"/>
      <w:szCs w:val="22"/>
      <w:lang w:val="en-US" w:eastAsia="en-US" w:bidi="ar-SA"/>
    </w:rPr>
  </w:style>
  <w:style w:type="paragraph" w:customStyle="1" w:styleId="48">
    <w:name w:val="3B945B8919F04367852F930123132896"/>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49">
    <w:name w:val="03109AE7EFE148D380F2015C00EC55BA"/>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0">
    <w:name w:val="EC72AEF0B13C48D492971BB33F857D87"/>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1">
    <w:name w:val="581F6A7652FD40D8B8A0BE1C6F166B1F"/>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2">
    <w:name w:val="EF53B8224A824C4082A3D632D89CF115"/>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3">
    <w:name w:val="6F0309B4EA8044E2BA7C439887D6E343"/>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4">
    <w:name w:val="7FA74A1D92B142919355AAD898285F32"/>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5">
    <w:name w:val="7CAD9A92891C4ECE8D79555D3DC4D60B"/>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6">
    <w:name w:val="35E06CC25B78419588003BCD7C2EED49"/>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7">
    <w:name w:val="CC4C540D632A46BFB2CDD0B5F331AF38"/>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8">
    <w:name w:val="BA9D15EB61BD4A45BA5CF0258F913997"/>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59">
    <w:name w:val="F110DD924EA34C998DBD7CF43BBF607E"/>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0">
    <w:name w:val="15A89426A5134634A9BCD867BB5FDA8E"/>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1">
    <w:name w:val="A9EACB34B2F54213B06271983E74F39B"/>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2">
    <w:name w:val="B9240F13D56A49DFA6ABCD4A95359198"/>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3">
    <w:name w:val="4D9FB8CF83EC47E69FE146929AC39066"/>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4">
    <w:name w:val="E501359509DF444E8EBDFEFD96611624"/>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5">
    <w:name w:val="56864A26FD4D4B5AB55359713AE3A926"/>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6">
    <w:name w:val="9AB6A85F4F82447DB51443117620B499"/>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7">
    <w:name w:val="18048454EF684930BF09A834C161E6DC"/>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8">
    <w:name w:val="2B524FBEFCE04802B1FBE110A0BD9392"/>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69">
    <w:name w:val="E210996DF68F4AB6A892003F06ECD918"/>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0">
    <w:name w:val="8B097CCC52F643CABF6475AD94AB5997"/>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1">
    <w:name w:val="1A17CD86C5B94DD59C12354AE7A21EA6"/>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2">
    <w:name w:val="731E63C5B46E4D83B1B2E15F87EF4E8A"/>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3">
    <w:name w:val="F32600F8212A4FA2B0C7675D1B18B93E"/>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4">
    <w:name w:val="5D3D89F751D84D048A91DD75DAF6C72C"/>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5">
    <w:name w:val="773B3DB108B2409C915C32C6CCE95833"/>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6">
    <w:name w:val="63CDBB660D084B049DA10B27AF89DEFC"/>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7">
    <w:name w:val="BF046C1385CC4445A0D77E76A9A97B64"/>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8">
    <w:name w:val="9D0C8317DF3242398D3331A3AC71EBF5"/>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79">
    <w:name w:val="F098D74DBB7042E5A7062E572C78DE51"/>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0">
    <w:name w:val="FBB5E3F344B24C5AB2B9034752202971"/>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1">
    <w:name w:val="4F0443C9D6FC4D92A6578FFB09772748"/>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2">
    <w:name w:val="4A0B4AA5BC7B4A79AFFC9BDD208D48F2"/>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3">
    <w:name w:val="F0E96964EB0D4EB791AAF401EC1F34EC"/>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4">
    <w:name w:val="A3CEC4E4F5714738BB466B3BCFBDE99F"/>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5">
    <w:name w:val="EB5613C9C0F440A8BD3A121DA9277217"/>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6">
    <w:name w:val="AE03E3EFCA9C4DFEB4C21B451D774CA9"/>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7">
    <w:name w:val="BACE53A8B2BE407EB624AFEF1A008FCE"/>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8">
    <w:name w:val="921B5E87DBDF4B0386C056185202E124"/>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89">
    <w:name w:val="BF47FEF9506E4914939C769B650B4587"/>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0">
    <w:name w:val="C88AB5D1B31149D5A412255DC850F6BE"/>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1">
    <w:name w:val="10FCC75DD787463B8459E0585A28C66F"/>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2">
    <w:name w:val="AD5E8360C08E4FEA8C13DD9979A42FAC"/>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3">
    <w:name w:val="589E59A7D64846A0B0F400AF200C5391"/>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4">
    <w:name w:val="CFE51233425E4759B0180C6E8341CD19"/>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5">
    <w:name w:val="39A7AC5C7FED49D9A2866A9894A9581B"/>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6">
    <w:name w:val="06D5C44932FD4D27AE3D6363CFDD7736"/>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7">
    <w:name w:val="3FFE25E18FA34A1EA387BBEBE35AA9CF"/>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8">
    <w:name w:val="93B1670DFF6D47F48E7F4F732B251E46"/>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99">
    <w:name w:val="406BA4BB9FF64963926C96C7145023A9"/>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0">
    <w:name w:val="51CB6289EA6443EFB19EBF075847CD75"/>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1">
    <w:name w:val="A76B46BBE55A40F784897C520724DEDD"/>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2">
    <w:name w:val="91D93E1B0FEF4155882347127E92626A"/>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3">
    <w:name w:val="619716D0644B42AF8E5C90974136A832"/>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4">
    <w:name w:val="8DBA1D768EC9407EA0849B858C4A3740"/>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5">
    <w:name w:val="DA18733ECEC444B4B57989EC3FBF3B83"/>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6">
    <w:name w:val="6F849E075A5E4B52ADEE234E61F294C8"/>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7">
    <w:name w:val="236FFFFC3CBF4E2094A51D1974204502"/>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8">
    <w:name w:val="4C5160C4CC2849899094DFEDFF64DD04"/>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09">
    <w:name w:val="CF68126C9C64497F8C01A3352304DCCD"/>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0">
    <w:name w:val="5253F50B17FB4919809BC523CBAA82C7"/>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1">
    <w:name w:val="D280600771C24A15B57D99A8E0D1FE8E"/>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2">
    <w:name w:val="DC389DF8B5C74851850D500CE304DAA0"/>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3">
    <w:name w:val="3A8C5BB3CACD4BD596F4911FCEF19C2B"/>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4">
    <w:name w:val="E300EC4D91DF4736BCAA0CFBA47BBF48"/>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5">
    <w:name w:val="7D7408CD9F014C1FA22B03F5E1835380"/>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6">
    <w:name w:val="09954D0B8A284937B5EE26697C46BCEA"/>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7">
    <w:name w:val="4796112BE5104B3EA7EAB3794993CAB5"/>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8">
    <w:name w:val="CF99DF7BA6294A39ADD93D4E07A4245A"/>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19">
    <w:name w:val="B44343C6087641D699829D9674A5DF70"/>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20">
    <w:name w:val="869B96596F6C48389FCDE3BCD62260D0"/>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21">
    <w:name w:val="CCE92074D12B4684861550EC17C70871"/>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22">
    <w:name w:val="6B76EFFC7AEF4B5E980169E01B8610EA"/>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23">
    <w:name w:val="26258AC3B28D4636BDD08DA00867B8FD"/>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24">
    <w:name w:val="4062A76346DA4208945F5DBAC81EBBDC"/>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25">
    <w:name w:val="2852A0872C324CAEBBEEE984E6656D8D"/>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26">
    <w:name w:val="52AE689D7F214F94B7ECC21CE5372344"/>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27">
    <w:name w:val="CF2CD3794CF043359ED1209254362F2E"/>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28">
    <w:name w:val="38E90B6A71874EA4A85099495C6A570B"/>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29">
    <w:name w:val="5B173906F41644F18E4774530145E8AD"/>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30">
    <w:name w:val="78D2C09D33E74363BF9A5EAB335360EC"/>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31">
    <w:name w:val="DA0EA1AED758493D88EFDCCF70FCC0AD"/>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32">
    <w:name w:val="D66E5995341A4F92AE123E51EAA48226"/>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33">
    <w:name w:val="0E5D9BA4BA344EBBB95F1B468EE09BA3"/>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34">
    <w:name w:val="D129D6D09A5D4BA1BFCBFAB63AE655B3"/>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35">
    <w:name w:val="BE99873CD88345F1972DE0773BB338CE"/>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36">
    <w:name w:val="1ED1DB1029CE4116A060145ABD5EE233"/>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37">
    <w:name w:val="B02C9F6211BB4EC5BFDBBF377858F1D2"/>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38">
    <w:name w:val="9A1F866078CF4663A74B368091DDCFFB"/>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39">
    <w:name w:val="5710498F143D4D0CA9DC386B53FAB46C"/>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40">
    <w:name w:val="5F85B8D8656E480EAC7C25273D4A86F4"/>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41">
    <w:name w:val="18D39276C26C4DB0967FEEFB0B6F45A6"/>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42">
    <w:name w:val="342DA32C197747F1A55409B56E887A0A"/>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43">
    <w:name w:val="920B714DE3654996A8DF61A7A418776D"/>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44">
    <w:name w:val="1F2707E4B8944096A2C27AB812709E50"/>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45">
    <w:name w:val="F1B53AE3F4B84CFE94C9F38C00B3DB42"/>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46">
    <w:name w:val="33B0C1CC7BC84379A294907F278AF24E"/>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47">
    <w:name w:val="1845D9AFEF8C448AB9C013D660BA7230"/>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48">
    <w:name w:val="4083ED5AB94B446380A176871DE55D75"/>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49">
    <w:name w:val="6DDA67E9452843BA87564CBF8566D22C"/>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50">
    <w:name w:val="EF00870485B948F1927C94433CB34FA5"/>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51">
    <w:name w:val="EDDB48FFE2644A4FA314ABC590D51AAA"/>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52">
    <w:name w:val="891189B7705246098AF93B0B14EC6B9E"/>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53">
    <w:name w:val="EF870E16AD6643BE891F02BB046FD02C"/>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54">
    <w:name w:val="386745593AF9480C87B997C9933D51B1"/>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55">
    <w:name w:val="557464C1AA0F4C0F8ECACF44A4D1A2CF"/>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56">
    <w:name w:val="499616D281904271BE4C3E97EEF110C1"/>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57">
    <w:name w:val="CFC266832E314C43A3F115F9242705CB"/>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58">
    <w:name w:val="C35B71380E014317B9829E80065897EF"/>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59">
    <w:name w:val="49105F557A324CF08A2F9C7604AB35DF"/>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60">
    <w:name w:val="FCDA43B27384457883903E0A3B467D8F"/>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61">
    <w:name w:val="3558C68DE86A4AC0B5971433456C2128"/>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62">
    <w:name w:val="6383FBBD81234E1BA88F6BF1BFF70BD4"/>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63">
    <w:name w:val="DCAE6E59997F43B6B28627A48AA36818"/>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64">
    <w:name w:val="30D1C708E42D4C9AB94FC3E9F0CC785B"/>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65">
    <w:name w:val="9BCF653FF64E4B98A26D799E24955CF9"/>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66">
    <w:name w:val="53E2836880864F07B5307C577E2D1FBE"/>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67">
    <w:name w:val="7825537F74C24432B335DA831E83F654"/>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68">
    <w:name w:val="597339E13D8641F1B671AC2F04BCCB26"/>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69">
    <w:name w:val="DC3A2CDB45CB49D1BB1AC6602C7EB164"/>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70">
    <w:name w:val="80642F2EA7B141E89EBCB0016710F1D8"/>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71">
    <w:name w:val="8E8312A3A9484C8DA112F48B95987081"/>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72">
    <w:name w:val="AAC7673CEC194D37B51571793897FA10"/>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73">
    <w:name w:val="9B87F41C537A409A979776A8B33169B6"/>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74">
    <w:name w:val="4823AC63FC354EC29126A8B19AD3C018"/>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75">
    <w:name w:val="FF3CEC2294DE4F46805C03E49C38B8DC"/>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76">
    <w:name w:val="38B4AA98BD9E44F499E3A684EC86514D"/>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77">
    <w:name w:val="76D488894D784A7A93F5A81C7D870E8E"/>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78">
    <w:name w:val="CD83A3D9B83E47FF97E7A63667E1C99F"/>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79">
    <w:name w:val="00011AEEC16F4733B3DAF11EBF6D7D27"/>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80">
    <w:name w:val="3AE7771AA9614725A1718A31CC6FA16F"/>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81">
    <w:name w:val="A5FEFC4B14734CE9A1DC4277069CC3CA"/>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82">
    <w:name w:val="2E3139BB70CE4AFBA60E12078A12F457"/>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83">
    <w:name w:val="0F07E8B759204383B0477A7FAAC347C9"/>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84">
    <w:name w:val="FD582F6F672A48CDB6A0C479266A0AFD"/>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85">
    <w:name w:val="CF200A8503664E4BA0D42197413389BF"/>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86">
    <w:name w:val="2FF3725C2E7443F2A1AF0B47A27CC9BB"/>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87">
    <w:name w:val="FF7032A917F14AAEAA38B99F5E8E2A58"/>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88">
    <w:name w:val="24C5DB3AF2844D90AB01D49FA76DADB4"/>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89">
    <w:name w:val="F85E0EAE348F4328B60ADAC0164CCCEC"/>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90">
    <w:name w:val="DB6EAC383BE34C59AB3B99F060BFA1F3"/>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91">
    <w:name w:val="5EBC2F112DBB4B6EAA548C5EB2CD5F20"/>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92">
    <w:name w:val="B7D536A6562545CB92AD34F576024DB8"/>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93">
    <w:name w:val="4EFB2BC7C46D4C0889963F3266E4A73B"/>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94">
    <w:name w:val="E75D64E5F0F94B8B8E2738A6EE2F03BC"/>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95">
    <w:name w:val="0628C41FC50C4A6FBEC37B4716EEA2B8"/>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96">
    <w:name w:val="781AA136B42F4A388A31025A022EA7D1"/>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97">
    <w:name w:val="4CA3A34BC222449082AED69A80CF65B6"/>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98">
    <w:name w:val="6E8B9826B6884FF3A31228C3AD651AF8"/>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199">
    <w:name w:val="C3495B836D2D4C189C7EF9B0D6CB9D03"/>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00">
    <w:name w:val="48E92D7740AC4508A771236A085FCB09"/>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01">
    <w:name w:val="D52AAC6AF56A469DAC7FC7C77DA5E519"/>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02">
    <w:name w:val="BBDDF758523E44E5BD7B10B842CF94E5"/>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03">
    <w:name w:val="CBEC89E736F14BC899BB77E1E936ADCA"/>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04">
    <w:name w:val="C5FDBE19E92C49F5BF9CC9937A495764"/>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customStyle="1" w:styleId="205">
    <w:name w:val="204E4BC6DBD64C09B666F8938D6C35BC"/>
    <w:uiPriority w:val="0"/>
    <w:pPr>
      <w:spacing w:after="200" w:line="276"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98E6643DD6FF5429B8E18E4896FA32A" ma:contentTypeVersion="36" ma:contentTypeDescription="Create a new document." ma:contentTypeScope="" ma:versionID="9eda9c2231ccb6611ed3d000dab7b057">
  <xsd:schema xmlns:xsd="http://www.w3.org/2001/XMLSchema" xmlns:xs="http://www.w3.org/2001/XMLSchema" xmlns:p="http://schemas.microsoft.com/office/2006/metadata/properties" xmlns:ns1="http://schemas.microsoft.com/sharepoint/v3" xmlns:ns2="43668e79-6fdd-42f5-9b8e-18e4896fa32a" xmlns:ns3="43668E79-6FDD-42F5-9B8E-18E4896FA32A" xmlns:ns4="f6d67f09-d0ae-4744-9067-740867136662" targetNamespace="http://schemas.microsoft.com/office/2006/metadata/properties" ma:root="true" ma:fieldsID="dd6787441ef75e591be51daf48d516de" ns1:_="" ns2:_="" ns3:_="" ns4:_="">
    <xsd:import namespace="http://schemas.microsoft.com/sharepoint/v3"/>
    <xsd:import namespace="43668e79-6fdd-42f5-9b8e-18e4896fa32a"/>
    <xsd:import namespace="43668E79-6FDD-42F5-9B8E-18E4896FA32A"/>
    <xsd:import namespace="f6d67f09-d0ae-4744-9067-740867136662"/>
    <xsd:element name="properties">
      <xsd:complexType>
        <xsd:sequence>
          <xsd:element name="documentManagement">
            <xsd:complexType>
              <xsd:all>
                <xsd:element ref="ns2:Process_x0020_ID_x0020__x0028_from_x0020_Processes_x0029_" minOccurs="0"/>
                <xsd:element ref="ns3:Category0" minOccurs="0"/>
                <xsd:element ref="ns3:Scope" minOccurs="0"/>
                <xsd:element ref="ns2:Required_x0020_by_x0020_Governance" minOccurs="0"/>
                <xsd:element ref="ns2:Associated_x0020_PMAS_x0020_Milestone" minOccurs="0"/>
                <xsd:element ref="ns2:External_x0020_Link" minOccurs="0"/>
                <xsd:element ref="ns2:External_x0020_URL" minOccurs="0"/>
                <xsd:element ref="ns2:VOA" minOccurs="0"/>
                <xsd:element ref="ns1:_ModerationComments" minOccurs="0"/>
                <xsd:element ref="ns1:File_x0020_Type" minOccurs="0"/>
                <xsd:element ref="ns1:HTML_x0020_File_x0020_Type" minOccurs="0"/>
                <xsd:element ref="ns1:_SourceUrl" minOccurs="0"/>
                <xsd:element ref="ns1:_SharedFileIndex" minOccurs="0"/>
                <xsd:element ref="ns1:ContentTypeId" minOccurs="0"/>
                <xsd:element ref="ns1:TemplateUrl" minOccurs="0"/>
                <xsd:element ref="ns1:xd_ProgID" minOccurs="0"/>
                <xsd:element ref="ns1:xd_Signature" minOccurs="0"/>
                <xsd:element ref="ns2:Process_x0020_ID_x003a_Process_x0020_Name" minOccurs="0"/>
                <xsd:element ref="ns1:ID" minOccurs="0"/>
                <xsd:element ref="ns1:Author" minOccurs="0"/>
                <xsd:element ref="ns1:Editor" minOccurs="0"/>
                <xsd:element ref="ns1:_HasCopyDestinations" minOccurs="0"/>
                <xsd:element ref="ns1:_CopySource" minOccurs="0"/>
                <xsd:element ref="ns1:_ModerationStatu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4:TaxKeywordTaxHTField" minOccurs="0"/>
                <xsd:element ref="ns4:TaxCatchAll" minOccurs="0"/>
                <xsd:element ref="ns2:Purpos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ModerationComments" ma:index="10" nillable="true" ma:displayName="Approver Comments" ma:hidden="true" ma:internalName="_ModerationComments" ma:readOnly="true">
      <xsd:simpleType>
        <xsd:restriction base="dms:Note"/>
      </xsd:simpleType>
    </xsd:element>
    <xsd:element name="File_x0020_Type" ma:index="13" nillable="true" ma:displayName="File Type" ma:hidden="true" ma:internalName="File_x0020_Type" ma:readOnly="true">
      <xsd:simpleType>
        <xsd:restriction base="dms:Text"/>
      </xsd:simpleType>
    </xsd:element>
    <xsd:element name="HTML_x0020_File_x0020_Type" ma:index="14" nillable="true" ma:displayName="HTML File Type" ma:hidden="true" ma:internalName="HTML_x0020_File_x0020_Type" ma:readOnly="true">
      <xsd:simpleType>
        <xsd:restriction base="dms:Text"/>
      </xsd:simpleType>
    </xsd:element>
    <xsd:element name="_SourceUrl" ma:index="15" nillable="true" ma:displayName="Source URL" ma:hidden="true" ma:internalName="_SourceUrl">
      <xsd:simpleType>
        <xsd:restriction base="dms:Text"/>
      </xsd:simpleType>
    </xsd:element>
    <xsd:element name="_SharedFileIndex" ma:index="16" nillable="true" ma:displayName="Shared File Index" ma:hidden="true" ma:internalName="_SharedFileIndex">
      <xsd:simpleType>
        <xsd:restriction base="dms:Text"/>
      </xsd:simpleType>
    </xsd:element>
    <xsd:element name="ContentTypeId" ma:index="17" nillable="true" ma:displayName="Content Type ID" ma:hidden="true" ma:internalName="ContentTypeId" ma:readOnly="true">
      <xsd:simpleType>
        <xsd:restriction base="dms:Unknown"/>
      </xsd:simpleType>
    </xsd:element>
    <xsd:element name="TemplateUrl" ma:index="18" nillable="true" ma:displayName="Template Link" ma:hidden="true" ma:internalName="TemplateUrl">
      <xsd:simpleType>
        <xsd:restriction base="dms:Text"/>
      </xsd:simpleType>
    </xsd:element>
    <xsd:element name="xd_ProgID" ma:index="19" nillable="true" ma:displayName="HTML File Link" ma:hidden="true" ma:internalName="xd_ProgID">
      <xsd:simpleType>
        <xsd:restriction base="dms:Text"/>
      </xsd:simpleType>
    </xsd:element>
    <xsd:element name="xd_Signature" ma:index="20" nillable="true" ma:displayName="Is Signed" ma:hidden="true" ma:internalName="xd_Signature" ma:readOnly="true">
      <xsd:simpleType>
        <xsd:restriction base="dms:Boolean"/>
      </xsd:simpleType>
    </xsd:element>
    <xsd:element name="ID" ma:index="22" nillable="true" ma:displayName="ID" ma:internalName="ID" ma:readOnly="true">
      <xsd:simpleType>
        <xsd:restriction base="dms:Unknown"/>
      </xsd:simpleType>
    </xsd:element>
    <xsd:element name="Author" ma:index="25" nillable="true" ma:displayName="Created By"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27" nillable="true" ma:displayName="Modified By"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28" nillable="true" ma:displayName="Has Copy Destinations" ma:hidden="true" ma:internalName="_HasCopyDestinations" ma:readOnly="true">
      <xsd:simpleType>
        <xsd:restriction base="dms:Boolean"/>
      </xsd:simpleType>
    </xsd:element>
    <xsd:element name="_CopySource" ma:index="29" nillable="true" ma:displayName="Copy Source" ma:internalName="_CopySource" ma:readOnly="true">
      <xsd:simpleType>
        <xsd:restriction base="dms:Text"/>
      </xsd:simpleType>
    </xsd:element>
    <xsd:element name="_ModerationStatus" ma:index="30" nillable="true" ma:displayName="Approval Status" ma:default="0" ma:hidden="true" ma:internalName="_ModerationStatus" ma:readOnly="true">
      <xsd:simpleType>
        <xsd:restriction base="dms:Unknown"/>
      </xsd:simpleType>
    </xsd:element>
    <xsd:element name="FileRef" ma:index="31" nillable="true" ma:displayName="URL Path" ma:hidden="true" ma:list="Docs" ma:internalName="FileRef" ma:readOnly="true" ma:showField="FullUrl">
      <xsd:simpleType>
        <xsd:restriction base="dms:Lookup"/>
      </xsd:simpleType>
    </xsd:element>
    <xsd:element name="FileDirRef" ma:index="32" nillable="true" ma:displayName="Path" ma:hidden="true" ma:list="Docs" ma:internalName="FileDirRef" ma:readOnly="true" ma:showField="DirName">
      <xsd:simpleType>
        <xsd:restriction base="dms:Lookup"/>
      </xsd:simpleType>
    </xsd:element>
    <xsd:element name="Last_x0020_Modified" ma:index="33" nillable="true" ma:displayName="Modified" ma:format="TRUE" ma:hidden="true" ma:list="Docs" ma:internalName="Last_x0020_Modified" ma:readOnly="true" ma:showField="TimeLastModified">
      <xsd:simpleType>
        <xsd:restriction base="dms:Lookup"/>
      </xsd:simpleType>
    </xsd:element>
    <xsd:element name="Created_x0020_Date" ma:index="34" nillable="true" ma:displayName="Created" ma:format="TRUE" ma:hidden="true" ma:list="Docs" ma:internalName="Created_x0020_Date" ma:readOnly="true" ma:showField="TimeCreated">
      <xsd:simpleType>
        <xsd:restriction base="dms:Lookup"/>
      </xsd:simpleType>
    </xsd:element>
    <xsd:element name="File_x0020_Size" ma:index="35" nillable="true" ma:displayName="File Size" ma:format="TRUE" ma:hidden="true" ma:list="Docs" ma:internalName="File_x0020_Size" ma:readOnly="true" ma:showField="SizeInKB">
      <xsd:simpleType>
        <xsd:restriction base="dms:Lookup"/>
      </xsd:simpleType>
    </xsd:element>
    <xsd:element name="FSObjType" ma:index="36" nillable="true" ma:displayName="Item Type" ma:hidden="true" ma:list="Docs" ma:internalName="FSObjType" ma:readOnly="true" ma:showField="FSType">
      <xsd:simpleType>
        <xsd:restriction base="dms:Lookup"/>
      </xsd:simpleType>
    </xsd:element>
    <xsd:element name="SortBehavior" ma:index="37" nillable="true" ma:displayName="Sort Type" ma:hidden="true" ma:list="Docs" ma:internalName="SortBehavior" ma:readOnly="true" ma:showField="SortBehavior">
      <xsd:simpleType>
        <xsd:restriction base="dms:Lookup"/>
      </xsd:simpleType>
    </xsd:element>
    <xsd:element name="CheckedOutUserId" ma:index="39" nillable="true" ma:displayName="ID of the User who has the item Checked Out" ma:hidden="true" ma:list="Docs" ma:internalName="CheckedOutUserId" ma:readOnly="true" ma:showField="CheckoutUserId">
      <xsd:simpleType>
        <xsd:restriction base="dms:Lookup"/>
      </xsd:simpleType>
    </xsd:element>
    <xsd:element name="IsCheckedoutToLocal" ma:index="40" nillable="true" ma:displayName="Is Checked out to local" ma:hidden="true" ma:list="Docs" ma:internalName="IsCheckedoutToLocal" ma:readOnly="true" ma:showField="IsCheckoutToLocal">
      <xsd:simpleType>
        <xsd:restriction base="dms:Lookup"/>
      </xsd:simpleType>
    </xsd:element>
    <xsd:element name="CheckoutUser" ma:index="41" nillable="true" ma:displayName="Checked Out T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42" nillable="true" ma:displayName="Unique Id" ma:hidden="true" ma:list="Docs" ma:internalName="UniqueId" ma:readOnly="true" ma:showField="UniqueId">
      <xsd:simpleType>
        <xsd:restriction base="dms:Lookup"/>
      </xsd:simpleType>
    </xsd:element>
    <xsd:element name="SyncClientId" ma:index="43" nillable="true" ma:displayName="Client Id" ma:hidden="true" ma:list="Docs" ma:internalName="SyncClientId" ma:readOnly="true" ma:showField="SyncClientId">
      <xsd:simpleType>
        <xsd:restriction base="dms:Lookup"/>
      </xsd:simpleType>
    </xsd:element>
    <xsd:element name="ProgId" ma:index="44" nillable="true" ma:displayName="ProgId" ma:hidden="true" ma:list="Docs" ma:internalName="ProgId" ma:readOnly="true" ma:showField="ProgId">
      <xsd:simpleType>
        <xsd:restriction base="dms:Lookup"/>
      </xsd:simpleType>
    </xsd:element>
    <xsd:element name="ScopeId" ma:index="45" nillable="true" ma:displayName="ScopeId" ma:hidden="true" ma:list="Docs" ma:internalName="ScopeId" ma:readOnly="true" ma:showField="ScopeId">
      <xsd:simpleType>
        <xsd:restriction base="dms:Lookup"/>
      </xsd:simpleType>
    </xsd:element>
    <xsd:element name="VirusStatus" ma:index="46" nillable="true" ma:displayName="Virus Status" ma:format="TRUE" ma:hidden="true" ma:list="Docs" ma:internalName="VirusStatus" ma:readOnly="true" ma:showField="Size">
      <xsd:simpleType>
        <xsd:restriction base="dms:Lookup"/>
      </xsd:simpleType>
    </xsd:element>
    <xsd:element name="CheckedOutTitle" ma:index="47" nillable="true" ma:displayName="Checked Out To" ma:format="TRUE" ma:hidden="true" ma:list="Docs" ma:internalName="CheckedOutTitle" ma:readOnly="true" ma:showField="CheckedOutTitle">
      <xsd:simpleType>
        <xsd:restriction base="dms:Lookup"/>
      </xsd:simpleType>
    </xsd:element>
    <xsd:element name="_CheckinComment" ma:index="48" nillable="true" ma:displayName="Check In Comment" ma:format="TRUE" ma:list="Docs" ma:internalName="_CheckinComment" ma:readOnly="true" ma:showField="CheckinComment">
      <xsd:simpleType>
        <xsd:restriction base="dms:Lookup"/>
      </xsd:simpleType>
    </xsd:element>
    <xsd:element name="MetaInfo" ma:index="61" nillable="true" ma:displayName="Property Bag" ma:hidden="true" ma:list="Docs" ma:internalName="MetaInfo" ma:showField="MetaInfo">
      <xsd:simpleType>
        <xsd:restriction base="dms:Lookup"/>
      </xsd:simpleType>
    </xsd:element>
    <xsd:element name="_Level" ma:index="62" nillable="true" ma:displayName="Level" ma:hidden="true" ma:internalName="_Level" ma:readOnly="true">
      <xsd:simpleType>
        <xsd:restriction base="dms:Unknown"/>
      </xsd:simpleType>
    </xsd:element>
    <xsd:element name="_IsCurrentVersion" ma:index="63" nillable="true" ma:displayName="Is Current Version" ma:hidden="true" ma:internalName="_IsCurrentVersion" ma:readOnly="true">
      <xsd:simpleType>
        <xsd:restriction base="dms:Boolean"/>
      </xsd:simpleType>
    </xsd:element>
    <xsd:element name="ItemChildCount" ma:index="64" nillable="true" ma:displayName="Item Child Count" ma:hidden="true" ma:list="Docs" ma:internalName="ItemChildCount" ma:readOnly="true" ma:showField="ItemChildCount">
      <xsd:simpleType>
        <xsd:restriction base="dms:Lookup"/>
      </xsd:simpleType>
    </xsd:element>
    <xsd:element name="FolderChildCount" ma:index="65" nillable="true" ma:displayName="Folder Child Count" ma:hidden="true" ma:list="Docs" ma:internalName="FolderChildCount" ma:readOnly="true" ma:showField="FolderChildCount">
      <xsd:simpleType>
        <xsd:restriction base="dms:Lookup"/>
      </xsd:simpleType>
    </xsd:element>
    <xsd:element name="owshiddenversion" ma:index="69" nillable="true" ma:displayName="owshiddenversion" ma:hidden="true" ma:internalName="owshiddenversion" ma:readOnly="true">
      <xsd:simpleType>
        <xsd:restriction base="dms:Unknown"/>
      </xsd:simpleType>
    </xsd:element>
    <xsd:element name="_UIVersion" ma:index="70" nillable="true" ma:displayName="UI Version" ma:hidden="true" ma:internalName="_UIVersion" ma:readOnly="true">
      <xsd:simpleType>
        <xsd:restriction base="dms:Unknown"/>
      </xsd:simpleType>
    </xsd:element>
    <xsd:element name="_UIVersionString" ma:index="71" nillable="true" ma:displayName="Version" ma:internalName="_UIVersionString" ma:readOnly="true">
      <xsd:simpleType>
        <xsd:restriction base="dms:Text"/>
      </xsd:simpleType>
    </xsd:element>
    <xsd:element name="InstanceID" ma:index="72" nillable="true" ma:displayName="Instance ID" ma:hidden="true" ma:internalName="InstanceID" ma:readOnly="true">
      <xsd:simpleType>
        <xsd:restriction base="dms:Unknown"/>
      </xsd:simpleType>
    </xsd:element>
    <xsd:element name="Order" ma:index="73" nillable="true" ma:displayName="Order" ma:hidden="true" ma:internalName="Order">
      <xsd:simpleType>
        <xsd:restriction base="dms:Number"/>
      </xsd:simpleType>
    </xsd:element>
    <xsd:element name="GUID" ma:index="74" nillable="true" ma:displayName="GUID" ma:hidden="true" ma:internalName="GUID" ma:readOnly="true">
      <xsd:simpleType>
        <xsd:restriction base="dms:Unknown"/>
      </xsd:simpleType>
    </xsd:element>
    <xsd:element name="WorkflowVersion" ma:index="75" nillable="true" ma:displayName="Workflow Version" ma:hidden="true" ma:internalName="WorkflowVersion" ma:readOnly="true">
      <xsd:simpleType>
        <xsd:restriction base="dms:Unknown"/>
      </xsd:simpleType>
    </xsd:element>
    <xsd:element name="WorkflowInstanceID" ma:index="76" nillable="true" ma:displayName="Workflow Instance ID" ma:hidden="true" ma:internalName="WorkflowInstanceID" ma:readOnly="true">
      <xsd:simpleType>
        <xsd:restriction base="dms:Unknown"/>
      </xsd:simpleType>
    </xsd:element>
    <xsd:element name="ParentVersionString" ma:index="77" nillable="true" ma:displayName="Source Version (Converted Document)" ma:hidden="true" ma:list="Docs" ma:internalName="ParentVersionString" ma:readOnly="true" ma:showField="ParentVersionString">
      <xsd:simpleType>
        <xsd:restriction base="dms:Lookup"/>
      </xsd:simpleType>
    </xsd:element>
    <xsd:element name="ParentLeafName" ma:index="78" nillable="true" ma:displayName="Source Name (Converted Document)" ma:hidden="true" ma:list="Docs" ma:internalName="ParentLeafName" ma:readOnly="true" ma:showField="ParentLeafName">
      <xsd:simpleType>
        <xsd:restriction base="dms:Lookup"/>
      </xsd:simpleType>
    </xsd:element>
    <xsd:element name="DocConcurrencyNumber" ma:index="79" nillable="true" ma:displayName="Document Concurrency Number" ma:hidden="true" ma:list="Docs" ma:internalName="DocConcurrencyNumber" ma:readOnly="true" ma:showField="DocConcurrencyNumber">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43668e79-6fdd-42f5-9b8e-18e4896fa32a" elementFormDefault="qualified">
    <xsd:import namespace="http://schemas.microsoft.com/office/2006/documentManagement/types"/>
    <xsd:import namespace="http://schemas.microsoft.com/office/infopath/2007/PartnerControls"/>
    <xsd:element name="Process_x0020_ID_x0020__x0028_from_x0020_Processes_x0029_" ma:index="2" nillable="true" ma:displayName="Process ID" ma:description="Select the process ID(s) where the artifact is either created or updated." ma:list="{4ab19761-e153-4db0-ad5a-6e9a42571488}" ma:internalName="Process_x0020_ID_x0020__x0028_from_x0020_Processes_x0029_" ma:readOnly="false" ma:showField="Process_x0020_Name">
      <xsd:complexType>
        <xsd:complexContent>
          <xsd:extension base="dms:MultiChoiceLookup">
            <xsd:sequence>
              <xsd:element name="Value" type="dms:Lookup" maxOccurs="unbounded" minOccurs="0" nillable="true"/>
            </xsd:sequence>
          </xsd:extension>
        </xsd:complexContent>
      </xsd:complexType>
    </xsd:element>
    <xsd:element name="Required_x0020_by_x0020_Governance" ma:index="5" nillable="true" ma:displayName="Required by Governance" ma:internalName="Required_x0020_by_x0020_Governance">
      <xsd:complexType>
        <xsd:complexContent>
          <xsd:extension base="dms:MultiChoice">
            <xsd:sequence>
              <xsd:element name="Value" maxOccurs="unbounded" minOccurs="0" nillable="true">
                <xsd:simpleType>
                  <xsd:restriction base="dms:Choice">
                    <xsd:enumeration value="PMAS"/>
                    <xsd:enumeration value="ESE ETS"/>
                    <xsd:enumeration value="ESE Release Review"/>
                    <xsd:enumeration value="Assessment and Authorization"/>
                    <xsd:enumeration value="VHA Release Management"/>
                    <xsd:enumeration value="Operational Readiness"/>
                    <xsd:enumeration value="Enterprise Operations"/>
                    <xsd:enumeration value="Field Operations"/>
                  </xsd:restriction>
                </xsd:simpleType>
              </xsd:element>
            </xsd:sequence>
          </xsd:extension>
        </xsd:complexContent>
      </xsd:complexType>
    </xsd:element>
    <xsd:element name="Associated_x0020_PMAS_x0020_Milestone" ma:index="6" nillable="true" ma:displayName="Required by Milestone" ma:default="No" ma:description="This field is selected when Required by PMAS = &quot;Yes&quot;" ma:format="Dropdown" ma:internalName="Associated_x0020_PMAS_x0020_Milestone">
      <xsd:simpleType>
        <xsd:restriction base="dms:Choice">
          <xsd:enumeration value="No"/>
          <xsd:enumeration value="MS 0"/>
          <xsd:enumeration value="MS 1"/>
          <xsd:enumeration value="MS 1 IOC"/>
          <xsd:enumeration value="MS 2"/>
          <xsd:enumeration value="MS 3"/>
          <xsd:enumeration value="MS 4"/>
        </xsd:restriction>
      </xsd:simpleType>
    </xsd:element>
    <xsd:element name="External_x0020_Link" ma:index="7" nillable="true" ma:displayName="External Link" ma:default="0" ma:internalName="External_x0020_Link">
      <xsd:simpleType>
        <xsd:restriction base="dms:Boolean"/>
      </xsd:simpleType>
    </xsd:element>
    <xsd:element name="External_x0020_URL" ma:index="8" nillable="true" ma:displayName="External URL" ma:internalName="External_x0020_URL">
      <xsd:simpleType>
        <xsd:restriction base="dms:Text">
          <xsd:maxLength value="255"/>
        </xsd:restriction>
      </xsd:simpleType>
    </xsd:element>
    <xsd:element name="VOA" ma:index="9" nillable="true" ma:displayName="VOA" ma:internalName="VOA">
      <xsd:simpleType>
        <xsd:restriction base="dms:Text">
          <xsd:maxLength value="255"/>
        </xsd:restriction>
      </xsd:simpleType>
    </xsd:element>
    <xsd:element name="Process_x0020_ID_x003a_Process_x0020_Name" ma:index="21" nillable="true" ma:displayName="Process Name" ma:list="{4ab19761-e153-4db0-ad5a-6e9a42571488}" ma:internalName="Process_x0020_ID_x003a_Process_x0020_Name" ma:readOnly="true" ma:showField="Title" ma:web="88309b19-0f08-4d14-9f6d-c2bbcf4a9f59">
      <xsd:complexType>
        <xsd:complexContent>
          <xsd:extension base="dms:MultiChoiceLookup">
            <xsd:sequence>
              <xsd:element name="Value" type="dms:Lookup" maxOccurs="unbounded" minOccurs="0" nillable="true"/>
            </xsd:sequence>
          </xsd:extension>
        </xsd:complexContent>
      </xsd:complexType>
    </xsd:element>
    <xsd:element name="Purpose" ma:index="85" ma:displayName="Purpose" ma:description="Enter the purpose or brief description of the artifact in question." ma:internalName="Purpo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668E79-6FDD-42F5-9B8E-18E4896FA32A" elementFormDefault="qualified">
    <xsd:import namespace="http://schemas.microsoft.com/office/2006/documentManagement/types"/>
    <xsd:import namespace="http://schemas.microsoft.com/office/infopath/2007/PartnerControls"/>
    <xsd:element name="Category0" ma:index="3" nillable="true" ma:displayName="Category" ma:list="{AEA7201A-6DD3-4967-965A-FE42A66D80F8}" ma:internalName="Category0" ma:showField="Title">
      <xsd:simpleType>
        <xsd:restriction base="dms:Lookup"/>
      </xsd:simpleType>
    </xsd:element>
    <xsd:element name="Scope" ma:index="4" nillable="true" ma:displayName="Scope" ma:list="{7BCB053F-225B-4D1C-811D-FB240E6BEA97}" ma:internalName="Scop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6d67f09-d0ae-4744-9067-740867136662" elementFormDefault="qualified">
    <xsd:import namespace="http://schemas.microsoft.com/office/2006/documentManagement/types"/>
    <xsd:import namespace="http://schemas.microsoft.com/office/infopath/2007/PartnerControls"/>
    <xsd:element name="TaxKeywordTaxHTField" ma:index="83" nillable="true" ma:taxonomy="true" ma:internalName="TaxKeywordTaxHTField" ma:taxonomyFieldName="TaxKeyword" ma:displayName="Enterprise Keywords" ma:fieldId="{23f27201-bee3-471e-b2e7-b64fd8b7ca38}" ma:taxonomyMulti="true" ma:sspId="c2ef771d-a8da-4b70-81f8-d276e53a2004" ma:termSetId="00000000-0000-0000-0000-000000000000" ma:anchorId="00000000-0000-0000-0000-000000000000" ma:open="true" ma:isKeyword="true">
      <xsd:complexType>
        <xsd:sequence>
          <xsd:element ref="pc:Terms" minOccurs="0" maxOccurs="1"/>
        </xsd:sequence>
      </xsd:complexType>
    </xsd:element>
    <xsd:element name="TaxCatchAll" ma:index="84" nillable="true" ma:displayName="Taxonomy Catch All Column" ma:hidden="true" ma:list="{1de280e4-913c-4a7f-bc96-2bba03cef228}" ma:internalName="TaxCatchAll" ma:showField="CatchAllData" ma:web="f6d67f09-d0ae-4744-9067-74086713666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emplateUrl xmlns="http://schemas.microsoft.com/sharepoint/v3" xsi:nil="true"/>
    <_SourceUrl xmlns="http://schemas.microsoft.com/sharepoint/v3" xsi:nil="true"/>
    <xd_ProgID xmlns="http://schemas.microsoft.com/sharepoint/v3" xsi:nil="true"/>
    <Order xmlns="http://schemas.microsoft.com/sharepoint/v3" xsi:nil="true"/>
    <_SharedFileIndex xmlns="http://schemas.microsoft.com/sharepoint/v3" xsi:nil="true"/>
    <MetaInfo xmlns="http://schemas.microsoft.com/sharepoint/v3" xsi:nil="true"/>
    <ContentTypeId xmlns="http://schemas.microsoft.com/sharepoint/v3">0x010100798E6643DD6FF5429B8E18E4896FA32A</ContentTypeId>
    <Scope xmlns="43668E79-6FDD-42F5-9B8E-18E4896FA32A">2</Scope>
    <External_x0020_Link xmlns="43668e79-6fdd-42f5-9b8e-18e4896fa32a">false</External_x0020_Link>
    <Category0 xmlns="43668E79-6FDD-42F5-9B8E-18E4896FA32A">6</Category0>
    <External_x0020_URL xmlns="43668e79-6fdd-42f5-9b8e-18e4896fa32a" xsi:nil="true"/>
    <Associated_x0020_PMAS_x0020_Milestone xmlns="43668e79-6fdd-42f5-9b8e-18e4896fa32a">MS 2</Associated_x0020_PMAS_x0020_Milestone>
    <Process_x0020_ID_x0020__x0028_from_x0020_Processes_x0029_ xmlns="43668e79-6fdd-42f5-9b8e-18e4896fa32a">
      <Value>206</Value>
      <Value>251</Value>
      <Value>124</Value>
    </Process_x0020_ID_x0020__x0028_from_x0020_Processes_x0029_>
    <VOA xmlns="43668e79-6fdd-42f5-9b8e-18e4896fa32a">Yes</VOA>
    <Required_x0020_by_x0020_Governance xmlns="43668e79-6fdd-42f5-9b8e-18e4896fa32a">
      <Value>Assessment and Authorization</Value>
    </Required_x0020_by_x0020_Governance>
    <TaxKeywordTaxHTField xmlns="f6d67f09-d0ae-4744-9067-740867136662">
      <Terms xmlns="http://schemas.microsoft.com/office/infopath/2007/PartnerControls"/>
    </TaxKeywordTaxHTField>
    <TaxCatchAll xmlns="f6d67f09-d0ae-4744-9067-740867136662"/>
    <Purpose xmlns="43668e79-6fdd-42f5-9b8e-18e4896fa32a"/>
  </documentManagement>
</p:properties>
</file>

<file path=customXml/item5.xml><?xml version="1.0" encoding="utf-8"?>
<b:Sources xmlns:b="http://schemas.openxmlformats.org/officeDocument/2006/bibliography" xmlns="http://schemas.openxmlformats.org/officeDocument/2006/bibliography" SelectedStyle="/APA.XSL" StyleName="APA">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D0A57B-18CB-4BA6-9DB3-BB32CA197B21}">
  <ds:schemaRefs/>
</ds:datastoreItem>
</file>

<file path=customXml/itemProps3.xml><?xml version="1.0" encoding="utf-8"?>
<ds:datastoreItem xmlns:ds="http://schemas.openxmlformats.org/officeDocument/2006/customXml" ds:itemID="{11E6B189-D3F6-44A4-9255-ED53AA6ECFD9}">
  <ds:schemaRefs/>
</ds:datastoreItem>
</file>

<file path=customXml/itemProps4.xml><?xml version="1.0" encoding="utf-8"?>
<ds:datastoreItem xmlns:ds="http://schemas.openxmlformats.org/officeDocument/2006/customXml" ds:itemID="{18523952-E565-4FB1-9238-687D70439B02}">
  <ds:schemaRefs/>
</ds:datastoreItem>
</file>

<file path=customXml/itemProps5.xml><?xml version="1.0" encoding="utf-8"?>
<ds:datastoreItem xmlns:ds="http://schemas.openxmlformats.org/officeDocument/2006/customXml" ds:itemID="{C2349A76-26E3-429F-9E10-3B625B9E5509}">
  <ds:schemaRefs/>
</ds:datastoreItem>
</file>

<file path=docProps/app.xml><?xml version="1.0" encoding="utf-8"?>
<Properties xmlns="http://schemas.openxmlformats.org/officeDocument/2006/extended-properties" xmlns:vt="http://schemas.openxmlformats.org/officeDocument/2006/docPropsVTypes">
  <Template>Normal</Template>
  <Manager>douglas.taylor@va.gov</Manager>
  <Company>Department of Veterans Affairs, Office of Assistant Secretary for Information and Technology, Office of Deputy Assistant Secretary for Information Security, Office of Business Continuity</Company>
  <Pages>44</Pages>
  <Words>6075</Words>
  <Characters>40478</Characters>
  <Lines>337</Lines>
  <Paragraphs>92</Paragraphs>
  <TotalTime>6</TotalTime>
  <ScaleCrop>false</ScaleCrop>
  <LinksUpToDate>false</LinksUpToDate>
  <CharactersWithSpaces>46461</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2014-07-03T11:29:00Z</dcterms:created>
  <dc:creator>Department of Veterans Affairs;Office of Assistant Secretary for Information and Technology;Office of Deputy Assistant Secretary for Information Security;Office of Business Continuity</dc:creator>
  <cp:lastModifiedBy>COMPUTER CLINIC</cp:lastModifiedBy>
  <cp:lastPrinted>2013-08-16T00:20:00Z</cp:lastPrinted>
  <dcterms:modified xsi:type="dcterms:W3CDTF">2019-11-16T15:33:40Z</dcterms:modified>
  <dc:subject>Infomration System Contingency Plan Template</dc:subject>
  <dc:title>Information System Contingency Plan Template (Department of Veterans Affairs)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0x0101004817D1080F86EE4CA7B3F1CCB8BC1112</vt:lpwstr>
  </property>
  <property fmtid="{D5CDD505-2E9C-101B-9397-08002B2CF9AE}" pid="3" name="_dlc_DocIdItemGuid">
    <vt:lpwstr>46199767-e711-4247-945b-7e6ea141e474</vt:lpwstr>
  </property>
  <property fmtid="{D5CDD505-2E9C-101B-9397-08002B2CF9AE}" pid="4" name="WorkflowChangePath">
    <vt:lpwstr>ce6cb7d3-f4c9-419d-b355-eea5bf978f34,6;</vt:lpwstr>
  </property>
  <property fmtid="{D5CDD505-2E9C-101B-9397-08002B2CF9AE}" pid="5" name="Required by National Release">
    <vt:bool>true</vt:bool>
  </property>
  <property fmtid="{D5CDD505-2E9C-101B-9397-08002B2CF9AE}" pid="6" name="Required by Enterprise Operations">
    <vt:bool>false</vt:bool>
  </property>
  <property fmtid="{D5CDD505-2E9C-101B-9397-08002B2CF9AE}" pid="7" name="Required by Independent Testing">
    <vt:bool>false</vt:bool>
  </property>
  <property fmtid="{D5CDD505-2E9C-101B-9397-08002B2CF9AE}" pid="8" name="Required for Operational Readiness Review">
    <vt:bool>false</vt:bool>
  </property>
  <property fmtid="{D5CDD505-2E9C-101B-9397-08002B2CF9AE}" pid="9" name="Required by PMAS">
    <vt:bool>true</vt:bool>
  </property>
  <property fmtid="{D5CDD505-2E9C-101B-9397-08002B2CF9AE}" pid="10" name="Required by VHA Release Management">
    <vt:bool>false</vt:bool>
  </property>
  <property fmtid="{D5CDD505-2E9C-101B-9397-08002B2CF9AE}" pid="11" name="Required for Assessment and Authorization">
    <vt:bool>false</vt:bool>
  </property>
  <property fmtid="{D5CDD505-2E9C-101B-9397-08002B2CF9AE}" pid="12" name="TaxKeyword">
    <vt:lpwstr/>
  </property>
  <property fmtid="{D5CDD505-2E9C-101B-9397-08002B2CF9AE}" pid="13" name="KSOProductBuildVer">
    <vt:lpwstr>1033-11.2.0.8991</vt:lpwstr>
  </property>
</Properties>
</file>